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5F872" w14:textId="77777777" w:rsidR="00632DD5" w:rsidRPr="00632DD5" w:rsidRDefault="00632DD5" w:rsidP="00632DD5">
      <w:pPr>
        <w:spacing w:after="0" w:line="408" w:lineRule="auto"/>
        <w:ind w:left="120"/>
        <w:jc w:val="center"/>
        <w:rPr>
          <w:rFonts w:ascii="Calibri" w:eastAsia="Calibri" w:hAnsi="Calibri" w:cs="Times New Roman"/>
        </w:rPr>
      </w:pPr>
      <w:r w:rsidRPr="00632DD5">
        <w:rPr>
          <w:rFonts w:ascii="Times New Roman" w:eastAsia="Calibri" w:hAnsi="Times New Roman" w:cs="Times New Roman"/>
          <w:b/>
          <w:color w:val="000000"/>
          <w:sz w:val="28"/>
        </w:rPr>
        <w:t>МИНИСТЕРСТВО ПРОСВЕЩЕНИЯ РОССИЙСКОЙ ФЕДЕРАЦИИ</w:t>
      </w:r>
    </w:p>
    <w:p w14:paraId="508900CF" w14:textId="77777777" w:rsidR="00632DD5" w:rsidRPr="00632DD5" w:rsidRDefault="00632DD5" w:rsidP="00632DD5">
      <w:pPr>
        <w:spacing w:after="0" w:line="408" w:lineRule="auto"/>
        <w:ind w:left="120"/>
        <w:jc w:val="center"/>
        <w:rPr>
          <w:rFonts w:ascii="Calibri" w:eastAsia="Calibri" w:hAnsi="Calibri" w:cs="Times New Roman"/>
        </w:rPr>
      </w:pPr>
      <w:bookmarkStart w:id="0" w:name="aedd4985-c29e-494d-8ad1-4bd90a83a26c"/>
      <w:r w:rsidRPr="00632DD5">
        <w:rPr>
          <w:rFonts w:ascii="Times New Roman" w:eastAsia="Calibri" w:hAnsi="Times New Roman" w:cs="Times New Roman"/>
          <w:b/>
          <w:color w:val="000000"/>
          <w:sz w:val="28"/>
        </w:rPr>
        <w:t>Министерство образования и науки Республики Дагестан</w:t>
      </w:r>
      <w:bookmarkEnd w:id="0"/>
      <w:r w:rsidRPr="00632DD5">
        <w:rPr>
          <w:rFonts w:ascii="Times New Roman" w:eastAsia="Calibri" w:hAnsi="Times New Roman" w:cs="Times New Roman"/>
          <w:b/>
          <w:color w:val="000000"/>
          <w:sz w:val="28"/>
        </w:rPr>
        <w:t xml:space="preserve"> </w:t>
      </w:r>
    </w:p>
    <w:p w14:paraId="32F0E569" w14:textId="77777777" w:rsidR="00632DD5" w:rsidRPr="00632DD5" w:rsidRDefault="00632DD5" w:rsidP="00632DD5">
      <w:pPr>
        <w:spacing w:after="0" w:line="408" w:lineRule="auto"/>
        <w:ind w:left="120"/>
        <w:jc w:val="center"/>
        <w:rPr>
          <w:rFonts w:ascii="Calibri" w:eastAsia="Calibri" w:hAnsi="Calibri" w:cs="Times New Roman"/>
        </w:rPr>
      </w:pPr>
      <w:bookmarkStart w:id="1" w:name="5bdd78a7-6eff-44c5-be48-12eb425418d7"/>
      <w:r w:rsidRPr="00632DD5">
        <w:rPr>
          <w:rFonts w:ascii="Times New Roman" w:eastAsia="Calibri" w:hAnsi="Times New Roman" w:cs="Times New Roman"/>
          <w:b/>
          <w:color w:val="000000"/>
          <w:sz w:val="28"/>
        </w:rPr>
        <w:t>МО"Кизлярский район"</w:t>
      </w:r>
      <w:bookmarkEnd w:id="1"/>
    </w:p>
    <w:p w14:paraId="5E9DA94F" w14:textId="77777777" w:rsidR="00632DD5" w:rsidRPr="00632DD5" w:rsidRDefault="00632DD5" w:rsidP="00632DD5">
      <w:pPr>
        <w:spacing w:after="0" w:line="408" w:lineRule="auto"/>
        <w:ind w:left="120"/>
        <w:jc w:val="center"/>
        <w:rPr>
          <w:rFonts w:ascii="Calibri" w:eastAsia="Calibri" w:hAnsi="Calibri" w:cs="Times New Roman"/>
        </w:rPr>
      </w:pPr>
      <w:r w:rsidRPr="00632DD5">
        <w:rPr>
          <w:rFonts w:ascii="Times New Roman" w:eastAsia="Calibri" w:hAnsi="Times New Roman" w:cs="Times New Roman"/>
          <w:b/>
          <w:color w:val="000000"/>
          <w:sz w:val="28"/>
        </w:rPr>
        <w:t>МКОУ "Большебредихинская СОШ"</w:t>
      </w:r>
    </w:p>
    <w:p w14:paraId="6175366E" w14:textId="77777777" w:rsidR="00632DD5" w:rsidRPr="00632DD5" w:rsidRDefault="00632DD5" w:rsidP="00632DD5">
      <w:pPr>
        <w:spacing w:after="0" w:line="276" w:lineRule="auto"/>
        <w:ind w:left="120"/>
        <w:rPr>
          <w:rFonts w:ascii="Calibri" w:eastAsia="Calibri" w:hAnsi="Calibri" w:cs="Times New Roman"/>
        </w:rPr>
      </w:pPr>
    </w:p>
    <w:p w14:paraId="68B60807" w14:textId="77777777" w:rsidR="00632DD5" w:rsidRPr="00632DD5" w:rsidRDefault="00632DD5" w:rsidP="00632DD5">
      <w:pPr>
        <w:spacing w:after="0" w:line="276" w:lineRule="auto"/>
        <w:ind w:left="120"/>
        <w:rPr>
          <w:rFonts w:ascii="Calibri" w:eastAsia="Calibri" w:hAnsi="Calibri" w:cs="Times New Roman"/>
        </w:rPr>
      </w:pPr>
    </w:p>
    <w:p w14:paraId="2A5EEE3A" w14:textId="77777777" w:rsidR="00632DD5" w:rsidRPr="00632DD5" w:rsidRDefault="00632DD5" w:rsidP="00632DD5">
      <w:pPr>
        <w:spacing w:after="0" w:line="276" w:lineRule="auto"/>
        <w:ind w:left="120"/>
        <w:rPr>
          <w:rFonts w:ascii="Calibri" w:eastAsia="Calibri" w:hAnsi="Calibri" w:cs="Times New Roman"/>
        </w:rPr>
      </w:pPr>
    </w:p>
    <w:p w14:paraId="16E60050" w14:textId="77777777" w:rsidR="00632DD5" w:rsidRPr="00632DD5" w:rsidRDefault="00632DD5" w:rsidP="00632DD5">
      <w:pPr>
        <w:spacing w:after="0" w:line="276" w:lineRule="auto"/>
        <w:ind w:left="120"/>
        <w:rPr>
          <w:rFonts w:ascii="Calibri" w:eastAsia="Calibri" w:hAnsi="Calibri" w:cs="Times New Roman"/>
        </w:rPr>
      </w:pPr>
    </w:p>
    <w:tbl>
      <w:tblPr>
        <w:tblW w:w="0" w:type="auto"/>
        <w:tblLook w:val="04A0" w:firstRow="1" w:lastRow="0" w:firstColumn="1" w:lastColumn="0" w:noHBand="0" w:noVBand="1"/>
      </w:tblPr>
      <w:tblGrid>
        <w:gridCol w:w="2869"/>
        <w:gridCol w:w="2869"/>
        <w:gridCol w:w="3617"/>
      </w:tblGrid>
      <w:tr w:rsidR="00632DD5" w:rsidRPr="00632DD5" w14:paraId="52B4AA2A" w14:textId="77777777" w:rsidTr="00B51EEB">
        <w:tc>
          <w:tcPr>
            <w:tcW w:w="3114" w:type="dxa"/>
          </w:tcPr>
          <w:p w14:paraId="10A6BD5B" w14:textId="77777777" w:rsidR="00632DD5" w:rsidRPr="00632DD5" w:rsidRDefault="00632DD5" w:rsidP="00632DD5">
            <w:pPr>
              <w:autoSpaceDE w:val="0"/>
              <w:autoSpaceDN w:val="0"/>
              <w:spacing w:after="120" w:line="276" w:lineRule="auto"/>
              <w:jc w:val="both"/>
              <w:rPr>
                <w:rFonts w:ascii="Times New Roman" w:eastAsia="Times New Roman" w:hAnsi="Times New Roman" w:cs="Times New Roman"/>
                <w:color w:val="000000"/>
                <w:sz w:val="28"/>
                <w:szCs w:val="28"/>
              </w:rPr>
            </w:pPr>
            <w:r w:rsidRPr="00632DD5">
              <w:rPr>
                <w:rFonts w:ascii="Times New Roman" w:eastAsia="Times New Roman" w:hAnsi="Times New Roman" w:cs="Times New Roman"/>
                <w:color w:val="000000"/>
                <w:sz w:val="28"/>
                <w:szCs w:val="28"/>
              </w:rPr>
              <w:t>РАССМОТРЕНО</w:t>
            </w:r>
          </w:p>
          <w:p w14:paraId="67BAF9B0" w14:textId="77777777" w:rsidR="00632DD5" w:rsidRPr="00632DD5" w:rsidRDefault="00632DD5" w:rsidP="00632DD5">
            <w:pPr>
              <w:autoSpaceDE w:val="0"/>
              <w:autoSpaceDN w:val="0"/>
              <w:spacing w:after="120" w:line="276" w:lineRule="auto"/>
              <w:rPr>
                <w:rFonts w:ascii="Times New Roman" w:eastAsia="Times New Roman" w:hAnsi="Times New Roman" w:cs="Times New Roman"/>
                <w:color w:val="000000"/>
                <w:sz w:val="28"/>
                <w:szCs w:val="28"/>
              </w:rPr>
            </w:pPr>
            <w:r w:rsidRPr="00632DD5">
              <w:rPr>
                <w:rFonts w:ascii="Times New Roman" w:eastAsia="Times New Roman" w:hAnsi="Times New Roman" w:cs="Times New Roman"/>
                <w:color w:val="000000"/>
                <w:sz w:val="28"/>
                <w:szCs w:val="28"/>
              </w:rPr>
              <w:t>ШМО гуманитарного цикла</w:t>
            </w:r>
          </w:p>
          <w:p w14:paraId="0B09C688" w14:textId="77777777" w:rsidR="00632DD5" w:rsidRPr="00632DD5" w:rsidRDefault="00632DD5" w:rsidP="00632DD5">
            <w:pPr>
              <w:autoSpaceDE w:val="0"/>
              <w:autoSpaceDN w:val="0"/>
              <w:spacing w:after="120" w:line="240" w:lineRule="auto"/>
              <w:rPr>
                <w:rFonts w:ascii="Times New Roman" w:eastAsia="Times New Roman" w:hAnsi="Times New Roman" w:cs="Times New Roman"/>
                <w:color w:val="000000"/>
                <w:sz w:val="24"/>
                <w:szCs w:val="24"/>
              </w:rPr>
            </w:pPr>
            <w:r w:rsidRPr="00632DD5">
              <w:rPr>
                <w:rFonts w:ascii="Times New Roman" w:eastAsia="Times New Roman" w:hAnsi="Times New Roman" w:cs="Times New Roman"/>
                <w:color w:val="000000"/>
                <w:sz w:val="24"/>
                <w:szCs w:val="24"/>
              </w:rPr>
              <w:t xml:space="preserve">________________________ </w:t>
            </w:r>
          </w:p>
          <w:p w14:paraId="111210F9" w14:textId="77777777" w:rsidR="00632DD5" w:rsidRPr="00632DD5" w:rsidRDefault="00632DD5" w:rsidP="00632DD5">
            <w:pPr>
              <w:autoSpaceDE w:val="0"/>
              <w:autoSpaceDN w:val="0"/>
              <w:spacing w:after="0" w:line="240" w:lineRule="auto"/>
              <w:jc w:val="right"/>
              <w:rPr>
                <w:rFonts w:ascii="Times New Roman" w:eastAsia="Times New Roman" w:hAnsi="Times New Roman" w:cs="Times New Roman"/>
                <w:color w:val="000000"/>
                <w:sz w:val="24"/>
                <w:szCs w:val="24"/>
              </w:rPr>
            </w:pPr>
            <w:r w:rsidRPr="00632DD5">
              <w:rPr>
                <w:rFonts w:ascii="Times New Roman" w:eastAsia="Times New Roman" w:hAnsi="Times New Roman" w:cs="Times New Roman"/>
                <w:color w:val="000000"/>
                <w:sz w:val="24"/>
                <w:szCs w:val="24"/>
              </w:rPr>
              <w:t>Балаева А.С.</w:t>
            </w:r>
          </w:p>
          <w:p w14:paraId="7D21D175" w14:textId="77777777" w:rsidR="00632DD5" w:rsidRPr="00632DD5" w:rsidRDefault="00632DD5" w:rsidP="00632DD5">
            <w:pPr>
              <w:autoSpaceDE w:val="0"/>
              <w:autoSpaceDN w:val="0"/>
              <w:spacing w:after="0" w:line="240" w:lineRule="auto"/>
              <w:rPr>
                <w:rFonts w:ascii="Times New Roman" w:eastAsia="Times New Roman" w:hAnsi="Times New Roman" w:cs="Times New Roman"/>
                <w:color w:val="000000"/>
                <w:sz w:val="24"/>
                <w:szCs w:val="24"/>
              </w:rPr>
            </w:pPr>
            <w:r w:rsidRPr="00632DD5">
              <w:rPr>
                <w:rFonts w:ascii="Times New Roman" w:eastAsia="Times New Roman" w:hAnsi="Times New Roman" w:cs="Times New Roman"/>
                <w:color w:val="000000"/>
                <w:sz w:val="24"/>
                <w:szCs w:val="24"/>
              </w:rPr>
              <w:t>[Протокол №1] от «28» 08</w:t>
            </w:r>
            <w:r w:rsidRPr="00632DD5">
              <w:rPr>
                <w:rFonts w:ascii="Times New Roman" w:eastAsia="Times New Roman" w:hAnsi="Times New Roman" w:cs="Times New Roman"/>
                <w:color w:val="000000"/>
                <w:sz w:val="24"/>
                <w:szCs w:val="24"/>
                <w:lang w:val="en-US"/>
              </w:rPr>
              <w:t xml:space="preserve">   </w:t>
            </w:r>
            <w:r w:rsidRPr="00632DD5">
              <w:rPr>
                <w:rFonts w:ascii="Times New Roman" w:eastAsia="Times New Roman" w:hAnsi="Times New Roman" w:cs="Times New Roman"/>
                <w:color w:val="000000"/>
                <w:sz w:val="24"/>
                <w:szCs w:val="24"/>
              </w:rPr>
              <w:t>2023г.</w:t>
            </w:r>
          </w:p>
          <w:p w14:paraId="156D6DC4" w14:textId="77777777" w:rsidR="00632DD5" w:rsidRPr="00632DD5" w:rsidRDefault="00632DD5" w:rsidP="00632DD5">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14:paraId="2218C036" w14:textId="77777777" w:rsidR="00632DD5" w:rsidRPr="00632DD5" w:rsidRDefault="00632DD5" w:rsidP="00632DD5">
            <w:pPr>
              <w:autoSpaceDE w:val="0"/>
              <w:autoSpaceDN w:val="0"/>
              <w:spacing w:after="120" w:line="276" w:lineRule="auto"/>
              <w:rPr>
                <w:rFonts w:ascii="Times New Roman" w:eastAsia="Times New Roman" w:hAnsi="Times New Roman" w:cs="Times New Roman"/>
                <w:color w:val="000000"/>
                <w:sz w:val="28"/>
                <w:szCs w:val="28"/>
              </w:rPr>
            </w:pPr>
            <w:r w:rsidRPr="00632DD5">
              <w:rPr>
                <w:rFonts w:ascii="Times New Roman" w:eastAsia="Times New Roman" w:hAnsi="Times New Roman" w:cs="Times New Roman"/>
                <w:color w:val="000000"/>
                <w:sz w:val="28"/>
                <w:szCs w:val="28"/>
              </w:rPr>
              <w:t>СОГЛАСОВАНО</w:t>
            </w:r>
          </w:p>
          <w:p w14:paraId="2A92A073" w14:textId="77777777" w:rsidR="00632DD5" w:rsidRPr="00632DD5" w:rsidRDefault="00632DD5" w:rsidP="00632DD5">
            <w:pPr>
              <w:autoSpaceDE w:val="0"/>
              <w:autoSpaceDN w:val="0"/>
              <w:spacing w:after="120" w:line="276" w:lineRule="auto"/>
              <w:rPr>
                <w:rFonts w:ascii="Times New Roman" w:eastAsia="Times New Roman" w:hAnsi="Times New Roman" w:cs="Times New Roman"/>
                <w:color w:val="000000"/>
                <w:sz w:val="28"/>
                <w:szCs w:val="28"/>
              </w:rPr>
            </w:pPr>
            <w:r w:rsidRPr="00632DD5">
              <w:rPr>
                <w:rFonts w:ascii="Times New Roman" w:eastAsia="Times New Roman" w:hAnsi="Times New Roman" w:cs="Times New Roman"/>
                <w:color w:val="000000"/>
                <w:sz w:val="28"/>
                <w:szCs w:val="28"/>
              </w:rPr>
              <w:t>Заместитель директора школы по УВР</w:t>
            </w:r>
          </w:p>
          <w:p w14:paraId="56222488" w14:textId="77777777" w:rsidR="00632DD5" w:rsidRPr="00632DD5" w:rsidRDefault="00632DD5" w:rsidP="00632DD5">
            <w:pPr>
              <w:autoSpaceDE w:val="0"/>
              <w:autoSpaceDN w:val="0"/>
              <w:spacing w:after="120" w:line="240" w:lineRule="auto"/>
              <w:rPr>
                <w:rFonts w:ascii="Times New Roman" w:eastAsia="Times New Roman" w:hAnsi="Times New Roman" w:cs="Times New Roman"/>
                <w:color w:val="000000"/>
                <w:sz w:val="24"/>
                <w:szCs w:val="24"/>
              </w:rPr>
            </w:pPr>
            <w:r w:rsidRPr="00632DD5">
              <w:rPr>
                <w:rFonts w:ascii="Times New Roman" w:eastAsia="Times New Roman" w:hAnsi="Times New Roman" w:cs="Times New Roman"/>
                <w:color w:val="000000"/>
                <w:sz w:val="24"/>
                <w:szCs w:val="24"/>
              </w:rPr>
              <w:t>________________________                      ИбрагимоваД.А.</w:t>
            </w:r>
          </w:p>
          <w:p w14:paraId="76E05D8E" w14:textId="77777777" w:rsidR="00632DD5" w:rsidRPr="00632DD5" w:rsidRDefault="00632DD5" w:rsidP="00632DD5">
            <w:pPr>
              <w:autoSpaceDE w:val="0"/>
              <w:autoSpaceDN w:val="0"/>
              <w:spacing w:after="120" w:line="240" w:lineRule="auto"/>
              <w:rPr>
                <w:rFonts w:ascii="Times New Roman" w:eastAsia="Times New Roman" w:hAnsi="Times New Roman" w:cs="Times New Roman"/>
                <w:color w:val="000000"/>
                <w:sz w:val="24"/>
                <w:szCs w:val="24"/>
              </w:rPr>
            </w:pPr>
            <w:r w:rsidRPr="00632DD5">
              <w:rPr>
                <w:rFonts w:ascii="Times New Roman" w:eastAsia="Times New Roman" w:hAnsi="Times New Roman" w:cs="Times New Roman"/>
                <w:color w:val="000000"/>
                <w:sz w:val="24"/>
                <w:szCs w:val="24"/>
              </w:rPr>
              <w:t>Протокол№1</w:t>
            </w:r>
          </w:p>
          <w:p w14:paraId="1871FCDC" w14:textId="77777777" w:rsidR="00632DD5" w:rsidRPr="00632DD5" w:rsidRDefault="00632DD5" w:rsidP="00632DD5">
            <w:pPr>
              <w:autoSpaceDE w:val="0"/>
              <w:autoSpaceDN w:val="0"/>
              <w:spacing w:after="120" w:line="240" w:lineRule="auto"/>
              <w:rPr>
                <w:rFonts w:ascii="Times New Roman" w:eastAsia="Times New Roman" w:hAnsi="Times New Roman" w:cs="Times New Roman"/>
                <w:color w:val="000000"/>
                <w:sz w:val="24"/>
                <w:szCs w:val="24"/>
              </w:rPr>
            </w:pPr>
            <w:r w:rsidRPr="00632DD5">
              <w:rPr>
                <w:rFonts w:ascii="Times New Roman" w:eastAsia="Times New Roman" w:hAnsi="Times New Roman" w:cs="Times New Roman"/>
                <w:color w:val="000000"/>
                <w:sz w:val="24"/>
                <w:szCs w:val="24"/>
              </w:rPr>
              <w:t>от «30» 08 2023 г.</w:t>
            </w:r>
          </w:p>
          <w:p w14:paraId="67FE4987" w14:textId="77777777" w:rsidR="00632DD5" w:rsidRPr="00632DD5" w:rsidRDefault="00632DD5" w:rsidP="00632DD5">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14:paraId="2157B66F" w14:textId="77777777" w:rsidR="00632DD5" w:rsidRPr="00632DD5" w:rsidRDefault="00632DD5" w:rsidP="00632DD5">
            <w:pPr>
              <w:autoSpaceDE w:val="0"/>
              <w:autoSpaceDN w:val="0"/>
              <w:spacing w:after="120" w:line="276" w:lineRule="auto"/>
              <w:rPr>
                <w:rFonts w:ascii="Times New Roman" w:eastAsia="Times New Roman" w:hAnsi="Times New Roman" w:cs="Times New Roman"/>
                <w:color w:val="000000"/>
                <w:sz w:val="28"/>
                <w:szCs w:val="28"/>
              </w:rPr>
            </w:pPr>
            <w:r w:rsidRPr="00632DD5">
              <w:rPr>
                <w:rFonts w:ascii="Times New Roman" w:eastAsia="Times New Roman" w:hAnsi="Times New Roman" w:cs="Times New Roman"/>
                <w:color w:val="000000"/>
                <w:sz w:val="28"/>
                <w:szCs w:val="28"/>
              </w:rPr>
              <w:t>УТВЕРЖДЕНО</w:t>
            </w:r>
          </w:p>
          <w:p w14:paraId="3CFE7380" w14:textId="77777777" w:rsidR="00632DD5" w:rsidRPr="00632DD5" w:rsidRDefault="00632DD5" w:rsidP="00632DD5">
            <w:pPr>
              <w:autoSpaceDE w:val="0"/>
              <w:autoSpaceDN w:val="0"/>
              <w:spacing w:after="120" w:line="240" w:lineRule="auto"/>
              <w:rPr>
                <w:rFonts w:ascii="Times New Roman" w:eastAsia="Times New Roman" w:hAnsi="Times New Roman" w:cs="Times New Roman"/>
                <w:color w:val="000000"/>
                <w:sz w:val="24"/>
                <w:szCs w:val="24"/>
              </w:rPr>
            </w:pPr>
            <w:r w:rsidRPr="00632DD5">
              <w:rPr>
                <w:rFonts w:ascii="Times New Roman" w:eastAsia="Times New Roman" w:hAnsi="Times New Roman" w:cs="Times New Roman"/>
                <w:color w:val="000000"/>
                <w:sz w:val="28"/>
                <w:szCs w:val="28"/>
              </w:rPr>
              <w:t>Директор МКОУ «Большебредихинская СОШ»</w:t>
            </w:r>
            <w:r w:rsidRPr="00632DD5">
              <w:rPr>
                <w:rFonts w:ascii="Times New Roman" w:eastAsia="Times New Roman" w:hAnsi="Times New Roman" w:cs="Times New Roman"/>
                <w:color w:val="000000"/>
                <w:sz w:val="24"/>
                <w:szCs w:val="24"/>
              </w:rPr>
              <w:t xml:space="preserve">________________________ </w:t>
            </w:r>
          </w:p>
          <w:p w14:paraId="08A1D1AA" w14:textId="77777777" w:rsidR="00632DD5" w:rsidRPr="00632DD5" w:rsidRDefault="00632DD5" w:rsidP="00632DD5">
            <w:pPr>
              <w:autoSpaceDE w:val="0"/>
              <w:autoSpaceDN w:val="0"/>
              <w:spacing w:after="0" w:line="240" w:lineRule="auto"/>
              <w:rPr>
                <w:rFonts w:ascii="Times New Roman" w:eastAsia="Times New Roman" w:hAnsi="Times New Roman" w:cs="Times New Roman"/>
                <w:color w:val="000000"/>
                <w:sz w:val="24"/>
                <w:szCs w:val="24"/>
              </w:rPr>
            </w:pPr>
            <w:r w:rsidRPr="00632DD5">
              <w:rPr>
                <w:rFonts w:ascii="Times New Roman" w:eastAsia="Times New Roman" w:hAnsi="Times New Roman" w:cs="Times New Roman"/>
                <w:color w:val="000000"/>
                <w:sz w:val="24"/>
                <w:szCs w:val="24"/>
              </w:rPr>
              <w:t>Султанов Т.Р.</w:t>
            </w:r>
          </w:p>
          <w:p w14:paraId="42F52A45" w14:textId="77777777" w:rsidR="00632DD5" w:rsidRPr="00632DD5" w:rsidRDefault="00632DD5" w:rsidP="00632DD5">
            <w:pPr>
              <w:autoSpaceDE w:val="0"/>
              <w:autoSpaceDN w:val="0"/>
              <w:spacing w:after="0" w:line="240" w:lineRule="auto"/>
              <w:rPr>
                <w:rFonts w:ascii="Times New Roman" w:eastAsia="Times New Roman" w:hAnsi="Times New Roman" w:cs="Times New Roman"/>
                <w:color w:val="000000"/>
                <w:sz w:val="24"/>
                <w:szCs w:val="24"/>
              </w:rPr>
            </w:pPr>
            <w:r w:rsidRPr="00632DD5">
              <w:rPr>
                <w:rFonts w:ascii="Times New Roman" w:eastAsia="Times New Roman" w:hAnsi="Times New Roman" w:cs="Times New Roman"/>
                <w:color w:val="000000"/>
                <w:sz w:val="24"/>
                <w:szCs w:val="24"/>
              </w:rPr>
              <w:t>Приказ №19/2-ОД</w:t>
            </w:r>
          </w:p>
          <w:p w14:paraId="526365CB" w14:textId="77777777" w:rsidR="00632DD5" w:rsidRPr="00632DD5" w:rsidRDefault="00632DD5" w:rsidP="00632DD5">
            <w:pPr>
              <w:autoSpaceDE w:val="0"/>
              <w:autoSpaceDN w:val="0"/>
              <w:spacing w:after="0" w:line="240" w:lineRule="auto"/>
              <w:rPr>
                <w:rFonts w:ascii="Times New Roman" w:eastAsia="Times New Roman" w:hAnsi="Times New Roman" w:cs="Times New Roman"/>
                <w:color w:val="000000"/>
                <w:sz w:val="24"/>
                <w:szCs w:val="24"/>
              </w:rPr>
            </w:pPr>
            <w:r w:rsidRPr="00632DD5">
              <w:rPr>
                <w:rFonts w:ascii="Times New Roman" w:eastAsia="Times New Roman" w:hAnsi="Times New Roman" w:cs="Times New Roman"/>
                <w:color w:val="000000"/>
                <w:sz w:val="24"/>
                <w:szCs w:val="24"/>
              </w:rPr>
              <w:t>от «01» 09   2023 г.</w:t>
            </w:r>
          </w:p>
          <w:p w14:paraId="4A44F696" w14:textId="77777777" w:rsidR="00632DD5" w:rsidRPr="00632DD5" w:rsidRDefault="00632DD5" w:rsidP="00632DD5">
            <w:pPr>
              <w:autoSpaceDE w:val="0"/>
              <w:autoSpaceDN w:val="0"/>
              <w:spacing w:after="120" w:line="240" w:lineRule="auto"/>
              <w:jc w:val="both"/>
              <w:rPr>
                <w:rFonts w:ascii="Times New Roman" w:eastAsia="Times New Roman" w:hAnsi="Times New Roman" w:cs="Times New Roman"/>
                <w:color w:val="000000"/>
                <w:sz w:val="24"/>
                <w:szCs w:val="24"/>
              </w:rPr>
            </w:pPr>
          </w:p>
        </w:tc>
      </w:tr>
    </w:tbl>
    <w:p w14:paraId="77F0E6A5" w14:textId="77777777" w:rsidR="00632DD5" w:rsidRPr="00632DD5" w:rsidRDefault="00632DD5" w:rsidP="00632DD5">
      <w:pPr>
        <w:spacing w:after="0" w:line="276" w:lineRule="auto"/>
        <w:ind w:left="120"/>
        <w:rPr>
          <w:rFonts w:ascii="Calibri" w:eastAsia="Calibri" w:hAnsi="Calibri" w:cs="Times New Roman"/>
        </w:rPr>
      </w:pPr>
    </w:p>
    <w:p w14:paraId="6FCD3C87" w14:textId="77777777" w:rsidR="00632DD5" w:rsidRPr="00632DD5" w:rsidRDefault="00632DD5" w:rsidP="00632DD5">
      <w:pPr>
        <w:spacing w:after="0" w:line="276" w:lineRule="auto"/>
        <w:ind w:left="120"/>
        <w:rPr>
          <w:rFonts w:ascii="Calibri" w:eastAsia="Calibri" w:hAnsi="Calibri" w:cs="Times New Roman"/>
        </w:rPr>
      </w:pPr>
    </w:p>
    <w:p w14:paraId="2F97F929" w14:textId="77777777" w:rsidR="00632DD5" w:rsidRPr="00632DD5" w:rsidRDefault="00632DD5" w:rsidP="00632DD5">
      <w:pPr>
        <w:spacing w:after="0" w:line="276" w:lineRule="auto"/>
        <w:ind w:left="120"/>
        <w:rPr>
          <w:rFonts w:ascii="Calibri" w:eastAsia="Calibri" w:hAnsi="Calibri" w:cs="Times New Roman"/>
        </w:rPr>
      </w:pPr>
    </w:p>
    <w:p w14:paraId="743E65F2" w14:textId="77777777" w:rsidR="00632DD5" w:rsidRPr="00632DD5" w:rsidRDefault="00632DD5" w:rsidP="00632DD5">
      <w:pPr>
        <w:spacing w:after="0" w:line="276" w:lineRule="auto"/>
        <w:ind w:left="120"/>
        <w:rPr>
          <w:rFonts w:ascii="Calibri" w:eastAsia="Calibri" w:hAnsi="Calibri" w:cs="Times New Roman"/>
        </w:rPr>
      </w:pPr>
    </w:p>
    <w:p w14:paraId="18D9DCC4" w14:textId="77777777" w:rsidR="00632DD5" w:rsidRPr="00632DD5" w:rsidRDefault="00632DD5" w:rsidP="00632DD5">
      <w:pPr>
        <w:spacing w:after="0" w:line="276" w:lineRule="auto"/>
        <w:ind w:left="120"/>
        <w:rPr>
          <w:rFonts w:ascii="Calibri" w:eastAsia="Calibri" w:hAnsi="Calibri" w:cs="Times New Roman"/>
        </w:rPr>
      </w:pPr>
    </w:p>
    <w:p w14:paraId="78F71BBF" w14:textId="77777777" w:rsidR="00632DD5" w:rsidRPr="00632DD5" w:rsidRDefault="00632DD5" w:rsidP="00632DD5">
      <w:pPr>
        <w:spacing w:after="0" w:line="408" w:lineRule="auto"/>
        <w:ind w:left="120"/>
        <w:jc w:val="center"/>
        <w:rPr>
          <w:rFonts w:ascii="Calibri" w:eastAsia="Calibri" w:hAnsi="Calibri" w:cs="Times New Roman"/>
        </w:rPr>
      </w:pPr>
      <w:r w:rsidRPr="00632DD5">
        <w:rPr>
          <w:rFonts w:ascii="Times New Roman" w:eastAsia="Calibri" w:hAnsi="Times New Roman" w:cs="Times New Roman"/>
          <w:b/>
          <w:color w:val="000000"/>
          <w:sz w:val="28"/>
        </w:rPr>
        <w:t>РАБОЧАЯ ПРОГРАММА</w:t>
      </w:r>
    </w:p>
    <w:p w14:paraId="3AF078B4" w14:textId="77777777" w:rsidR="00632DD5" w:rsidRPr="00632DD5" w:rsidRDefault="00632DD5" w:rsidP="00632DD5">
      <w:pPr>
        <w:spacing w:after="0" w:line="408" w:lineRule="auto"/>
        <w:ind w:left="120"/>
        <w:jc w:val="center"/>
        <w:rPr>
          <w:rFonts w:ascii="Calibri" w:eastAsia="Calibri" w:hAnsi="Calibri" w:cs="Times New Roman"/>
        </w:rPr>
      </w:pPr>
      <w:r w:rsidRPr="00632DD5">
        <w:rPr>
          <w:rFonts w:ascii="Times New Roman" w:eastAsia="Calibri" w:hAnsi="Times New Roman" w:cs="Times New Roman"/>
          <w:color w:val="000000"/>
          <w:sz w:val="28"/>
        </w:rPr>
        <w:t>(</w:t>
      </w:r>
      <w:r w:rsidRPr="00632DD5">
        <w:rPr>
          <w:rFonts w:ascii="Times New Roman" w:eastAsia="Calibri" w:hAnsi="Times New Roman" w:cs="Times New Roman"/>
          <w:color w:val="000000"/>
          <w:sz w:val="28"/>
          <w:lang w:val="en-US"/>
        </w:rPr>
        <w:t>ID</w:t>
      </w:r>
      <w:r w:rsidRPr="00632DD5">
        <w:rPr>
          <w:rFonts w:ascii="Times New Roman" w:eastAsia="Calibri" w:hAnsi="Times New Roman" w:cs="Times New Roman"/>
          <w:color w:val="000000"/>
          <w:sz w:val="28"/>
        </w:rPr>
        <w:t xml:space="preserve"> 3861112)</w:t>
      </w:r>
    </w:p>
    <w:p w14:paraId="36537738" w14:textId="77777777" w:rsidR="00632DD5" w:rsidRPr="00632DD5" w:rsidRDefault="00632DD5" w:rsidP="00632DD5">
      <w:pPr>
        <w:spacing w:after="0" w:line="276" w:lineRule="auto"/>
        <w:ind w:left="120"/>
        <w:jc w:val="center"/>
        <w:rPr>
          <w:rFonts w:ascii="Calibri" w:eastAsia="Calibri" w:hAnsi="Calibri" w:cs="Times New Roman"/>
        </w:rPr>
      </w:pPr>
    </w:p>
    <w:p w14:paraId="3B11736A" w14:textId="77777777" w:rsidR="00632DD5" w:rsidRPr="00632DD5" w:rsidRDefault="00632DD5" w:rsidP="00632DD5">
      <w:pPr>
        <w:spacing w:after="0" w:line="408" w:lineRule="auto"/>
        <w:ind w:left="120"/>
        <w:jc w:val="center"/>
        <w:rPr>
          <w:rFonts w:ascii="Calibri" w:eastAsia="Calibri" w:hAnsi="Calibri" w:cs="Times New Roman"/>
        </w:rPr>
      </w:pPr>
      <w:r w:rsidRPr="00632DD5">
        <w:rPr>
          <w:rFonts w:ascii="Times New Roman" w:eastAsia="Calibri" w:hAnsi="Times New Roman" w:cs="Times New Roman"/>
          <w:b/>
          <w:color w:val="000000"/>
          <w:sz w:val="28"/>
        </w:rPr>
        <w:t>учебного предмета «Русский язык»</w:t>
      </w:r>
    </w:p>
    <w:p w14:paraId="27857BB5" w14:textId="77777777" w:rsidR="00632DD5" w:rsidRPr="00632DD5" w:rsidRDefault="00632DD5" w:rsidP="00632DD5">
      <w:pPr>
        <w:spacing w:after="0" w:line="408" w:lineRule="auto"/>
        <w:ind w:left="120"/>
        <w:jc w:val="center"/>
        <w:rPr>
          <w:rFonts w:ascii="Calibri" w:eastAsia="Calibri" w:hAnsi="Calibri" w:cs="Times New Roman"/>
        </w:rPr>
      </w:pPr>
      <w:r w:rsidRPr="00632DD5">
        <w:rPr>
          <w:rFonts w:ascii="Times New Roman" w:eastAsia="Calibri" w:hAnsi="Times New Roman" w:cs="Times New Roman"/>
          <w:color w:val="000000"/>
          <w:sz w:val="28"/>
        </w:rPr>
        <w:t xml:space="preserve">для обучающихся 10-11 классов </w:t>
      </w:r>
    </w:p>
    <w:p w14:paraId="46E78C32" w14:textId="77777777" w:rsidR="00632DD5" w:rsidRPr="00632DD5" w:rsidRDefault="00632DD5" w:rsidP="00632DD5">
      <w:pPr>
        <w:spacing w:after="0" w:line="276" w:lineRule="auto"/>
        <w:ind w:left="120"/>
        <w:jc w:val="center"/>
        <w:rPr>
          <w:rFonts w:ascii="Calibri" w:eastAsia="Calibri" w:hAnsi="Calibri" w:cs="Times New Roman"/>
        </w:rPr>
      </w:pPr>
    </w:p>
    <w:p w14:paraId="3BFA31E8" w14:textId="77777777" w:rsidR="00632DD5" w:rsidRPr="00632DD5" w:rsidRDefault="00632DD5" w:rsidP="00632DD5">
      <w:pPr>
        <w:spacing w:after="0" w:line="276" w:lineRule="auto"/>
        <w:ind w:left="120"/>
        <w:jc w:val="center"/>
        <w:rPr>
          <w:rFonts w:ascii="Calibri" w:eastAsia="Calibri" w:hAnsi="Calibri" w:cs="Times New Roman"/>
        </w:rPr>
      </w:pPr>
    </w:p>
    <w:p w14:paraId="08595FA9" w14:textId="77777777" w:rsidR="00632DD5" w:rsidRPr="00632DD5" w:rsidRDefault="00632DD5" w:rsidP="00632DD5">
      <w:pPr>
        <w:spacing w:after="0" w:line="276" w:lineRule="auto"/>
        <w:ind w:left="120"/>
        <w:jc w:val="center"/>
        <w:rPr>
          <w:rFonts w:ascii="Calibri" w:eastAsia="Calibri" w:hAnsi="Calibri" w:cs="Times New Roman"/>
        </w:rPr>
      </w:pPr>
    </w:p>
    <w:p w14:paraId="67B789B8" w14:textId="77777777" w:rsidR="00632DD5" w:rsidRPr="00632DD5" w:rsidRDefault="00632DD5" w:rsidP="00632DD5">
      <w:pPr>
        <w:spacing w:after="0" w:line="276" w:lineRule="auto"/>
        <w:ind w:left="120"/>
        <w:jc w:val="center"/>
        <w:rPr>
          <w:rFonts w:ascii="Calibri" w:eastAsia="Calibri" w:hAnsi="Calibri" w:cs="Times New Roman"/>
        </w:rPr>
      </w:pPr>
    </w:p>
    <w:p w14:paraId="072B41F2" w14:textId="77777777" w:rsidR="00632DD5" w:rsidRPr="00632DD5" w:rsidRDefault="00632DD5" w:rsidP="00632DD5">
      <w:pPr>
        <w:spacing w:after="0" w:line="276" w:lineRule="auto"/>
        <w:ind w:left="120"/>
        <w:jc w:val="center"/>
        <w:rPr>
          <w:rFonts w:ascii="Calibri" w:eastAsia="Calibri" w:hAnsi="Calibri" w:cs="Times New Roman"/>
        </w:rPr>
      </w:pPr>
    </w:p>
    <w:p w14:paraId="218D9C2F" w14:textId="77777777" w:rsidR="00632DD5" w:rsidRPr="00632DD5" w:rsidRDefault="00632DD5" w:rsidP="00632DD5">
      <w:pPr>
        <w:spacing w:after="0" w:line="276" w:lineRule="auto"/>
        <w:ind w:left="120"/>
        <w:jc w:val="center"/>
        <w:rPr>
          <w:rFonts w:ascii="Calibri" w:eastAsia="Calibri" w:hAnsi="Calibri" w:cs="Times New Roman"/>
        </w:rPr>
      </w:pPr>
    </w:p>
    <w:p w14:paraId="50AD848D" w14:textId="77777777" w:rsidR="00632DD5" w:rsidRPr="00632DD5" w:rsidRDefault="00632DD5" w:rsidP="00632DD5">
      <w:pPr>
        <w:spacing w:after="0" w:line="276" w:lineRule="auto"/>
        <w:ind w:left="120"/>
        <w:jc w:val="center"/>
        <w:rPr>
          <w:rFonts w:ascii="Calibri" w:eastAsia="Calibri" w:hAnsi="Calibri" w:cs="Times New Roman"/>
        </w:rPr>
      </w:pPr>
    </w:p>
    <w:p w14:paraId="2BC2E805" w14:textId="77777777" w:rsidR="00632DD5" w:rsidRPr="00632DD5" w:rsidRDefault="00632DD5" w:rsidP="00632DD5">
      <w:pPr>
        <w:spacing w:after="0" w:line="276" w:lineRule="auto"/>
        <w:ind w:left="120"/>
        <w:jc w:val="center"/>
        <w:rPr>
          <w:rFonts w:ascii="Calibri" w:eastAsia="Calibri" w:hAnsi="Calibri" w:cs="Times New Roman"/>
        </w:rPr>
      </w:pPr>
    </w:p>
    <w:p w14:paraId="6F4BD6A3" w14:textId="77777777" w:rsidR="00632DD5" w:rsidRPr="00632DD5" w:rsidRDefault="00632DD5" w:rsidP="00632DD5">
      <w:pPr>
        <w:spacing w:after="0" w:line="276" w:lineRule="auto"/>
        <w:ind w:left="120"/>
        <w:jc w:val="center"/>
        <w:rPr>
          <w:rFonts w:ascii="Calibri" w:eastAsia="Calibri" w:hAnsi="Calibri" w:cs="Times New Roman"/>
        </w:rPr>
      </w:pPr>
    </w:p>
    <w:p w14:paraId="4B762EB7" w14:textId="77777777" w:rsidR="00632DD5" w:rsidRPr="00632DD5" w:rsidRDefault="00632DD5" w:rsidP="00632DD5">
      <w:pPr>
        <w:spacing w:after="0" w:line="276" w:lineRule="auto"/>
        <w:ind w:left="120"/>
        <w:jc w:val="center"/>
        <w:rPr>
          <w:rFonts w:ascii="Calibri" w:eastAsia="Calibri" w:hAnsi="Calibri" w:cs="Times New Roman"/>
        </w:rPr>
      </w:pPr>
    </w:p>
    <w:p w14:paraId="0FEAF3EE" w14:textId="77777777" w:rsidR="00632DD5" w:rsidRPr="00632DD5" w:rsidRDefault="00632DD5" w:rsidP="00632DD5">
      <w:pPr>
        <w:spacing w:after="0" w:line="276" w:lineRule="auto"/>
        <w:ind w:left="120"/>
        <w:jc w:val="center"/>
        <w:rPr>
          <w:rFonts w:ascii="Calibri" w:eastAsia="Calibri" w:hAnsi="Calibri" w:cs="Times New Roman"/>
        </w:rPr>
      </w:pPr>
    </w:p>
    <w:p w14:paraId="439CB5F2" w14:textId="77777777" w:rsidR="00632DD5" w:rsidRPr="00632DD5" w:rsidRDefault="00632DD5" w:rsidP="00632DD5">
      <w:pPr>
        <w:spacing w:after="0" w:line="276" w:lineRule="auto"/>
        <w:ind w:left="120"/>
        <w:jc w:val="center"/>
        <w:rPr>
          <w:rFonts w:ascii="Calibri" w:eastAsia="Calibri" w:hAnsi="Calibri" w:cs="Times New Roman"/>
        </w:rPr>
      </w:pPr>
    </w:p>
    <w:p w14:paraId="6DFCDF80" w14:textId="77777777" w:rsidR="00632DD5" w:rsidRPr="00632DD5" w:rsidRDefault="00632DD5" w:rsidP="00632DD5">
      <w:pPr>
        <w:spacing w:after="0" w:line="276" w:lineRule="auto"/>
        <w:ind w:left="120"/>
        <w:jc w:val="center"/>
        <w:rPr>
          <w:rFonts w:ascii="Calibri" w:eastAsia="Calibri" w:hAnsi="Calibri" w:cs="Times New Roman"/>
        </w:rPr>
      </w:pPr>
      <w:bookmarkStart w:id="2" w:name="4afdeebf-75fd-4414-ae94-ed25ad6ca259"/>
      <w:r w:rsidRPr="00632DD5">
        <w:rPr>
          <w:rFonts w:ascii="Times New Roman" w:eastAsia="Calibri" w:hAnsi="Times New Roman" w:cs="Times New Roman"/>
          <w:b/>
          <w:color w:val="000000"/>
          <w:sz w:val="28"/>
        </w:rPr>
        <w:t>С.Большебредихинское</w:t>
      </w:r>
      <w:bookmarkEnd w:id="2"/>
      <w:r w:rsidRPr="00632DD5">
        <w:rPr>
          <w:rFonts w:ascii="Times New Roman" w:eastAsia="Calibri" w:hAnsi="Times New Roman" w:cs="Times New Roman"/>
          <w:b/>
          <w:color w:val="000000"/>
          <w:sz w:val="28"/>
        </w:rPr>
        <w:t xml:space="preserve"> </w:t>
      </w:r>
      <w:bookmarkStart w:id="3" w:name="09ae5d1a-7fa5-48c7-ad03-4854c3714f92"/>
      <w:r w:rsidRPr="00632DD5">
        <w:rPr>
          <w:rFonts w:ascii="Times New Roman" w:eastAsia="Calibri" w:hAnsi="Times New Roman" w:cs="Times New Roman"/>
          <w:b/>
          <w:color w:val="000000"/>
          <w:sz w:val="28"/>
        </w:rPr>
        <w:t>2023-2024гг</w:t>
      </w:r>
      <w:bookmarkEnd w:id="3"/>
    </w:p>
    <w:p w14:paraId="1917227F" w14:textId="77777777" w:rsidR="00632DD5" w:rsidRPr="00632DD5" w:rsidRDefault="00632DD5" w:rsidP="00632DD5">
      <w:pPr>
        <w:spacing w:after="0" w:line="276" w:lineRule="auto"/>
        <w:ind w:left="120"/>
        <w:rPr>
          <w:rFonts w:ascii="Calibri" w:eastAsia="Calibri" w:hAnsi="Calibri" w:cs="Times New Roman"/>
        </w:rPr>
      </w:pPr>
    </w:p>
    <w:p w14:paraId="27931251" w14:textId="77777777" w:rsidR="00632DD5" w:rsidRPr="00632DD5" w:rsidRDefault="00632DD5" w:rsidP="00632DD5">
      <w:pPr>
        <w:spacing w:after="200" w:line="276" w:lineRule="auto"/>
        <w:rPr>
          <w:rFonts w:ascii="Calibri" w:eastAsia="Calibri" w:hAnsi="Calibri" w:cs="Times New Roman"/>
        </w:rPr>
        <w:sectPr w:rsidR="00632DD5" w:rsidRPr="00632DD5">
          <w:pgSz w:w="11906" w:h="16383"/>
          <w:pgMar w:top="1134" w:right="850" w:bottom="1134" w:left="1701" w:header="720" w:footer="720" w:gutter="0"/>
          <w:cols w:space="720"/>
        </w:sectPr>
      </w:pPr>
      <w:bookmarkStart w:id="4" w:name="block-29227477"/>
    </w:p>
    <w:bookmarkEnd w:id="4"/>
    <w:p w14:paraId="50327F66" w14:textId="77777777" w:rsidR="00632DD5" w:rsidRPr="00632DD5" w:rsidRDefault="00632DD5" w:rsidP="00632DD5">
      <w:pPr>
        <w:spacing w:after="0" w:line="264" w:lineRule="auto"/>
        <w:ind w:left="120"/>
        <w:jc w:val="both"/>
        <w:rPr>
          <w:rFonts w:ascii="Calibri" w:eastAsia="Calibri" w:hAnsi="Calibri" w:cs="Times New Roman"/>
        </w:rPr>
      </w:pPr>
      <w:r w:rsidRPr="00632DD5">
        <w:rPr>
          <w:rFonts w:ascii="Times New Roman" w:eastAsia="Calibri" w:hAnsi="Times New Roman" w:cs="Times New Roman"/>
          <w:b/>
          <w:color w:val="000000"/>
          <w:sz w:val="28"/>
        </w:rPr>
        <w:lastRenderedPageBreak/>
        <w:t>ПОЯСНИТЕЛЬНАЯ ЗАПИСКА</w:t>
      </w:r>
    </w:p>
    <w:p w14:paraId="3C4E3AF4" w14:textId="77777777" w:rsidR="00632DD5" w:rsidRPr="00632DD5" w:rsidRDefault="00632DD5" w:rsidP="00632DD5">
      <w:pPr>
        <w:spacing w:after="0" w:line="264" w:lineRule="auto"/>
        <w:ind w:left="120"/>
        <w:jc w:val="both"/>
        <w:rPr>
          <w:rFonts w:ascii="Calibri" w:eastAsia="Calibri" w:hAnsi="Calibri" w:cs="Times New Roman"/>
        </w:rPr>
      </w:pPr>
    </w:p>
    <w:p w14:paraId="203886BF"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33961AA4" w14:textId="77777777" w:rsidR="00632DD5" w:rsidRPr="00632DD5" w:rsidRDefault="00632DD5" w:rsidP="00632DD5">
      <w:pPr>
        <w:spacing w:after="0" w:line="264" w:lineRule="auto"/>
        <w:ind w:left="120"/>
        <w:jc w:val="both"/>
        <w:rPr>
          <w:rFonts w:ascii="Calibri" w:eastAsia="Calibri" w:hAnsi="Calibri" w:cs="Times New Roman"/>
        </w:rPr>
      </w:pPr>
    </w:p>
    <w:p w14:paraId="2088C379" w14:textId="77777777" w:rsidR="00632DD5" w:rsidRPr="00632DD5" w:rsidRDefault="00632DD5" w:rsidP="00632DD5">
      <w:pPr>
        <w:spacing w:after="0" w:line="264" w:lineRule="auto"/>
        <w:ind w:left="120"/>
        <w:jc w:val="both"/>
        <w:rPr>
          <w:rFonts w:ascii="Calibri" w:eastAsia="Calibri" w:hAnsi="Calibri" w:cs="Times New Roman"/>
        </w:rPr>
      </w:pPr>
      <w:r w:rsidRPr="00632DD5">
        <w:rPr>
          <w:rFonts w:ascii="Times New Roman" w:eastAsia="Calibri" w:hAnsi="Times New Roman" w:cs="Times New Roman"/>
          <w:b/>
          <w:color w:val="000000"/>
          <w:sz w:val="28"/>
        </w:rPr>
        <w:t>ОБЩАЯ ХАРАКТЕРИСТИКА УЧЕБНОГО ПРЕДМЕТА «РУССКИЙ ЯЗЫК»</w:t>
      </w:r>
    </w:p>
    <w:p w14:paraId="39BFADC8" w14:textId="77777777" w:rsidR="00632DD5" w:rsidRPr="00632DD5" w:rsidRDefault="00632DD5" w:rsidP="00632DD5">
      <w:pPr>
        <w:spacing w:after="0" w:line="264" w:lineRule="auto"/>
        <w:ind w:left="120"/>
        <w:jc w:val="both"/>
        <w:rPr>
          <w:rFonts w:ascii="Calibri" w:eastAsia="Calibri" w:hAnsi="Calibri" w:cs="Times New Roman"/>
        </w:rPr>
      </w:pPr>
    </w:p>
    <w:p w14:paraId="097AADAC"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14:paraId="4265550F"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447CF56B"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08DFE2F7"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1012D016"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pacing w:val="-3"/>
          <w:sz w:val="28"/>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632DD5">
        <w:rPr>
          <w:rFonts w:ascii="Times New Roman" w:eastAsia="Calibri" w:hAnsi="Times New Roman" w:cs="Times New Roman"/>
          <w:color w:val="000000"/>
          <w:spacing w:val="-3"/>
          <w:sz w:val="28"/>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3CC591DE"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0279BC22"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13330699"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14:paraId="2790CF70"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14:paraId="7972BA79"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14:paraId="4168BC67" w14:textId="77777777" w:rsidR="00632DD5" w:rsidRPr="00632DD5" w:rsidRDefault="00632DD5" w:rsidP="00632DD5">
      <w:pPr>
        <w:spacing w:after="0" w:line="264" w:lineRule="auto"/>
        <w:ind w:left="120"/>
        <w:jc w:val="both"/>
        <w:rPr>
          <w:rFonts w:ascii="Calibri" w:eastAsia="Calibri" w:hAnsi="Calibri" w:cs="Times New Roman"/>
        </w:rPr>
      </w:pPr>
    </w:p>
    <w:p w14:paraId="6A108C6A" w14:textId="77777777" w:rsidR="00632DD5" w:rsidRPr="00632DD5" w:rsidRDefault="00632DD5" w:rsidP="00632DD5">
      <w:pPr>
        <w:spacing w:after="0" w:line="264" w:lineRule="auto"/>
        <w:ind w:left="120"/>
        <w:jc w:val="both"/>
        <w:rPr>
          <w:rFonts w:ascii="Calibri" w:eastAsia="Calibri" w:hAnsi="Calibri" w:cs="Times New Roman"/>
        </w:rPr>
      </w:pPr>
      <w:r w:rsidRPr="00632DD5">
        <w:rPr>
          <w:rFonts w:ascii="Times New Roman" w:eastAsia="Calibri" w:hAnsi="Times New Roman" w:cs="Times New Roman"/>
          <w:b/>
          <w:color w:val="000000"/>
          <w:sz w:val="28"/>
        </w:rPr>
        <w:t>ЦЕЛИ ИЗУЧЕНИЯ УЧЕБНОГО ПРЕДМЕТА «РУССКИЙ ЯЗЫК»</w:t>
      </w:r>
    </w:p>
    <w:p w14:paraId="17E7A5E9" w14:textId="77777777" w:rsidR="00632DD5" w:rsidRPr="00632DD5" w:rsidRDefault="00632DD5" w:rsidP="00632DD5">
      <w:pPr>
        <w:spacing w:after="0" w:line="264" w:lineRule="auto"/>
        <w:ind w:left="120"/>
        <w:jc w:val="both"/>
        <w:rPr>
          <w:rFonts w:ascii="Calibri" w:eastAsia="Calibri" w:hAnsi="Calibri" w:cs="Times New Roman"/>
        </w:rPr>
      </w:pPr>
    </w:p>
    <w:p w14:paraId="2CD4A899"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Изучение русского языка направлено на достижение следующих целей:</w:t>
      </w:r>
    </w:p>
    <w:p w14:paraId="7554BDF6" w14:textId="77777777" w:rsidR="00632DD5" w:rsidRPr="00632DD5" w:rsidRDefault="00632DD5" w:rsidP="00632DD5">
      <w:pPr>
        <w:numPr>
          <w:ilvl w:val="0"/>
          <w:numId w:val="1"/>
        </w:numPr>
        <w:spacing w:after="0" w:line="264" w:lineRule="auto"/>
        <w:jc w:val="both"/>
        <w:rPr>
          <w:rFonts w:ascii="Calibri" w:eastAsia="Calibri" w:hAnsi="Calibri" w:cs="Times New Roman"/>
        </w:rPr>
      </w:pPr>
      <w:r w:rsidRPr="00632DD5">
        <w:rPr>
          <w:rFonts w:ascii="Times New Roman" w:eastAsia="Calibri" w:hAnsi="Times New Roman" w:cs="Times New Roman"/>
          <w:color w:val="000000"/>
          <w:sz w:val="28"/>
        </w:rPr>
        <w:t xml:space="preserve">осознание и проявление общероссийской гражданственности, патриотизма, уважения к русскому языку как государственному </w:t>
      </w:r>
      <w:r w:rsidRPr="00632DD5">
        <w:rPr>
          <w:rFonts w:ascii="Times New Roman" w:eastAsia="Calibri" w:hAnsi="Times New Roman" w:cs="Times New Roman"/>
          <w:color w:val="000000"/>
          <w:sz w:val="28"/>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4F08720A" w14:textId="77777777" w:rsidR="00632DD5" w:rsidRPr="00632DD5" w:rsidRDefault="00632DD5" w:rsidP="00632DD5">
      <w:pPr>
        <w:numPr>
          <w:ilvl w:val="0"/>
          <w:numId w:val="1"/>
        </w:numPr>
        <w:spacing w:after="0" w:line="264" w:lineRule="auto"/>
        <w:jc w:val="both"/>
        <w:rPr>
          <w:rFonts w:ascii="Calibri" w:eastAsia="Calibri" w:hAnsi="Calibri" w:cs="Times New Roman"/>
        </w:rPr>
      </w:pPr>
      <w:r w:rsidRPr="00632DD5">
        <w:rPr>
          <w:rFonts w:ascii="Times New Roman" w:eastAsia="Calibri" w:hAnsi="Times New Roman" w:cs="Times New Roman"/>
          <w:color w:val="000000"/>
          <w:sz w:val="28"/>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120BC439" w14:textId="77777777" w:rsidR="00632DD5" w:rsidRPr="00632DD5" w:rsidRDefault="00632DD5" w:rsidP="00632DD5">
      <w:pPr>
        <w:numPr>
          <w:ilvl w:val="0"/>
          <w:numId w:val="1"/>
        </w:numPr>
        <w:spacing w:after="0" w:line="264" w:lineRule="auto"/>
        <w:jc w:val="both"/>
        <w:rPr>
          <w:rFonts w:ascii="Calibri" w:eastAsia="Calibri" w:hAnsi="Calibri" w:cs="Times New Roman"/>
        </w:rPr>
      </w:pPr>
      <w:r w:rsidRPr="00632DD5">
        <w:rPr>
          <w:rFonts w:ascii="Times New Roman" w:eastAsia="Calibri" w:hAnsi="Times New Roman" w:cs="Times New Roman"/>
          <w:color w:val="000000"/>
          <w:sz w:val="28"/>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68738955" w14:textId="77777777" w:rsidR="00632DD5" w:rsidRPr="00632DD5" w:rsidRDefault="00632DD5" w:rsidP="00632DD5">
      <w:pPr>
        <w:numPr>
          <w:ilvl w:val="0"/>
          <w:numId w:val="1"/>
        </w:numPr>
        <w:spacing w:after="0" w:line="264" w:lineRule="auto"/>
        <w:jc w:val="both"/>
        <w:rPr>
          <w:rFonts w:ascii="Calibri" w:eastAsia="Calibri" w:hAnsi="Calibri" w:cs="Times New Roman"/>
        </w:rPr>
      </w:pPr>
      <w:r w:rsidRPr="00632DD5">
        <w:rPr>
          <w:rFonts w:ascii="Times New Roman" w:eastAsia="Calibri" w:hAnsi="Times New Roman" w:cs="Times New Roman"/>
          <w:color w:val="000000"/>
          <w:sz w:val="28"/>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14:paraId="33687EC9" w14:textId="77777777" w:rsidR="00632DD5" w:rsidRPr="00632DD5" w:rsidRDefault="00632DD5" w:rsidP="00632DD5">
      <w:pPr>
        <w:numPr>
          <w:ilvl w:val="0"/>
          <w:numId w:val="1"/>
        </w:numPr>
        <w:spacing w:after="0" w:line="264" w:lineRule="auto"/>
        <w:jc w:val="both"/>
        <w:rPr>
          <w:rFonts w:ascii="Calibri" w:eastAsia="Calibri" w:hAnsi="Calibri" w:cs="Times New Roman"/>
        </w:rPr>
      </w:pPr>
      <w:r w:rsidRPr="00632DD5">
        <w:rPr>
          <w:rFonts w:ascii="Times New Roman" w:eastAsia="Calibri" w:hAnsi="Times New Roman" w:cs="Times New Roman"/>
          <w:color w:val="000000"/>
          <w:sz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4AD4B6FE" w14:textId="77777777" w:rsidR="00632DD5" w:rsidRPr="00632DD5" w:rsidRDefault="00632DD5" w:rsidP="00632DD5">
      <w:pPr>
        <w:numPr>
          <w:ilvl w:val="0"/>
          <w:numId w:val="1"/>
        </w:numPr>
        <w:spacing w:after="0" w:line="264" w:lineRule="auto"/>
        <w:jc w:val="both"/>
        <w:rPr>
          <w:rFonts w:ascii="Calibri" w:eastAsia="Calibri" w:hAnsi="Calibri" w:cs="Times New Roman"/>
        </w:rPr>
      </w:pPr>
      <w:r w:rsidRPr="00632DD5">
        <w:rPr>
          <w:rFonts w:ascii="Times New Roman" w:eastAsia="Calibri" w:hAnsi="Times New Roman" w:cs="Times New Roman"/>
          <w:color w:val="000000"/>
          <w:sz w:val="28"/>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5D7CFD2C" w14:textId="77777777" w:rsidR="00632DD5" w:rsidRPr="00632DD5" w:rsidRDefault="00632DD5" w:rsidP="00632DD5">
      <w:pPr>
        <w:spacing w:after="0" w:line="264" w:lineRule="auto"/>
        <w:ind w:left="120"/>
        <w:jc w:val="both"/>
        <w:rPr>
          <w:rFonts w:ascii="Calibri" w:eastAsia="Calibri" w:hAnsi="Calibri" w:cs="Times New Roman"/>
        </w:rPr>
      </w:pPr>
    </w:p>
    <w:p w14:paraId="1F096517" w14:textId="77777777" w:rsidR="00632DD5" w:rsidRPr="00632DD5" w:rsidRDefault="00632DD5" w:rsidP="00632DD5">
      <w:pPr>
        <w:spacing w:after="0" w:line="264" w:lineRule="auto"/>
        <w:ind w:left="120"/>
        <w:jc w:val="both"/>
        <w:rPr>
          <w:rFonts w:ascii="Calibri" w:eastAsia="Calibri" w:hAnsi="Calibri" w:cs="Times New Roman"/>
        </w:rPr>
      </w:pPr>
      <w:r w:rsidRPr="00632DD5">
        <w:rPr>
          <w:rFonts w:ascii="Times New Roman" w:eastAsia="Calibri" w:hAnsi="Times New Roman" w:cs="Times New Roman"/>
          <w:b/>
          <w:color w:val="000000"/>
          <w:sz w:val="28"/>
        </w:rPr>
        <w:lastRenderedPageBreak/>
        <w:t>МЕСТО УЧЕБНОГО ПРЕДМЕТА «РУССКИЙ ЯЗЫК» В УЧЕБНОМ ПЛАНЕ</w:t>
      </w:r>
    </w:p>
    <w:p w14:paraId="4677F09B" w14:textId="77777777" w:rsidR="00632DD5" w:rsidRPr="00632DD5" w:rsidRDefault="00632DD5" w:rsidP="00632DD5">
      <w:pPr>
        <w:spacing w:after="0" w:line="264" w:lineRule="auto"/>
        <w:ind w:left="120"/>
        <w:jc w:val="both"/>
        <w:rPr>
          <w:rFonts w:ascii="Calibri" w:eastAsia="Calibri" w:hAnsi="Calibri" w:cs="Times New Roman"/>
        </w:rPr>
      </w:pPr>
    </w:p>
    <w:p w14:paraId="02564E91"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14:paraId="4410C580" w14:textId="77777777" w:rsidR="00632DD5" w:rsidRPr="00632DD5" w:rsidRDefault="00632DD5" w:rsidP="00632DD5">
      <w:pPr>
        <w:spacing w:after="200" w:line="276" w:lineRule="auto"/>
        <w:rPr>
          <w:rFonts w:ascii="Calibri" w:eastAsia="Calibri" w:hAnsi="Calibri" w:cs="Times New Roman"/>
        </w:rPr>
        <w:sectPr w:rsidR="00632DD5" w:rsidRPr="00632DD5">
          <w:pgSz w:w="11906" w:h="16383"/>
          <w:pgMar w:top="1134" w:right="850" w:bottom="1134" w:left="1701" w:header="720" w:footer="720" w:gutter="0"/>
          <w:cols w:space="720"/>
        </w:sectPr>
      </w:pPr>
      <w:bookmarkStart w:id="5" w:name="block-29227480"/>
    </w:p>
    <w:bookmarkEnd w:id="5"/>
    <w:p w14:paraId="52759B83" w14:textId="77777777" w:rsidR="00632DD5" w:rsidRPr="00632DD5" w:rsidRDefault="00632DD5" w:rsidP="00632DD5">
      <w:pPr>
        <w:spacing w:after="0" w:line="264" w:lineRule="auto"/>
        <w:ind w:left="120"/>
        <w:jc w:val="both"/>
        <w:rPr>
          <w:rFonts w:ascii="Calibri" w:eastAsia="Calibri" w:hAnsi="Calibri" w:cs="Times New Roman"/>
        </w:rPr>
      </w:pPr>
      <w:r w:rsidRPr="00632DD5">
        <w:rPr>
          <w:rFonts w:ascii="Times New Roman" w:eastAsia="Calibri" w:hAnsi="Times New Roman" w:cs="Times New Roman"/>
          <w:b/>
          <w:color w:val="000000"/>
          <w:sz w:val="28"/>
        </w:rPr>
        <w:lastRenderedPageBreak/>
        <w:t>СОДЕРЖАНИЕ УЧЕБНОГО ПРЕДМЕТА «РУССКИЙ ЯЗЫК»</w:t>
      </w:r>
    </w:p>
    <w:p w14:paraId="04DBE389" w14:textId="77777777" w:rsidR="00632DD5" w:rsidRPr="00632DD5" w:rsidRDefault="00632DD5" w:rsidP="00632DD5">
      <w:pPr>
        <w:spacing w:after="0" w:line="264" w:lineRule="auto"/>
        <w:ind w:left="120"/>
        <w:jc w:val="both"/>
        <w:rPr>
          <w:rFonts w:ascii="Calibri" w:eastAsia="Calibri" w:hAnsi="Calibri" w:cs="Times New Roman"/>
        </w:rPr>
      </w:pPr>
    </w:p>
    <w:p w14:paraId="02B4A450" w14:textId="77777777" w:rsidR="00632DD5" w:rsidRPr="00632DD5" w:rsidRDefault="00632DD5" w:rsidP="00632DD5">
      <w:pPr>
        <w:spacing w:after="0" w:line="264" w:lineRule="auto"/>
        <w:ind w:left="120"/>
        <w:jc w:val="both"/>
        <w:rPr>
          <w:rFonts w:ascii="Calibri" w:eastAsia="Calibri" w:hAnsi="Calibri" w:cs="Times New Roman"/>
        </w:rPr>
      </w:pPr>
      <w:r w:rsidRPr="00632DD5">
        <w:rPr>
          <w:rFonts w:ascii="Times New Roman" w:eastAsia="Calibri" w:hAnsi="Times New Roman" w:cs="Times New Roman"/>
          <w:b/>
          <w:color w:val="000000"/>
          <w:sz w:val="28"/>
        </w:rPr>
        <w:t>10 КЛАСС</w:t>
      </w:r>
    </w:p>
    <w:p w14:paraId="6710449C" w14:textId="77777777" w:rsidR="00632DD5" w:rsidRPr="00632DD5" w:rsidRDefault="00632DD5" w:rsidP="00632DD5">
      <w:pPr>
        <w:spacing w:after="0" w:line="264" w:lineRule="auto"/>
        <w:ind w:left="120"/>
        <w:jc w:val="both"/>
        <w:rPr>
          <w:rFonts w:ascii="Calibri" w:eastAsia="Calibri" w:hAnsi="Calibri" w:cs="Times New Roman"/>
        </w:rPr>
      </w:pPr>
    </w:p>
    <w:p w14:paraId="762513AD"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b/>
          <w:color w:val="000000"/>
          <w:sz w:val="28"/>
        </w:rPr>
        <w:t>Общие сведения о языке</w:t>
      </w:r>
    </w:p>
    <w:p w14:paraId="0770C01F"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Язык как знаковая система. Основные функции языка.</w:t>
      </w:r>
    </w:p>
    <w:p w14:paraId="0B872AE0"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Лингвистика как наука.</w:t>
      </w:r>
    </w:p>
    <w:p w14:paraId="5B847D09"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Язык и культура.</w:t>
      </w:r>
    </w:p>
    <w:p w14:paraId="04BD9BD0"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790F305C"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56BF234B"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b/>
          <w:color w:val="000000"/>
          <w:sz w:val="28"/>
        </w:rPr>
        <w:t>Язык и речь. Культура речи</w:t>
      </w:r>
    </w:p>
    <w:p w14:paraId="7DB9E768"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b/>
          <w:color w:val="000000"/>
          <w:sz w:val="28"/>
        </w:rPr>
        <w:t>Система языка. Культура речи</w:t>
      </w:r>
    </w:p>
    <w:p w14:paraId="5FEF87F3"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Система языка, её устройство, функционирование.</w:t>
      </w:r>
    </w:p>
    <w:p w14:paraId="033F6932"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Культура речи как раздел лингвистики.</w:t>
      </w:r>
    </w:p>
    <w:p w14:paraId="32B35691"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Языковая норма, её основные признаки и функции.</w:t>
      </w:r>
    </w:p>
    <w:p w14:paraId="250CC362"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75B054C0"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Качества хорошей речи.</w:t>
      </w:r>
    </w:p>
    <w:p w14:paraId="08B034E7"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6AEA2BCD"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b/>
          <w:color w:val="000000"/>
          <w:sz w:val="28"/>
        </w:rPr>
        <w:t>Фонетика. Орфоэпия. Орфоэпические нормы</w:t>
      </w:r>
    </w:p>
    <w:p w14:paraId="349F45EB"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5D4A1851"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7E93D45B"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b/>
          <w:color w:val="000000"/>
          <w:sz w:val="28"/>
        </w:rPr>
        <w:lastRenderedPageBreak/>
        <w:t>Лексикология и фразеология. Лексические нормы</w:t>
      </w:r>
    </w:p>
    <w:p w14:paraId="0846ADB5"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1A82BBF8"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2471C9F3"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Функционально-стилистическая окраска слова. Лексика общеупотребительная, разговорная и книжная. Особенности употребления.</w:t>
      </w:r>
    </w:p>
    <w:p w14:paraId="3C5D333D"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632DD5">
        <w:rPr>
          <w:rFonts w:ascii="Times New Roman" w:eastAsia="Calibri" w:hAnsi="Times New Roman" w:cs="Times New Roman"/>
          <w:color w:val="000000"/>
          <w:sz w:val="28"/>
        </w:rPr>
        <w:t xml:space="preserve"> Особенности употребления.</w:t>
      </w:r>
    </w:p>
    <w:p w14:paraId="5E837B55"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Фразеология русского языка (повторение, обобщение). Крылатые слова.</w:t>
      </w:r>
    </w:p>
    <w:p w14:paraId="751F535A"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b/>
          <w:color w:val="000000"/>
          <w:sz w:val="28"/>
        </w:rPr>
        <w:t>Морфемика и словообразование. Словообразовательные нормы</w:t>
      </w:r>
    </w:p>
    <w:p w14:paraId="4DCD9DFA"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64326A71"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b/>
          <w:color w:val="000000"/>
          <w:sz w:val="28"/>
        </w:rPr>
        <w:t>Морфология. Морфологические нормы</w:t>
      </w:r>
    </w:p>
    <w:p w14:paraId="7D2A5D18"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5D425F13"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Морфологические нормы современного русского литературного языка (общее представление).</w:t>
      </w:r>
    </w:p>
    <w:p w14:paraId="56463165"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Основные нормы употребления имён существительных: форм рода, числа, падежа.</w:t>
      </w:r>
    </w:p>
    <w:p w14:paraId="5DE1D332"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Основные нормы употребления имён прилагательных: форм степеней сравнения, краткой формы.</w:t>
      </w:r>
    </w:p>
    <w:p w14:paraId="3B700765"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Основные нормы употребления количественных, порядковых и собирательных числительных.</w:t>
      </w:r>
    </w:p>
    <w:p w14:paraId="53D88C8D"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 xml:space="preserve">Основные нормы употребления местоимений: формы 3-го лица личных местоимений, возвратного местоимения </w:t>
      </w:r>
      <w:r w:rsidRPr="00632DD5">
        <w:rPr>
          <w:rFonts w:ascii="Times New Roman" w:eastAsia="Calibri" w:hAnsi="Times New Roman" w:cs="Times New Roman"/>
          <w:b/>
          <w:color w:val="000000"/>
          <w:sz w:val="28"/>
        </w:rPr>
        <w:t>себя</w:t>
      </w:r>
      <w:r w:rsidRPr="00632DD5">
        <w:rPr>
          <w:rFonts w:ascii="Times New Roman" w:eastAsia="Calibri" w:hAnsi="Times New Roman" w:cs="Times New Roman"/>
          <w:color w:val="000000"/>
          <w:sz w:val="28"/>
        </w:rPr>
        <w:t>.</w:t>
      </w:r>
    </w:p>
    <w:p w14:paraId="3594D56A"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29CC1555"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b/>
          <w:color w:val="000000"/>
          <w:sz w:val="28"/>
        </w:rPr>
        <w:t>Орфография. Основные правила орфографии</w:t>
      </w:r>
    </w:p>
    <w:p w14:paraId="155B1ED8"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63BB0A73"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pacing w:val="-3"/>
          <w:sz w:val="28"/>
        </w:rPr>
        <w:t>Орфографические правила. Правописание гласных и согласных в корне.</w:t>
      </w:r>
    </w:p>
    <w:p w14:paraId="198CD0A5"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Употребление разделительных ъ и ь.</w:t>
      </w:r>
    </w:p>
    <w:p w14:paraId="4A2D0EE0"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Правописание приставок. Буквы ы – и после приставок.</w:t>
      </w:r>
    </w:p>
    <w:p w14:paraId="3DA08569"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Правописание суффиксов.</w:t>
      </w:r>
    </w:p>
    <w:p w14:paraId="522AE569"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Правописание н и нн в словах различных частей речи.</w:t>
      </w:r>
    </w:p>
    <w:p w14:paraId="52AFC5EF"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Правописание не и ни.</w:t>
      </w:r>
    </w:p>
    <w:p w14:paraId="3C494508"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Правописание окончаний имён существительных, имён прилагательных и глаголов.</w:t>
      </w:r>
    </w:p>
    <w:p w14:paraId="61EA0A43"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Слитное, дефисное и раздельное написание слов.</w:t>
      </w:r>
    </w:p>
    <w:p w14:paraId="6A989BAE"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b/>
          <w:color w:val="000000"/>
          <w:sz w:val="28"/>
        </w:rPr>
        <w:t>Речь. Речевое общение</w:t>
      </w:r>
    </w:p>
    <w:p w14:paraId="7B995F43"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Речь как деятельность. Виды речевой деятельности (повторение, обобщение).</w:t>
      </w:r>
    </w:p>
    <w:p w14:paraId="45E8939C"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0673B4B2"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1FE7CF28"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1B02F7BE"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b/>
          <w:color w:val="000000"/>
          <w:sz w:val="28"/>
        </w:rPr>
        <w:t>Текст. Информационно-смысловая переработка текста</w:t>
      </w:r>
    </w:p>
    <w:p w14:paraId="5BE6EF11"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Текст, его основные признаки (повторение, обобщение).</w:t>
      </w:r>
    </w:p>
    <w:p w14:paraId="456E3E1C"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Логико-смысловые отношения между предложениями в тексте (общее представление).</w:t>
      </w:r>
    </w:p>
    <w:p w14:paraId="31519755"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22276595"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План. Тезисы. Конспект. Реферат. Аннотация. Отзыв. Рецензия.</w:t>
      </w:r>
    </w:p>
    <w:p w14:paraId="5C70C677" w14:textId="77777777" w:rsidR="00632DD5" w:rsidRPr="00632DD5" w:rsidRDefault="00632DD5" w:rsidP="00632DD5">
      <w:pPr>
        <w:spacing w:after="0" w:line="264" w:lineRule="auto"/>
        <w:ind w:left="120"/>
        <w:jc w:val="both"/>
        <w:rPr>
          <w:rFonts w:ascii="Calibri" w:eastAsia="Calibri" w:hAnsi="Calibri" w:cs="Times New Roman"/>
        </w:rPr>
      </w:pPr>
    </w:p>
    <w:p w14:paraId="6D7AAC0D" w14:textId="77777777" w:rsidR="00632DD5" w:rsidRPr="00632DD5" w:rsidRDefault="00632DD5" w:rsidP="00632DD5">
      <w:pPr>
        <w:spacing w:after="0" w:line="264" w:lineRule="auto"/>
        <w:ind w:left="120"/>
        <w:jc w:val="both"/>
        <w:rPr>
          <w:rFonts w:ascii="Calibri" w:eastAsia="Calibri" w:hAnsi="Calibri" w:cs="Times New Roman"/>
        </w:rPr>
      </w:pPr>
      <w:r w:rsidRPr="00632DD5">
        <w:rPr>
          <w:rFonts w:ascii="Times New Roman" w:eastAsia="Calibri" w:hAnsi="Times New Roman" w:cs="Times New Roman"/>
          <w:b/>
          <w:color w:val="000000"/>
          <w:sz w:val="28"/>
        </w:rPr>
        <w:t>11 КЛАСС</w:t>
      </w:r>
    </w:p>
    <w:p w14:paraId="16277359" w14:textId="77777777" w:rsidR="00632DD5" w:rsidRPr="00632DD5" w:rsidRDefault="00632DD5" w:rsidP="00632DD5">
      <w:pPr>
        <w:spacing w:after="0" w:line="264" w:lineRule="auto"/>
        <w:ind w:left="120"/>
        <w:jc w:val="both"/>
        <w:rPr>
          <w:rFonts w:ascii="Calibri" w:eastAsia="Calibri" w:hAnsi="Calibri" w:cs="Times New Roman"/>
        </w:rPr>
      </w:pPr>
    </w:p>
    <w:p w14:paraId="0280E44B"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b/>
          <w:color w:val="000000"/>
          <w:sz w:val="28"/>
        </w:rPr>
        <w:t>Общие сведения о языке</w:t>
      </w:r>
    </w:p>
    <w:p w14:paraId="25C2C540"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3C15DDFA"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b/>
          <w:color w:val="000000"/>
          <w:sz w:val="28"/>
        </w:rPr>
        <w:t>Язык и речь. Культура речи</w:t>
      </w:r>
    </w:p>
    <w:p w14:paraId="2DF1935E"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b/>
          <w:color w:val="000000"/>
          <w:sz w:val="28"/>
        </w:rPr>
        <w:t>Синтаксис. Синтаксические нормы</w:t>
      </w:r>
    </w:p>
    <w:p w14:paraId="27AF44EE"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Синтаксис как раздел лингвистики (повторение, обобщение). Синтаксический анализ словосочетания и предложения.</w:t>
      </w:r>
    </w:p>
    <w:p w14:paraId="09F438C1"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7931F2DE"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0C3F15AE"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Основные нормы управления: правильный выбор падежной или предложно-падежной формы управляемого слова.</w:t>
      </w:r>
    </w:p>
    <w:p w14:paraId="6B2F5E65"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Основные нормы употребления однородных членов предложения.</w:t>
      </w:r>
    </w:p>
    <w:p w14:paraId="13452CA6"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Основные нормы употребления причастных и деепричастных оборотов.</w:t>
      </w:r>
    </w:p>
    <w:p w14:paraId="5FCE9BC4"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Основные нормы построения сложных предложений.</w:t>
      </w:r>
    </w:p>
    <w:p w14:paraId="143AA8A4"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b/>
          <w:color w:val="000000"/>
          <w:sz w:val="28"/>
        </w:rPr>
        <w:t>Пунктуация. Основные правила пунктуации</w:t>
      </w:r>
    </w:p>
    <w:p w14:paraId="2964476A"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Пунктуация как раздел лингвистики (повторение, обобщение). Пунктуационный анализ предложения.</w:t>
      </w:r>
    </w:p>
    <w:p w14:paraId="07146AF4"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3557C405"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Знаки препинания и их функции. Знаки препинания между подлежащим и сказуемым.</w:t>
      </w:r>
    </w:p>
    <w:p w14:paraId="0307C232"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lastRenderedPageBreak/>
        <w:t>Знаки препинания в предложениях с однородными членами.</w:t>
      </w:r>
    </w:p>
    <w:p w14:paraId="5BB1AB7D"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Знаки препинания при обособлении.</w:t>
      </w:r>
    </w:p>
    <w:p w14:paraId="4A0CC483"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Знаки препинания в предложениях с вводными конструкциями, обращениями, междометиями.</w:t>
      </w:r>
    </w:p>
    <w:p w14:paraId="66DBA7DC"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Знаки препинания в сложном предложении.</w:t>
      </w:r>
    </w:p>
    <w:p w14:paraId="13C38DB3"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Знаки препинания в сложном предложении с разными видами связи.</w:t>
      </w:r>
    </w:p>
    <w:p w14:paraId="501FB949"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Знаки препинания при передаче чужой речи.</w:t>
      </w:r>
    </w:p>
    <w:p w14:paraId="6C13F444"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b/>
          <w:color w:val="000000"/>
          <w:sz w:val="28"/>
        </w:rPr>
        <w:t>Функциональная стилистика. Культура речи</w:t>
      </w:r>
    </w:p>
    <w:p w14:paraId="548ED13C" w14:textId="77777777" w:rsidR="00632DD5" w:rsidRPr="00632DD5" w:rsidRDefault="00632DD5" w:rsidP="00632DD5">
      <w:pPr>
        <w:spacing w:after="0" w:line="264" w:lineRule="auto"/>
        <w:ind w:firstLine="600"/>
        <w:jc w:val="both"/>
        <w:rPr>
          <w:rFonts w:ascii="Calibri" w:eastAsia="Calibri" w:hAnsi="Calibri" w:cs="Times New Roman"/>
        </w:rPr>
      </w:pPr>
      <w:r w:rsidRPr="00632DD5">
        <w:rPr>
          <w:rFonts w:ascii="Times New Roman" w:eastAsia="Calibri" w:hAnsi="Times New Roman" w:cs="Times New Roman"/>
          <w:color w:val="000000"/>
          <w:sz w:val="28"/>
        </w:rPr>
        <w:t>Функциональная стилистика как раздел лингвистики. Стилистическая норма (повторение, обобщение).</w:t>
      </w:r>
    </w:p>
    <w:p w14:paraId="05FDC072"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rPr>
        <w:t xml:space="preserve">Разговорная речь, сферы её использования, назначение. </w:t>
      </w:r>
      <w:r w:rsidRPr="00632DD5">
        <w:rPr>
          <w:rFonts w:ascii="Times New Roman" w:eastAsia="Calibri" w:hAnsi="Times New Roman" w:cs="Times New Roman"/>
          <w:color w:val="000000"/>
          <w:sz w:val="28"/>
          <w:lang w:val="en-US"/>
        </w:rPr>
        <w:t>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72CC7A20"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29761DFB"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3368DF81"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14:paraId="59532FFA"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67647B09" w14:textId="77777777" w:rsidR="00632DD5" w:rsidRPr="00632DD5" w:rsidRDefault="00632DD5" w:rsidP="00632DD5">
      <w:pPr>
        <w:spacing w:after="200" w:line="276" w:lineRule="auto"/>
        <w:rPr>
          <w:rFonts w:ascii="Calibri" w:eastAsia="Calibri" w:hAnsi="Calibri" w:cs="Times New Roman"/>
          <w:lang w:val="en-US"/>
        </w:rPr>
        <w:sectPr w:rsidR="00632DD5" w:rsidRPr="00632DD5">
          <w:pgSz w:w="11906" w:h="16383"/>
          <w:pgMar w:top="1134" w:right="850" w:bottom="1134" w:left="1701" w:header="720" w:footer="720" w:gutter="0"/>
          <w:cols w:space="720"/>
        </w:sectPr>
      </w:pPr>
      <w:bookmarkStart w:id="6" w:name="block-29227478"/>
    </w:p>
    <w:bookmarkEnd w:id="6"/>
    <w:p w14:paraId="14D0F3B8" w14:textId="77777777" w:rsidR="00632DD5" w:rsidRPr="00632DD5" w:rsidRDefault="00632DD5" w:rsidP="00632DD5">
      <w:pPr>
        <w:spacing w:after="0" w:line="264" w:lineRule="auto"/>
        <w:ind w:left="12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lastRenderedPageBreak/>
        <w:t>ПЛАНИРУЕМЫЕ РЕЗУЛЬТАТЫ ОСВОЕНИЯ ПРОГРАММЫ ПО РУССКОМУ ЯЗЫКУ НА УРОВНЕ СРЕДНЕГО ОБЩЕГО ОБРАЗОВАНИЯ</w:t>
      </w:r>
    </w:p>
    <w:p w14:paraId="2F229F74" w14:textId="77777777" w:rsidR="00632DD5" w:rsidRPr="00632DD5" w:rsidRDefault="00632DD5" w:rsidP="00632DD5">
      <w:pPr>
        <w:spacing w:after="0" w:line="264" w:lineRule="auto"/>
        <w:ind w:left="120"/>
        <w:jc w:val="both"/>
        <w:rPr>
          <w:rFonts w:ascii="Calibri" w:eastAsia="Calibri" w:hAnsi="Calibri" w:cs="Times New Roman"/>
          <w:lang w:val="en-US"/>
        </w:rPr>
      </w:pPr>
    </w:p>
    <w:p w14:paraId="5E4BF52A"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30925CD"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30FBDF46"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1) гражданского воспитания:</w:t>
      </w:r>
    </w:p>
    <w:p w14:paraId="49B143F1" w14:textId="77777777" w:rsidR="00632DD5" w:rsidRPr="00632DD5" w:rsidRDefault="00632DD5" w:rsidP="00632DD5">
      <w:pPr>
        <w:numPr>
          <w:ilvl w:val="0"/>
          <w:numId w:val="2"/>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w:t>
      </w:r>
      <w:r w:rsidRPr="00632DD5">
        <w:rPr>
          <w:rFonts w:ascii="Times New Roman" w:eastAsia="Calibri" w:hAnsi="Times New Roman" w:cs="Times New Roman"/>
          <w:color w:val="000000"/>
          <w:spacing w:val="-3"/>
          <w:sz w:val="28"/>
          <w:lang w:val="en-US"/>
        </w:rPr>
        <w:t>формированность гражданской позиции обучающегося как активного и ответственного члена российского общества;</w:t>
      </w:r>
    </w:p>
    <w:p w14:paraId="30884147" w14:textId="77777777" w:rsidR="00632DD5" w:rsidRPr="00632DD5" w:rsidRDefault="00632DD5" w:rsidP="00632DD5">
      <w:pPr>
        <w:numPr>
          <w:ilvl w:val="0"/>
          <w:numId w:val="2"/>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осознание своих конституционных прав и обязанностей, уважение закона и правопорядка;</w:t>
      </w:r>
    </w:p>
    <w:p w14:paraId="763D1AA1" w14:textId="77777777" w:rsidR="00632DD5" w:rsidRPr="00632DD5" w:rsidRDefault="00632DD5" w:rsidP="00632DD5">
      <w:pPr>
        <w:numPr>
          <w:ilvl w:val="0"/>
          <w:numId w:val="2"/>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21338A87" w14:textId="77777777" w:rsidR="00632DD5" w:rsidRPr="00632DD5" w:rsidRDefault="00632DD5" w:rsidP="00632DD5">
      <w:pPr>
        <w:numPr>
          <w:ilvl w:val="0"/>
          <w:numId w:val="2"/>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1561038" w14:textId="77777777" w:rsidR="00632DD5" w:rsidRPr="00632DD5" w:rsidRDefault="00632DD5" w:rsidP="00632DD5">
      <w:pPr>
        <w:numPr>
          <w:ilvl w:val="0"/>
          <w:numId w:val="2"/>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6DB91081" w14:textId="77777777" w:rsidR="00632DD5" w:rsidRPr="00632DD5" w:rsidRDefault="00632DD5" w:rsidP="00632DD5">
      <w:pPr>
        <w:numPr>
          <w:ilvl w:val="0"/>
          <w:numId w:val="2"/>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умение взаимодействовать с социальными институтами в соответствии с их функциями и назначением;</w:t>
      </w:r>
    </w:p>
    <w:p w14:paraId="6FBB0EBC" w14:textId="77777777" w:rsidR="00632DD5" w:rsidRPr="00632DD5" w:rsidRDefault="00632DD5" w:rsidP="00632DD5">
      <w:pPr>
        <w:numPr>
          <w:ilvl w:val="0"/>
          <w:numId w:val="2"/>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готовность к гуманитарной и волонтёрской деятельности.</w:t>
      </w:r>
    </w:p>
    <w:p w14:paraId="76313575"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2) патриотического воспитания:</w:t>
      </w:r>
    </w:p>
    <w:p w14:paraId="58DCD0C0" w14:textId="77777777" w:rsidR="00632DD5" w:rsidRPr="00632DD5" w:rsidRDefault="00632DD5" w:rsidP="00632DD5">
      <w:pPr>
        <w:numPr>
          <w:ilvl w:val="0"/>
          <w:numId w:val="3"/>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A412A58" w14:textId="77777777" w:rsidR="00632DD5" w:rsidRPr="00632DD5" w:rsidRDefault="00632DD5" w:rsidP="00632DD5">
      <w:pPr>
        <w:numPr>
          <w:ilvl w:val="0"/>
          <w:numId w:val="3"/>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21024E95" w14:textId="77777777" w:rsidR="00632DD5" w:rsidRPr="00632DD5" w:rsidRDefault="00632DD5" w:rsidP="00632DD5">
      <w:pPr>
        <w:numPr>
          <w:ilvl w:val="0"/>
          <w:numId w:val="3"/>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идейная убеждённость, готовность к служению Отечеству и его защите, ответственность за его судьбу.</w:t>
      </w:r>
    </w:p>
    <w:p w14:paraId="708D7115"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3) духовно-нравственного воспитания:</w:t>
      </w:r>
    </w:p>
    <w:p w14:paraId="7D38335A" w14:textId="77777777" w:rsidR="00632DD5" w:rsidRPr="00632DD5" w:rsidRDefault="00632DD5" w:rsidP="00632DD5">
      <w:pPr>
        <w:numPr>
          <w:ilvl w:val="0"/>
          <w:numId w:val="4"/>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осознание духовных ценностей российского народа;</w:t>
      </w:r>
    </w:p>
    <w:p w14:paraId="7017064B" w14:textId="77777777" w:rsidR="00632DD5" w:rsidRPr="00632DD5" w:rsidRDefault="00632DD5" w:rsidP="00632DD5">
      <w:pPr>
        <w:numPr>
          <w:ilvl w:val="0"/>
          <w:numId w:val="4"/>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сформированность нравственного сознания, норм этичного поведения;</w:t>
      </w:r>
    </w:p>
    <w:p w14:paraId="3E595C2A" w14:textId="77777777" w:rsidR="00632DD5" w:rsidRPr="00632DD5" w:rsidRDefault="00632DD5" w:rsidP="00632DD5">
      <w:pPr>
        <w:numPr>
          <w:ilvl w:val="0"/>
          <w:numId w:val="4"/>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способность оценивать ситуацию и принимать осознанные решения, ориентируясь на морально-нравственные нормы и ценности;</w:t>
      </w:r>
    </w:p>
    <w:p w14:paraId="053186E9" w14:textId="77777777" w:rsidR="00632DD5" w:rsidRPr="00632DD5" w:rsidRDefault="00632DD5" w:rsidP="00632DD5">
      <w:pPr>
        <w:numPr>
          <w:ilvl w:val="0"/>
          <w:numId w:val="4"/>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осознание личного вклада в построение устойчивого будущего;</w:t>
      </w:r>
    </w:p>
    <w:p w14:paraId="58114F57" w14:textId="77777777" w:rsidR="00632DD5" w:rsidRPr="00632DD5" w:rsidRDefault="00632DD5" w:rsidP="00632DD5">
      <w:pPr>
        <w:numPr>
          <w:ilvl w:val="0"/>
          <w:numId w:val="4"/>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2B1DAD60"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4) эстетического воспитания:</w:t>
      </w:r>
    </w:p>
    <w:p w14:paraId="2C90FD84" w14:textId="77777777" w:rsidR="00632DD5" w:rsidRPr="00632DD5" w:rsidRDefault="00632DD5" w:rsidP="00632DD5">
      <w:pPr>
        <w:numPr>
          <w:ilvl w:val="0"/>
          <w:numId w:val="5"/>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эстетическое отношение к миру, включая эстетику быта, научного и технического творчества, спорта, труда, общественных отношений;</w:t>
      </w:r>
    </w:p>
    <w:p w14:paraId="515A68ED" w14:textId="77777777" w:rsidR="00632DD5" w:rsidRPr="00632DD5" w:rsidRDefault="00632DD5" w:rsidP="00632DD5">
      <w:pPr>
        <w:numPr>
          <w:ilvl w:val="0"/>
          <w:numId w:val="5"/>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47819E0" w14:textId="77777777" w:rsidR="00632DD5" w:rsidRPr="00632DD5" w:rsidRDefault="00632DD5" w:rsidP="00632DD5">
      <w:pPr>
        <w:numPr>
          <w:ilvl w:val="0"/>
          <w:numId w:val="5"/>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5E856EAE" w14:textId="77777777" w:rsidR="00632DD5" w:rsidRPr="00632DD5" w:rsidRDefault="00632DD5" w:rsidP="00632DD5">
      <w:pPr>
        <w:numPr>
          <w:ilvl w:val="0"/>
          <w:numId w:val="5"/>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3FF3EDEA"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5) физического воспитания:</w:t>
      </w:r>
    </w:p>
    <w:p w14:paraId="0BFB08A5" w14:textId="77777777" w:rsidR="00632DD5" w:rsidRPr="00632DD5" w:rsidRDefault="00632DD5" w:rsidP="00632DD5">
      <w:pPr>
        <w:numPr>
          <w:ilvl w:val="0"/>
          <w:numId w:val="6"/>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сформированность здорового и безопасного образа жизни, ответственного отношения к своему здоровью;</w:t>
      </w:r>
    </w:p>
    <w:p w14:paraId="3887653A" w14:textId="77777777" w:rsidR="00632DD5" w:rsidRPr="00632DD5" w:rsidRDefault="00632DD5" w:rsidP="00632DD5">
      <w:pPr>
        <w:numPr>
          <w:ilvl w:val="0"/>
          <w:numId w:val="6"/>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потребность в физическом совершенствовании, занятиях спортивно-оздоровительной деятельностью;</w:t>
      </w:r>
    </w:p>
    <w:p w14:paraId="3D434041" w14:textId="77777777" w:rsidR="00632DD5" w:rsidRPr="00632DD5" w:rsidRDefault="00632DD5" w:rsidP="00632DD5">
      <w:pPr>
        <w:numPr>
          <w:ilvl w:val="0"/>
          <w:numId w:val="6"/>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активное неприятие вредных привычек и иных форм причинения вреда физическому и психическому здоровью.</w:t>
      </w:r>
    </w:p>
    <w:p w14:paraId="5804E3D0"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6) трудового воспитания:</w:t>
      </w:r>
    </w:p>
    <w:p w14:paraId="4EA49979" w14:textId="77777777" w:rsidR="00632DD5" w:rsidRPr="00632DD5" w:rsidRDefault="00632DD5" w:rsidP="00632DD5">
      <w:pPr>
        <w:numPr>
          <w:ilvl w:val="0"/>
          <w:numId w:val="7"/>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lastRenderedPageBreak/>
        <w:t>готовность к труду, осознание ценности мастерства, трудолюбие;</w:t>
      </w:r>
    </w:p>
    <w:p w14:paraId="1BA09AEA" w14:textId="77777777" w:rsidR="00632DD5" w:rsidRPr="00632DD5" w:rsidRDefault="00632DD5" w:rsidP="00632DD5">
      <w:pPr>
        <w:numPr>
          <w:ilvl w:val="0"/>
          <w:numId w:val="7"/>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7B63C252" w14:textId="77777777" w:rsidR="00632DD5" w:rsidRPr="00632DD5" w:rsidRDefault="00632DD5" w:rsidP="00632DD5">
      <w:pPr>
        <w:numPr>
          <w:ilvl w:val="0"/>
          <w:numId w:val="7"/>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3D22B049" w14:textId="77777777" w:rsidR="00632DD5" w:rsidRPr="00632DD5" w:rsidRDefault="00632DD5" w:rsidP="00632DD5">
      <w:pPr>
        <w:numPr>
          <w:ilvl w:val="0"/>
          <w:numId w:val="7"/>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готовность и способность к образованию и самообразованию на протяжении всей жизни.</w:t>
      </w:r>
    </w:p>
    <w:p w14:paraId="76D1BAF4"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7) экологического воспитания:</w:t>
      </w:r>
    </w:p>
    <w:p w14:paraId="66FE2C0F" w14:textId="77777777" w:rsidR="00632DD5" w:rsidRPr="00632DD5" w:rsidRDefault="00632DD5" w:rsidP="00632DD5">
      <w:pPr>
        <w:numPr>
          <w:ilvl w:val="0"/>
          <w:numId w:val="8"/>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FED1A62" w14:textId="77777777" w:rsidR="00632DD5" w:rsidRPr="00632DD5" w:rsidRDefault="00632DD5" w:rsidP="00632DD5">
      <w:pPr>
        <w:numPr>
          <w:ilvl w:val="0"/>
          <w:numId w:val="8"/>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планирование и осуществление действий в окружающей среде на основе знания целей устойчивого развития человечества;</w:t>
      </w:r>
    </w:p>
    <w:p w14:paraId="061A00C4" w14:textId="77777777" w:rsidR="00632DD5" w:rsidRPr="00632DD5" w:rsidRDefault="00632DD5" w:rsidP="00632DD5">
      <w:pPr>
        <w:numPr>
          <w:ilvl w:val="0"/>
          <w:numId w:val="8"/>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2E9C068B" w14:textId="77777777" w:rsidR="00632DD5" w:rsidRPr="00632DD5" w:rsidRDefault="00632DD5" w:rsidP="00632DD5">
      <w:pPr>
        <w:numPr>
          <w:ilvl w:val="0"/>
          <w:numId w:val="8"/>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расширение опыта деятельности экологической направленности.</w:t>
      </w:r>
    </w:p>
    <w:p w14:paraId="32B3C3D6"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8) ценности научного познания:</w:t>
      </w:r>
    </w:p>
    <w:p w14:paraId="356CAB34" w14:textId="77777777" w:rsidR="00632DD5" w:rsidRPr="00632DD5" w:rsidRDefault="00632DD5" w:rsidP="00632DD5">
      <w:pPr>
        <w:numPr>
          <w:ilvl w:val="0"/>
          <w:numId w:val="9"/>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4F0C827" w14:textId="77777777" w:rsidR="00632DD5" w:rsidRPr="00632DD5" w:rsidRDefault="00632DD5" w:rsidP="00632DD5">
      <w:pPr>
        <w:numPr>
          <w:ilvl w:val="0"/>
          <w:numId w:val="9"/>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совершенствование языковой и читательской культуры как средства взаимодействия между людьми и познания мира;</w:t>
      </w:r>
    </w:p>
    <w:p w14:paraId="443B46FA" w14:textId="77777777" w:rsidR="00632DD5" w:rsidRPr="00632DD5" w:rsidRDefault="00632DD5" w:rsidP="00632DD5">
      <w:pPr>
        <w:numPr>
          <w:ilvl w:val="0"/>
          <w:numId w:val="9"/>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311EB140"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0182A238" w14:textId="77777777" w:rsidR="00632DD5" w:rsidRPr="00632DD5" w:rsidRDefault="00632DD5" w:rsidP="00632DD5">
      <w:pPr>
        <w:numPr>
          <w:ilvl w:val="0"/>
          <w:numId w:val="10"/>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 xml:space="preserve">самосознания, включающего способность понимать своё эмоциональное состояние, использовать адекватные языковые </w:t>
      </w:r>
      <w:r w:rsidRPr="00632DD5">
        <w:rPr>
          <w:rFonts w:ascii="Times New Roman" w:eastAsia="Calibri" w:hAnsi="Times New Roman" w:cs="Times New Roman"/>
          <w:color w:val="000000"/>
          <w:sz w:val="28"/>
          <w:lang w:val="en-US"/>
        </w:rPr>
        <w:lastRenderedPageBreak/>
        <w:t>средства для выражения своего состояния, видеть направление развития собственной эмоциональной сферы, быть уверенным в себе;</w:t>
      </w:r>
    </w:p>
    <w:p w14:paraId="0B95FA24" w14:textId="77777777" w:rsidR="00632DD5" w:rsidRPr="00632DD5" w:rsidRDefault="00632DD5" w:rsidP="00632DD5">
      <w:pPr>
        <w:numPr>
          <w:ilvl w:val="0"/>
          <w:numId w:val="10"/>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13A9E89C" w14:textId="77777777" w:rsidR="00632DD5" w:rsidRPr="00632DD5" w:rsidRDefault="00632DD5" w:rsidP="00632DD5">
      <w:pPr>
        <w:numPr>
          <w:ilvl w:val="0"/>
          <w:numId w:val="10"/>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84D6A1E" w14:textId="77777777" w:rsidR="00632DD5" w:rsidRPr="00632DD5" w:rsidRDefault="00632DD5" w:rsidP="00632DD5">
      <w:pPr>
        <w:numPr>
          <w:ilvl w:val="0"/>
          <w:numId w:val="10"/>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4CED075B" w14:textId="77777777" w:rsidR="00632DD5" w:rsidRPr="00632DD5" w:rsidRDefault="00632DD5" w:rsidP="00632DD5">
      <w:pPr>
        <w:numPr>
          <w:ilvl w:val="0"/>
          <w:numId w:val="10"/>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3C40196E"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021C75F8"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 xml:space="preserve">У обучающегося будут сформированы следующие </w:t>
      </w:r>
      <w:r w:rsidRPr="00632DD5">
        <w:rPr>
          <w:rFonts w:ascii="Times New Roman" w:eastAsia="Calibri" w:hAnsi="Times New Roman" w:cs="Times New Roman"/>
          <w:b/>
          <w:color w:val="000000"/>
          <w:sz w:val="28"/>
          <w:lang w:val="en-US"/>
        </w:rPr>
        <w:t>базовые логические действия</w:t>
      </w:r>
      <w:r w:rsidRPr="00632DD5">
        <w:rPr>
          <w:rFonts w:ascii="Times New Roman" w:eastAsia="Calibri" w:hAnsi="Times New Roman" w:cs="Times New Roman"/>
          <w:color w:val="000000"/>
          <w:sz w:val="28"/>
          <w:lang w:val="en-US"/>
        </w:rPr>
        <w:t xml:space="preserve"> как часть познавательных универсальных учебных действий:</w:t>
      </w:r>
    </w:p>
    <w:p w14:paraId="18E658E1" w14:textId="77777777" w:rsidR="00632DD5" w:rsidRPr="00632DD5" w:rsidRDefault="00632DD5" w:rsidP="00632DD5">
      <w:pPr>
        <w:numPr>
          <w:ilvl w:val="0"/>
          <w:numId w:val="11"/>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самостоятельно формулировать и актуализировать проблему, рассматривать её всесторонне;</w:t>
      </w:r>
    </w:p>
    <w:p w14:paraId="57EC628A" w14:textId="77777777" w:rsidR="00632DD5" w:rsidRPr="00632DD5" w:rsidRDefault="00632DD5" w:rsidP="00632DD5">
      <w:pPr>
        <w:numPr>
          <w:ilvl w:val="0"/>
          <w:numId w:val="11"/>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228D3ED2" w14:textId="77777777" w:rsidR="00632DD5" w:rsidRPr="00632DD5" w:rsidRDefault="00632DD5" w:rsidP="00632DD5">
      <w:pPr>
        <w:numPr>
          <w:ilvl w:val="0"/>
          <w:numId w:val="11"/>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определять цели деятельности, задавать параметры и критерии их достижения;</w:t>
      </w:r>
    </w:p>
    <w:p w14:paraId="1FAFCD57" w14:textId="77777777" w:rsidR="00632DD5" w:rsidRPr="00632DD5" w:rsidRDefault="00632DD5" w:rsidP="00632DD5">
      <w:pPr>
        <w:numPr>
          <w:ilvl w:val="0"/>
          <w:numId w:val="11"/>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выявлять закономерности и противоречия языковых явлений, данных в наблюдении;</w:t>
      </w:r>
    </w:p>
    <w:p w14:paraId="36654E49" w14:textId="77777777" w:rsidR="00632DD5" w:rsidRPr="00632DD5" w:rsidRDefault="00632DD5" w:rsidP="00632DD5">
      <w:pPr>
        <w:numPr>
          <w:ilvl w:val="0"/>
          <w:numId w:val="11"/>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разрабатывать план решения проблемы с учётом анализа имеющихся материальных и нематериальных ресурсов;</w:t>
      </w:r>
    </w:p>
    <w:p w14:paraId="67790B87" w14:textId="77777777" w:rsidR="00632DD5" w:rsidRPr="00632DD5" w:rsidRDefault="00632DD5" w:rsidP="00632DD5">
      <w:pPr>
        <w:numPr>
          <w:ilvl w:val="0"/>
          <w:numId w:val="11"/>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вносить коррективы в деятельность, оценивать риски и соответствие результатов целям;</w:t>
      </w:r>
    </w:p>
    <w:p w14:paraId="29BC1F0C" w14:textId="77777777" w:rsidR="00632DD5" w:rsidRPr="00632DD5" w:rsidRDefault="00632DD5" w:rsidP="00632DD5">
      <w:pPr>
        <w:numPr>
          <w:ilvl w:val="0"/>
          <w:numId w:val="11"/>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30FFE381" w14:textId="77777777" w:rsidR="00632DD5" w:rsidRPr="00632DD5" w:rsidRDefault="00632DD5" w:rsidP="00632DD5">
      <w:pPr>
        <w:numPr>
          <w:ilvl w:val="0"/>
          <w:numId w:val="11"/>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развивать креативное мышление при решении жизненных проблем с учётом собственного речевого и читательского опыта.</w:t>
      </w:r>
    </w:p>
    <w:p w14:paraId="63C7A507"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 xml:space="preserve">У обучающегося будут сформированы следующие </w:t>
      </w:r>
      <w:r w:rsidRPr="00632DD5">
        <w:rPr>
          <w:rFonts w:ascii="Times New Roman" w:eastAsia="Calibri" w:hAnsi="Times New Roman" w:cs="Times New Roman"/>
          <w:b/>
          <w:color w:val="000000"/>
          <w:sz w:val="28"/>
          <w:lang w:val="en-US"/>
        </w:rPr>
        <w:t>базовые исследовательские действия</w:t>
      </w:r>
      <w:r w:rsidRPr="00632DD5">
        <w:rPr>
          <w:rFonts w:ascii="Times New Roman" w:eastAsia="Calibri" w:hAnsi="Times New Roman" w:cs="Times New Roman"/>
          <w:color w:val="000000"/>
          <w:sz w:val="28"/>
          <w:lang w:val="en-US"/>
        </w:rPr>
        <w:t xml:space="preserve"> как часть познавательных универсальных учебных действий:</w:t>
      </w:r>
    </w:p>
    <w:p w14:paraId="7D12DD39" w14:textId="77777777" w:rsidR="00632DD5" w:rsidRPr="00632DD5" w:rsidRDefault="00632DD5" w:rsidP="00632DD5">
      <w:pPr>
        <w:numPr>
          <w:ilvl w:val="0"/>
          <w:numId w:val="12"/>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57BDD22F" w14:textId="77777777" w:rsidR="00632DD5" w:rsidRPr="00632DD5" w:rsidRDefault="00632DD5" w:rsidP="00632DD5">
      <w:pPr>
        <w:numPr>
          <w:ilvl w:val="0"/>
          <w:numId w:val="12"/>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2835464B" w14:textId="77777777" w:rsidR="00632DD5" w:rsidRPr="00632DD5" w:rsidRDefault="00632DD5" w:rsidP="00632DD5">
      <w:pPr>
        <w:numPr>
          <w:ilvl w:val="0"/>
          <w:numId w:val="12"/>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1ED67055" w14:textId="77777777" w:rsidR="00632DD5" w:rsidRPr="00632DD5" w:rsidRDefault="00632DD5" w:rsidP="00632DD5">
      <w:pPr>
        <w:numPr>
          <w:ilvl w:val="0"/>
          <w:numId w:val="12"/>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ставить и формулировать собственные задачи в образовательной деятельности и разнообразных жизненных ситуациях;</w:t>
      </w:r>
    </w:p>
    <w:p w14:paraId="23A0327D" w14:textId="77777777" w:rsidR="00632DD5" w:rsidRPr="00632DD5" w:rsidRDefault="00632DD5" w:rsidP="00632DD5">
      <w:pPr>
        <w:numPr>
          <w:ilvl w:val="0"/>
          <w:numId w:val="12"/>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53BDB56F" w14:textId="77777777" w:rsidR="00632DD5" w:rsidRPr="00632DD5" w:rsidRDefault="00632DD5" w:rsidP="00632DD5">
      <w:pPr>
        <w:numPr>
          <w:ilvl w:val="0"/>
          <w:numId w:val="12"/>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FE63CDD" w14:textId="77777777" w:rsidR="00632DD5" w:rsidRPr="00632DD5" w:rsidRDefault="00632DD5" w:rsidP="00632DD5">
      <w:pPr>
        <w:numPr>
          <w:ilvl w:val="0"/>
          <w:numId w:val="12"/>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давать оценку новым ситуациям, приобретённому опыту;</w:t>
      </w:r>
    </w:p>
    <w:p w14:paraId="2EB9C673" w14:textId="77777777" w:rsidR="00632DD5" w:rsidRPr="00632DD5" w:rsidRDefault="00632DD5" w:rsidP="00632DD5">
      <w:pPr>
        <w:numPr>
          <w:ilvl w:val="0"/>
          <w:numId w:val="12"/>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уметь интегрировать знания из разных предметных областей;</w:t>
      </w:r>
    </w:p>
    <w:p w14:paraId="27FEED4A" w14:textId="77777777" w:rsidR="00632DD5" w:rsidRPr="00632DD5" w:rsidRDefault="00632DD5" w:rsidP="00632DD5">
      <w:pPr>
        <w:numPr>
          <w:ilvl w:val="0"/>
          <w:numId w:val="12"/>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уметь переносить знания в практическую область жизнедеятельности, освоенные средства и способы действия — в профессиональную среду;</w:t>
      </w:r>
    </w:p>
    <w:p w14:paraId="79E1FC9B" w14:textId="77777777" w:rsidR="00632DD5" w:rsidRPr="00632DD5" w:rsidRDefault="00632DD5" w:rsidP="00632DD5">
      <w:pPr>
        <w:numPr>
          <w:ilvl w:val="0"/>
          <w:numId w:val="12"/>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выдвигать новые идеи, оригинальные подходы, предлагать альтернативные способы решения проблем.</w:t>
      </w:r>
    </w:p>
    <w:p w14:paraId="6DA4C682"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 xml:space="preserve">У обучающегося будут сформированы следующие </w:t>
      </w:r>
      <w:r w:rsidRPr="00632DD5">
        <w:rPr>
          <w:rFonts w:ascii="Times New Roman" w:eastAsia="Calibri" w:hAnsi="Times New Roman" w:cs="Times New Roman"/>
          <w:b/>
          <w:color w:val="000000"/>
          <w:sz w:val="28"/>
          <w:lang w:val="en-US"/>
        </w:rPr>
        <w:t>умения работать с информацией</w:t>
      </w:r>
      <w:r w:rsidRPr="00632DD5">
        <w:rPr>
          <w:rFonts w:ascii="Times New Roman" w:eastAsia="Calibri" w:hAnsi="Times New Roman" w:cs="Times New Roman"/>
          <w:color w:val="000000"/>
          <w:sz w:val="28"/>
          <w:lang w:val="en-US"/>
        </w:rPr>
        <w:t xml:space="preserve"> как часть познавательных универсальных учебных действий:</w:t>
      </w:r>
    </w:p>
    <w:p w14:paraId="65606156" w14:textId="77777777" w:rsidR="00632DD5" w:rsidRPr="00632DD5" w:rsidRDefault="00632DD5" w:rsidP="00632DD5">
      <w:pPr>
        <w:numPr>
          <w:ilvl w:val="0"/>
          <w:numId w:val="13"/>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 xml:space="preserve">владеть навыками получения информации, в том числе лингвистической, из источников разных типов, самостоятельно </w:t>
      </w:r>
      <w:r w:rsidRPr="00632DD5">
        <w:rPr>
          <w:rFonts w:ascii="Times New Roman" w:eastAsia="Calibri" w:hAnsi="Times New Roman" w:cs="Times New Roman"/>
          <w:color w:val="000000"/>
          <w:sz w:val="28"/>
          <w:lang w:val="en-US"/>
        </w:rPr>
        <w:lastRenderedPageBreak/>
        <w:t>осуществлять поиск, анализ, систематизацию и интерпретацию информации различных видов и форм представления;</w:t>
      </w:r>
    </w:p>
    <w:p w14:paraId="3D8300AD" w14:textId="77777777" w:rsidR="00632DD5" w:rsidRPr="00632DD5" w:rsidRDefault="00632DD5" w:rsidP="00632DD5">
      <w:pPr>
        <w:numPr>
          <w:ilvl w:val="0"/>
          <w:numId w:val="13"/>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65BDBDEB" w14:textId="77777777" w:rsidR="00632DD5" w:rsidRPr="00632DD5" w:rsidRDefault="00632DD5" w:rsidP="00632DD5">
      <w:pPr>
        <w:numPr>
          <w:ilvl w:val="0"/>
          <w:numId w:val="13"/>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оценивать достоверность, легитимность информации, её соответствие правовым и морально-этическим нормам;</w:t>
      </w:r>
    </w:p>
    <w:p w14:paraId="3B2BCEBE" w14:textId="77777777" w:rsidR="00632DD5" w:rsidRPr="00632DD5" w:rsidRDefault="00632DD5" w:rsidP="00632DD5">
      <w:pPr>
        <w:numPr>
          <w:ilvl w:val="0"/>
          <w:numId w:val="13"/>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AA717DB" w14:textId="77777777" w:rsidR="00632DD5" w:rsidRPr="00632DD5" w:rsidRDefault="00632DD5" w:rsidP="00632DD5">
      <w:pPr>
        <w:numPr>
          <w:ilvl w:val="0"/>
          <w:numId w:val="13"/>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владеть навыками защиты личной информации, соблюдать требования информационной безопасности.</w:t>
      </w:r>
    </w:p>
    <w:p w14:paraId="174AF551"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 xml:space="preserve">У обучающегося будут сформированы следующие </w:t>
      </w:r>
      <w:r w:rsidRPr="00632DD5">
        <w:rPr>
          <w:rFonts w:ascii="Times New Roman" w:eastAsia="Calibri" w:hAnsi="Times New Roman" w:cs="Times New Roman"/>
          <w:b/>
          <w:color w:val="000000"/>
          <w:sz w:val="28"/>
          <w:lang w:val="en-US"/>
        </w:rPr>
        <w:t xml:space="preserve">умения общения </w:t>
      </w:r>
      <w:r w:rsidRPr="00632DD5">
        <w:rPr>
          <w:rFonts w:ascii="Times New Roman" w:eastAsia="Calibri" w:hAnsi="Times New Roman" w:cs="Times New Roman"/>
          <w:color w:val="000000"/>
          <w:sz w:val="28"/>
          <w:lang w:val="en-US"/>
        </w:rPr>
        <w:t>как часть коммуникативных универсальных учебных действий:</w:t>
      </w:r>
    </w:p>
    <w:p w14:paraId="31B1E637" w14:textId="77777777" w:rsidR="00632DD5" w:rsidRPr="00632DD5" w:rsidRDefault="00632DD5" w:rsidP="00632DD5">
      <w:pPr>
        <w:numPr>
          <w:ilvl w:val="0"/>
          <w:numId w:val="14"/>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осуществлять коммуникацию во всех сферах жизни;</w:t>
      </w:r>
    </w:p>
    <w:p w14:paraId="10D991E4" w14:textId="77777777" w:rsidR="00632DD5" w:rsidRPr="00632DD5" w:rsidRDefault="00632DD5" w:rsidP="00632DD5">
      <w:pPr>
        <w:numPr>
          <w:ilvl w:val="0"/>
          <w:numId w:val="14"/>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05BE9D5E" w14:textId="77777777" w:rsidR="00632DD5" w:rsidRPr="00632DD5" w:rsidRDefault="00632DD5" w:rsidP="00632DD5">
      <w:pPr>
        <w:numPr>
          <w:ilvl w:val="0"/>
          <w:numId w:val="14"/>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владеть различными способами общения и взаимодействия; аргументированно вести диалог;</w:t>
      </w:r>
    </w:p>
    <w:p w14:paraId="7CA7C1D6" w14:textId="77777777" w:rsidR="00632DD5" w:rsidRPr="00632DD5" w:rsidRDefault="00632DD5" w:rsidP="00632DD5">
      <w:pPr>
        <w:numPr>
          <w:ilvl w:val="0"/>
          <w:numId w:val="14"/>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развёрнуто, логично и корректно с точки зрения культуры речи излагать своё мнение, строить высказывание.</w:t>
      </w:r>
    </w:p>
    <w:p w14:paraId="4AC432C4"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 xml:space="preserve">У обучающегося будут сформированы следующие </w:t>
      </w:r>
      <w:r w:rsidRPr="00632DD5">
        <w:rPr>
          <w:rFonts w:ascii="Times New Roman" w:eastAsia="Calibri" w:hAnsi="Times New Roman" w:cs="Times New Roman"/>
          <w:b/>
          <w:color w:val="000000"/>
          <w:sz w:val="28"/>
          <w:lang w:val="en-US"/>
        </w:rPr>
        <w:t>умения самоорганизации</w:t>
      </w:r>
      <w:r w:rsidRPr="00632DD5">
        <w:rPr>
          <w:rFonts w:ascii="Times New Roman" w:eastAsia="Calibri" w:hAnsi="Times New Roman" w:cs="Times New Roman"/>
          <w:color w:val="000000"/>
          <w:sz w:val="28"/>
          <w:lang w:val="en-US"/>
        </w:rPr>
        <w:t xml:space="preserve"> как части регулятивных универсальных учебных действий:</w:t>
      </w:r>
    </w:p>
    <w:p w14:paraId="63DC6523" w14:textId="77777777" w:rsidR="00632DD5" w:rsidRPr="00632DD5" w:rsidRDefault="00632DD5" w:rsidP="00632DD5">
      <w:pPr>
        <w:numPr>
          <w:ilvl w:val="0"/>
          <w:numId w:val="15"/>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920EB0D" w14:textId="77777777" w:rsidR="00632DD5" w:rsidRPr="00632DD5" w:rsidRDefault="00632DD5" w:rsidP="00632DD5">
      <w:pPr>
        <w:numPr>
          <w:ilvl w:val="0"/>
          <w:numId w:val="15"/>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самостоятельно составлять план решения проблемы с учётом имеющихся ресурсов, собственных возможностей и предпочтений;</w:t>
      </w:r>
    </w:p>
    <w:p w14:paraId="1EE60474" w14:textId="77777777" w:rsidR="00632DD5" w:rsidRPr="00632DD5" w:rsidRDefault="00632DD5" w:rsidP="00632DD5">
      <w:pPr>
        <w:numPr>
          <w:ilvl w:val="0"/>
          <w:numId w:val="15"/>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расширять рамки учебного предмета на основе личных предпочтений;</w:t>
      </w:r>
    </w:p>
    <w:p w14:paraId="7945887D" w14:textId="77777777" w:rsidR="00632DD5" w:rsidRPr="00632DD5" w:rsidRDefault="00632DD5" w:rsidP="00632DD5">
      <w:pPr>
        <w:numPr>
          <w:ilvl w:val="0"/>
          <w:numId w:val="15"/>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делать осознанный выбор, уметь аргументировать его, брать ответственность за результаты выбора;</w:t>
      </w:r>
    </w:p>
    <w:p w14:paraId="7B922602" w14:textId="77777777" w:rsidR="00632DD5" w:rsidRPr="00632DD5" w:rsidRDefault="00632DD5" w:rsidP="00632DD5">
      <w:pPr>
        <w:numPr>
          <w:ilvl w:val="0"/>
          <w:numId w:val="15"/>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оценивать приобретённый опыт;</w:t>
      </w:r>
    </w:p>
    <w:p w14:paraId="30C90BA5" w14:textId="77777777" w:rsidR="00632DD5" w:rsidRPr="00632DD5" w:rsidRDefault="00632DD5" w:rsidP="00632DD5">
      <w:pPr>
        <w:numPr>
          <w:ilvl w:val="0"/>
          <w:numId w:val="15"/>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2BD08897"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lastRenderedPageBreak/>
        <w:t xml:space="preserve">У обучающегося будут сформированы следующие </w:t>
      </w:r>
      <w:r w:rsidRPr="00632DD5">
        <w:rPr>
          <w:rFonts w:ascii="Times New Roman" w:eastAsia="Calibri" w:hAnsi="Times New Roman" w:cs="Times New Roman"/>
          <w:b/>
          <w:color w:val="000000"/>
          <w:sz w:val="28"/>
          <w:lang w:val="en-US"/>
        </w:rPr>
        <w:t>умения самоконтроля, принятия себя и других</w:t>
      </w:r>
      <w:r w:rsidRPr="00632DD5">
        <w:rPr>
          <w:rFonts w:ascii="Times New Roman" w:eastAsia="Calibri" w:hAnsi="Times New Roman" w:cs="Times New Roman"/>
          <w:color w:val="000000"/>
          <w:sz w:val="28"/>
          <w:lang w:val="en-US"/>
        </w:rPr>
        <w:t xml:space="preserve"> как части регулятивных универсальных учебных действий:</w:t>
      </w:r>
    </w:p>
    <w:p w14:paraId="7A14E5EA" w14:textId="77777777" w:rsidR="00632DD5" w:rsidRPr="00632DD5" w:rsidRDefault="00632DD5" w:rsidP="00632DD5">
      <w:pPr>
        <w:numPr>
          <w:ilvl w:val="0"/>
          <w:numId w:val="16"/>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давать оценку новым ситуациям, вносить коррективы в деятельность, оценивать соответствие результатов целям;</w:t>
      </w:r>
    </w:p>
    <w:p w14:paraId="0EC532C7" w14:textId="77777777" w:rsidR="00632DD5" w:rsidRPr="00632DD5" w:rsidRDefault="00632DD5" w:rsidP="00632DD5">
      <w:pPr>
        <w:numPr>
          <w:ilvl w:val="0"/>
          <w:numId w:val="16"/>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3E39BE01" w14:textId="77777777" w:rsidR="00632DD5" w:rsidRPr="00632DD5" w:rsidRDefault="00632DD5" w:rsidP="00632DD5">
      <w:pPr>
        <w:numPr>
          <w:ilvl w:val="0"/>
          <w:numId w:val="16"/>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уметь оценивать риски и своевременно принимать решение по их снижению;</w:t>
      </w:r>
    </w:p>
    <w:p w14:paraId="483B11AB" w14:textId="77777777" w:rsidR="00632DD5" w:rsidRPr="00632DD5" w:rsidRDefault="00632DD5" w:rsidP="00632DD5">
      <w:pPr>
        <w:numPr>
          <w:ilvl w:val="0"/>
          <w:numId w:val="16"/>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принимать себя, понимая свои недостатки и достоинства;</w:t>
      </w:r>
    </w:p>
    <w:p w14:paraId="1D2196C7" w14:textId="77777777" w:rsidR="00632DD5" w:rsidRPr="00632DD5" w:rsidRDefault="00632DD5" w:rsidP="00632DD5">
      <w:pPr>
        <w:numPr>
          <w:ilvl w:val="0"/>
          <w:numId w:val="16"/>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принимать мотивы и аргументы других людей при анализе результатов деятельности;</w:t>
      </w:r>
    </w:p>
    <w:p w14:paraId="2CA218FA" w14:textId="77777777" w:rsidR="00632DD5" w:rsidRPr="00632DD5" w:rsidRDefault="00632DD5" w:rsidP="00632DD5">
      <w:pPr>
        <w:numPr>
          <w:ilvl w:val="0"/>
          <w:numId w:val="16"/>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признавать своё право и право других на ошибку;</w:t>
      </w:r>
    </w:p>
    <w:p w14:paraId="61A4E9A3" w14:textId="77777777" w:rsidR="00632DD5" w:rsidRPr="00632DD5" w:rsidRDefault="00632DD5" w:rsidP="00632DD5">
      <w:pPr>
        <w:numPr>
          <w:ilvl w:val="0"/>
          <w:numId w:val="16"/>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развивать способность видеть мир с позиции другого человека.</w:t>
      </w:r>
    </w:p>
    <w:p w14:paraId="0EA4029C"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 xml:space="preserve">У обучающегося будут сформированы следующие </w:t>
      </w:r>
      <w:r w:rsidRPr="00632DD5">
        <w:rPr>
          <w:rFonts w:ascii="Times New Roman" w:eastAsia="Calibri" w:hAnsi="Times New Roman" w:cs="Times New Roman"/>
          <w:b/>
          <w:color w:val="000000"/>
          <w:sz w:val="28"/>
          <w:lang w:val="en-US"/>
        </w:rPr>
        <w:t>умения совместной деятельности:</w:t>
      </w:r>
    </w:p>
    <w:p w14:paraId="4504DFD5" w14:textId="77777777" w:rsidR="00632DD5" w:rsidRPr="00632DD5" w:rsidRDefault="00632DD5" w:rsidP="00632DD5">
      <w:pPr>
        <w:numPr>
          <w:ilvl w:val="0"/>
          <w:numId w:val="17"/>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понимать и использовать преимущества командной и индивидуальной работы;</w:t>
      </w:r>
    </w:p>
    <w:p w14:paraId="670BBAF4" w14:textId="77777777" w:rsidR="00632DD5" w:rsidRPr="00632DD5" w:rsidRDefault="00632DD5" w:rsidP="00632DD5">
      <w:pPr>
        <w:numPr>
          <w:ilvl w:val="0"/>
          <w:numId w:val="17"/>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выбирать тематику и методы совместных действий с учётом общих интересов и возможностей каждого члена коллектива;</w:t>
      </w:r>
    </w:p>
    <w:p w14:paraId="481014E8" w14:textId="77777777" w:rsidR="00632DD5" w:rsidRPr="00632DD5" w:rsidRDefault="00632DD5" w:rsidP="00632DD5">
      <w:pPr>
        <w:numPr>
          <w:ilvl w:val="0"/>
          <w:numId w:val="17"/>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2BFEE232" w14:textId="77777777" w:rsidR="00632DD5" w:rsidRPr="00632DD5" w:rsidRDefault="00632DD5" w:rsidP="00632DD5">
      <w:pPr>
        <w:numPr>
          <w:ilvl w:val="0"/>
          <w:numId w:val="17"/>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оценивать качество своего вклада и вклада каждого участника команды в общий результат по разработанным критериям;</w:t>
      </w:r>
    </w:p>
    <w:p w14:paraId="6C3870CD" w14:textId="77777777" w:rsidR="00632DD5" w:rsidRPr="00632DD5" w:rsidRDefault="00632DD5" w:rsidP="00632DD5">
      <w:pPr>
        <w:numPr>
          <w:ilvl w:val="0"/>
          <w:numId w:val="17"/>
        </w:numPr>
        <w:spacing w:after="0" w:line="264" w:lineRule="auto"/>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4C4C641B" w14:textId="77777777" w:rsidR="00632DD5" w:rsidRPr="00632DD5" w:rsidRDefault="00632DD5" w:rsidP="00632DD5">
      <w:pPr>
        <w:spacing w:after="0" w:line="264" w:lineRule="auto"/>
        <w:ind w:left="120"/>
        <w:jc w:val="both"/>
        <w:rPr>
          <w:rFonts w:ascii="Calibri" w:eastAsia="Calibri" w:hAnsi="Calibri" w:cs="Times New Roman"/>
          <w:lang w:val="en-US"/>
        </w:rPr>
      </w:pPr>
    </w:p>
    <w:p w14:paraId="29A92E8F" w14:textId="77777777" w:rsidR="00632DD5" w:rsidRPr="00632DD5" w:rsidRDefault="00632DD5" w:rsidP="00632DD5">
      <w:pPr>
        <w:spacing w:after="0" w:line="264" w:lineRule="auto"/>
        <w:ind w:left="12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 xml:space="preserve">ПРЕДМЕТНЫЕ РЕЗУЛЬТАТЫ </w:t>
      </w:r>
    </w:p>
    <w:p w14:paraId="5A6BFA1E" w14:textId="77777777" w:rsidR="00632DD5" w:rsidRPr="00632DD5" w:rsidRDefault="00632DD5" w:rsidP="00632DD5">
      <w:pPr>
        <w:spacing w:after="0" w:line="264" w:lineRule="auto"/>
        <w:ind w:left="120"/>
        <w:jc w:val="both"/>
        <w:rPr>
          <w:rFonts w:ascii="Calibri" w:eastAsia="Calibri" w:hAnsi="Calibri" w:cs="Times New Roman"/>
          <w:lang w:val="en-US"/>
        </w:rPr>
      </w:pPr>
    </w:p>
    <w:p w14:paraId="7B672663" w14:textId="77777777" w:rsidR="00632DD5" w:rsidRPr="00632DD5" w:rsidRDefault="00632DD5" w:rsidP="00632DD5">
      <w:pPr>
        <w:spacing w:after="0" w:line="264" w:lineRule="auto"/>
        <w:ind w:left="12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10 КЛАСС</w:t>
      </w:r>
    </w:p>
    <w:p w14:paraId="3F38ADD5" w14:textId="77777777" w:rsidR="00632DD5" w:rsidRPr="00632DD5" w:rsidRDefault="00632DD5" w:rsidP="00632DD5">
      <w:pPr>
        <w:spacing w:after="0" w:line="264" w:lineRule="auto"/>
        <w:ind w:left="120"/>
        <w:jc w:val="both"/>
        <w:rPr>
          <w:rFonts w:ascii="Calibri" w:eastAsia="Calibri" w:hAnsi="Calibri" w:cs="Times New Roman"/>
          <w:lang w:val="en-US"/>
        </w:rPr>
      </w:pPr>
    </w:p>
    <w:p w14:paraId="7C71A69B"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К концу обучения в 10 классе обучающийся получит следующие предметные результаты по отдельным темам программы по русскому языку:</w:t>
      </w:r>
    </w:p>
    <w:p w14:paraId="2F118D88"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Общие сведения о языке</w:t>
      </w:r>
    </w:p>
    <w:p w14:paraId="4F6F72BF"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lastRenderedPageBreak/>
        <w:t>Иметь представление о языке как знаковой системе, об основных функциях языка; о лингвистике как науке.</w:t>
      </w:r>
    </w:p>
    <w:p w14:paraId="0191E926"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55AA0F86"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pacing w:val="-2"/>
          <w:sz w:val="28"/>
          <w:lang w:val="en-US"/>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782274C6"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5CE6C737"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Язык и речь. Культура речи</w:t>
      </w:r>
    </w:p>
    <w:p w14:paraId="1C75696A"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Система языка. Культура речи</w:t>
      </w:r>
    </w:p>
    <w:p w14:paraId="5F59D894"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14D69423"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Иметь представление о культуре речи как разделе лингвистики.</w:t>
      </w:r>
    </w:p>
    <w:p w14:paraId="06FDCB8D"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Комментировать нормативный, коммуникативный и этический аспекты культуры речи, приводить соответствующие примеры.</w:t>
      </w:r>
    </w:p>
    <w:p w14:paraId="5176829D"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4A7DA92F"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Иметь представление о языковой норме, её видах.</w:t>
      </w:r>
    </w:p>
    <w:p w14:paraId="51D05C58"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Использовать словари русского языка в учебной деятельности.</w:t>
      </w:r>
    </w:p>
    <w:p w14:paraId="417387DE"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Фонетика. Орфоэпия. Орфоэпические нормы</w:t>
      </w:r>
    </w:p>
    <w:p w14:paraId="083018B5"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Выполнять фонетический анализ слова.</w:t>
      </w:r>
    </w:p>
    <w:p w14:paraId="38308F0D"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Определять изобразительно-выразительные средства фонетики в тексте.</w:t>
      </w:r>
    </w:p>
    <w:p w14:paraId="39ECC183"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4AC8859F"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lastRenderedPageBreak/>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09BB0619"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Соблюдать основные произносительные и акцентологические нормы современного русского литературного языка.</w:t>
      </w:r>
    </w:p>
    <w:p w14:paraId="66E59EAF"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Использовать орфоэпический словарь.</w:t>
      </w:r>
    </w:p>
    <w:p w14:paraId="120582DB"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Лексикология и фразеология. Лексические нормы</w:t>
      </w:r>
    </w:p>
    <w:p w14:paraId="7879D8E2"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Выполнять лексический анализ слова.</w:t>
      </w:r>
    </w:p>
    <w:p w14:paraId="75824152"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Определять изобразительно-выразительные средства лексики.</w:t>
      </w:r>
    </w:p>
    <w:p w14:paraId="2110E44C"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2012F4AE"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Соблюдать лексические нормы.</w:t>
      </w:r>
    </w:p>
    <w:p w14:paraId="12416C1D"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72DD5126"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2F7F1CFC"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Морфемика и словообразование. Словообразовательные нормы</w:t>
      </w:r>
    </w:p>
    <w:p w14:paraId="3A87C4E4"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Выполнять морфемный и словообразовательный анализ слова.</w:t>
      </w:r>
    </w:p>
    <w:p w14:paraId="05993466"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617BF12A"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Использовать словообразовательный словарь.</w:t>
      </w:r>
    </w:p>
    <w:p w14:paraId="6ADFB65E"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Морфология. Морфологические нормы</w:t>
      </w:r>
    </w:p>
    <w:p w14:paraId="23641362"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Выполнять морфологический анализ слова.</w:t>
      </w:r>
    </w:p>
    <w:p w14:paraId="51486B58"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Определять особенности употребления в тексте слов разных частей речи.</w:t>
      </w:r>
    </w:p>
    <w:p w14:paraId="624AF984"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71532207"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Соблюдать морфологические нормы.</w:t>
      </w:r>
    </w:p>
    <w:p w14:paraId="1D4D6806"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3D9C5CDC"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Использовать словарь грамматических трудностей, справочники.</w:t>
      </w:r>
    </w:p>
    <w:p w14:paraId="32A343FB"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Орфография. Основные правила орфографии</w:t>
      </w:r>
    </w:p>
    <w:p w14:paraId="3C73C8C7"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Иметь представление о принципах и разделах русской орфографии.</w:t>
      </w:r>
    </w:p>
    <w:p w14:paraId="40EA56E8"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lastRenderedPageBreak/>
        <w:t>Выполнять орфографический анализ слова.</w:t>
      </w:r>
    </w:p>
    <w:p w14:paraId="7914C93C"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2D790386"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Соблюдать правила орфографии.</w:t>
      </w:r>
    </w:p>
    <w:p w14:paraId="168907EB"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Использовать орфографические словари.</w:t>
      </w:r>
    </w:p>
    <w:p w14:paraId="22018CDA"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Речь. Речевое общение</w:t>
      </w:r>
    </w:p>
    <w:p w14:paraId="30854FCD"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pacing w:val="-1"/>
          <w:sz w:val="28"/>
          <w:lang w:val="en-US"/>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055345B1"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66A53F16"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6C721A23"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7061A72D"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6D5749EE"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Употреблять языковые средства с учётом речевой ситуации.</w:t>
      </w:r>
    </w:p>
    <w:p w14:paraId="48BC0E8B"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Соблюдать в устной речи и на письме нормы современного русского литературного языка.</w:t>
      </w:r>
    </w:p>
    <w:p w14:paraId="7186D7AA"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Оценивать собственную и чужую речь с точки зрения точного, уместного и выразительного словоупотребления.</w:t>
      </w:r>
    </w:p>
    <w:p w14:paraId="5D0C878C"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Текст. Информационно-смысловая переработка текста</w:t>
      </w:r>
    </w:p>
    <w:p w14:paraId="44B8EA30"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Применять знания о тексте, его основных признаках, структуре и видах представленной в нём информации в речевой практике.</w:t>
      </w:r>
    </w:p>
    <w:p w14:paraId="04FD1599"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7C32401B"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lastRenderedPageBreak/>
        <w:t>Выявлять логико-смысловые отношения между предложениями в тексте.</w:t>
      </w:r>
    </w:p>
    <w:p w14:paraId="2ED24E7C"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5519BC7E"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5761189F"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Создавать вторичные тексты (план, тезисы, конспект, реферат, аннотация, отзыв, рецензия и другие).</w:t>
      </w:r>
    </w:p>
    <w:p w14:paraId="42FA665A"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Корректировать текст: устранять логические, фактические, этические, грамматические и речевые ошибки.</w:t>
      </w:r>
    </w:p>
    <w:p w14:paraId="1B355554"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11 КЛАСС</w:t>
      </w:r>
    </w:p>
    <w:p w14:paraId="681727B1"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К концу обучения в 11 классе обучающийся получит следующие предметные результаты по отдельным темам программы по русскому языку:</w:t>
      </w:r>
    </w:p>
    <w:p w14:paraId="5B5AA9A2"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Общие сведения о языке</w:t>
      </w:r>
    </w:p>
    <w:p w14:paraId="402AA11D"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Иметь представление об экологии языка, о проблемах речевой культуры в современном обществе.</w:t>
      </w:r>
    </w:p>
    <w:p w14:paraId="3E73B9A4"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78A595D3"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Язык и речь. Культура речи</w:t>
      </w:r>
    </w:p>
    <w:p w14:paraId="0371CA46"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Синтаксис. Синтаксические нормы</w:t>
      </w:r>
    </w:p>
    <w:p w14:paraId="3F699468"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Выполнять синтаксический анализ словосочетания, простого и сложного предложения.</w:t>
      </w:r>
    </w:p>
    <w:p w14:paraId="506F1D5E"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Определять изобразительно-выразительные средства синтаксиса русского языка (в рамках изученного).</w:t>
      </w:r>
    </w:p>
    <w:p w14:paraId="51C672D8"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45309E30"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Соблюдать синтаксические нормы.</w:t>
      </w:r>
    </w:p>
    <w:p w14:paraId="7531697B"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Использовать словари грамматических трудностей, справочники.</w:t>
      </w:r>
    </w:p>
    <w:p w14:paraId="03A88FEB"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Пунктуация. Основные правила пунктуации</w:t>
      </w:r>
    </w:p>
    <w:p w14:paraId="74A5E423"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Иметь представление о принципах и разделах русской пунктуации.</w:t>
      </w:r>
    </w:p>
    <w:p w14:paraId="1B2E14A5"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Выполнять пунктуационный анализ предложения.</w:t>
      </w:r>
    </w:p>
    <w:p w14:paraId="51DAB038"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lastRenderedPageBreak/>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4DA7299D"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Соблюдать правила пунктуации.</w:t>
      </w:r>
    </w:p>
    <w:p w14:paraId="20F43AA3"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Использовать справочники по пунктуации.</w:t>
      </w:r>
    </w:p>
    <w:p w14:paraId="547A4772"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b/>
          <w:color w:val="000000"/>
          <w:sz w:val="28"/>
          <w:lang w:val="en-US"/>
        </w:rPr>
        <w:t>Функциональная стилистика. Культура речи</w:t>
      </w:r>
    </w:p>
    <w:p w14:paraId="7213BE26"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Иметь представление о функциональной стилистике как разделе лингвистики.</w:t>
      </w:r>
    </w:p>
    <w:p w14:paraId="7A729A8F"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19A04960"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352BB13B"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683AF79A" w14:textId="77777777" w:rsidR="00632DD5" w:rsidRPr="00632DD5" w:rsidRDefault="00632DD5" w:rsidP="00632DD5">
      <w:pPr>
        <w:spacing w:after="0" w:line="264" w:lineRule="auto"/>
        <w:ind w:firstLine="600"/>
        <w:jc w:val="both"/>
        <w:rPr>
          <w:rFonts w:ascii="Calibri" w:eastAsia="Calibri" w:hAnsi="Calibri" w:cs="Times New Roman"/>
          <w:lang w:val="en-US"/>
        </w:rPr>
      </w:pPr>
      <w:r w:rsidRPr="00632DD5">
        <w:rPr>
          <w:rFonts w:ascii="Times New Roman" w:eastAsia="Calibri" w:hAnsi="Times New Roman" w:cs="Times New Roman"/>
          <w:color w:val="000000"/>
          <w:sz w:val="28"/>
          <w:lang w:val="en-US"/>
        </w:rPr>
        <w:t>Применять знания о функциональных разновидностях языка в речевой практике.</w:t>
      </w:r>
    </w:p>
    <w:p w14:paraId="3939C09D" w14:textId="77777777" w:rsidR="00632DD5" w:rsidRPr="00632DD5" w:rsidRDefault="00632DD5" w:rsidP="00632DD5">
      <w:pPr>
        <w:spacing w:after="200" w:line="276" w:lineRule="auto"/>
        <w:rPr>
          <w:rFonts w:ascii="Calibri" w:eastAsia="Calibri" w:hAnsi="Calibri" w:cs="Times New Roman"/>
          <w:lang w:val="en-US"/>
        </w:rPr>
        <w:sectPr w:rsidR="00632DD5" w:rsidRPr="00632DD5">
          <w:pgSz w:w="11906" w:h="16383"/>
          <w:pgMar w:top="1134" w:right="850" w:bottom="1134" w:left="1701" w:header="720" w:footer="720" w:gutter="0"/>
          <w:cols w:space="720"/>
        </w:sectPr>
      </w:pPr>
      <w:bookmarkStart w:id="7" w:name="block-29227479"/>
    </w:p>
    <w:bookmarkEnd w:id="7"/>
    <w:p w14:paraId="779F0F90" w14:textId="77777777" w:rsidR="00632DD5" w:rsidRPr="00632DD5" w:rsidRDefault="00632DD5" w:rsidP="00632DD5">
      <w:pPr>
        <w:spacing w:after="0" w:line="276" w:lineRule="auto"/>
        <w:ind w:left="120"/>
        <w:rPr>
          <w:rFonts w:ascii="Calibri" w:eastAsia="Calibri" w:hAnsi="Calibri" w:cs="Times New Roman"/>
          <w:lang w:val="en-US"/>
        </w:rPr>
      </w:pPr>
      <w:r w:rsidRPr="00632DD5">
        <w:rPr>
          <w:rFonts w:ascii="Times New Roman" w:eastAsia="Calibri" w:hAnsi="Times New Roman" w:cs="Times New Roman"/>
          <w:b/>
          <w:color w:val="000000"/>
          <w:sz w:val="28"/>
          <w:lang w:val="en-US"/>
        </w:rPr>
        <w:lastRenderedPageBreak/>
        <w:t xml:space="preserve"> ТЕМАТИЧЕСКОЕ ПЛАНИРОВАНИЕ </w:t>
      </w:r>
    </w:p>
    <w:p w14:paraId="2C2500EC" w14:textId="77777777" w:rsidR="00632DD5" w:rsidRPr="00632DD5" w:rsidRDefault="00632DD5" w:rsidP="00632DD5">
      <w:pPr>
        <w:spacing w:after="0" w:line="276" w:lineRule="auto"/>
        <w:ind w:left="120"/>
        <w:rPr>
          <w:rFonts w:ascii="Calibri" w:eastAsia="Calibri" w:hAnsi="Calibri" w:cs="Times New Roman"/>
          <w:lang w:val="en-US"/>
        </w:rPr>
      </w:pPr>
      <w:r w:rsidRPr="00632DD5">
        <w:rPr>
          <w:rFonts w:ascii="Times New Roman" w:eastAsia="Calibri" w:hAnsi="Times New Roman" w:cs="Times New Roman"/>
          <w:b/>
          <w:color w:val="000000"/>
          <w:sz w:val="28"/>
          <w:lang w:val="en-US"/>
        </w:rPr>
        <w:t xml:space="preserve"> 10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8"/>
        <w:gridCol w:w="4815"/>
        <w:gridCol w:w="1428"/>
        <w:gridCol w:w="1843"/>
        <w:gridCol w:w="1912"/>
        <w:gridCol w:w="2802"/>
      </w:tblGrid>
      <w:tr w:rsidR="00632DD5" w:rsidRPr="00632DD5" w14:paraId="73B08D27" w14:textId="77777777" w:rsidTr="00B51EEB">
        <w:trPr>
          <w:trHeight w:val="144"/>
          <w:tblCellSpacing w:w="0" w:type="dxa"/>
        </w:trPr>
        <w:tc>
          <w:tcPr>
            <w:tcW w:w="464" w:type="dxa"/>
            <w:vMerge w:val="restart"/>
            <w:tcMar>
              <w:top w:w="50" w:type="dxa"/>
              <w:left w:w="100" w:type="dxa"/>
            </w:tcMar>
            <w:vAlign w:val="center"/>
          </w:tcPr>
          <w:p w14:paraId="22A1301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 п/п </w:t>
            </w:r>
          </w:p>
          <w:p w14:paraId="1CBE6102" w14:textId="77777777" w:rsidR="00632DD5" w:rsidRPr="00632DD5" w:rsidRDefault="00632DD5" w:rsidP="00632DD5">
            <w:pPr>
              <w:spacing w:after="0" w:line="276" w:lineRule="auto"/>
              <w:ind w:left="135"/>
              <w:rPr>
                <w:rFonts w:ascii="Calibri" w:eastAsia="Calibri" w:hAnsi="Calibri" w:cs="Times New Roman"/>
                <w:lang w:val="en-US"/>
              </w:rPr>
            </w:pPr>
          </w:p>
        </w:tc>
        <w:tc>
          <w:tcPr>
            <w:tcW w:w="3696" w:type="dxa"/>
            <w:vMerge w:val="restart"/>
            <w:tcMar>
              <w:top w:w="50" w:type="dxa"/>
              <w:left w:w="100" w:type="dxa"/>
            </w:tcMar>
            <w:vAlign w:val="center"/>
          </w:tcPr>
          <w:p w14:paraId="4E9C593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Наименование разделов и тем программы </w:t>
            </w:r>
          </w:p>
          <w:p w14:paraId="5F17D531" w14:textId="77777777" w:rsidR="00632DD5" w:rsidRPr="00632DD5" w:rsidRDefault="00632DD5" w:rsidP="00632DD5">
            <w:pPr>
              <w:spacing w:after="0" w:line="276" w:lineRule="auto"/>
              <w:ind w:left="135"/>
              <w:rPr>
                <w:rFonts w:ascii="Calibri" w:eastAsia="Calibri" w:hAnsi="Calibri" w:cs="Times New Roman"/>
                <w:lang w:val="en-US"/>
              </w:rPr>
            </w:pPr>
          </w:p>
        </w:tc>
        <w:tc>
          <w:tcPr>
            <w:tcW w:w="0" w:type="auto"/>
            <w:gridSpan w:val="3"/>
            <w:tcMar>
              <w:top w:w="50" w:type="dxa"/>
              <w:left w:w="100" w:type="dxa"/>
            </w:tcMar>
            <w:vAlign w:val="center"/>
          </w:tcPr>
          <w:p w14:paraId="305AB1D0"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b/>
                <w:color w:val="000000"/>
                <w:sz w:val="24"/>
                <w:lang w:val="en-US"/>
              </w:rPr>
              <w:t>Количество часов</w:t>
            </w:r>
          </w:p>
        </w:tc>
        <w:tc>
          <w:tcPr>
            <w:tcW w:w="2456" w:type="dxa"/>
            <w:vMerge w:val="restart"/>
            <w:tcMar>
              <w:top w:w="50" w:type="dxa"/>
              <w:left w:w="100" w:type="dxa"/>
            </w:tcMar>
            <w:vAlign w:val="center"/>
          </w:tcPr>
          <w:p w14:paraId="2264397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Электронные (цифровые) образовательные ресурсы </w:t>
            </w:r>
          </w:p>
          <w:p w14:paraId="79FCD627"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62E926B6" w14:textId="77777777" w:rsidTr="00B51EEB">
        <w:trPr>
          <w:trHeight w:val="144"/>
          <w:tblCellSpacing w:w="0" w:type="dxa"/>
        </w:trPr>
        <w:tc>
          <w:tcPr>
            <w:tcW w:w="0" w:type="auto"/>
            <w:vMerge/>
            <w:tcBorders>
              <w:top w:val="nil"/>
            </w:tcBorders>
            <w:tcMar>
              <w:top w:w="50" w:type="dxa"/>
              <w:left w:w="100" w:type="dxa"/>
            </w:tcMar>
          </w:tcPr>
          <w:p w14:paraId="5723FC17" w14:textId="77777777" w:rsidR="00632DD5" w:rsidRPr="00632DD5" w:rsidRDefault="00632DD5" w:rsidP="00632DD5">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14:paraId="1A8ADFFD" w14:textId="77777777" w:rsidR="00632DD5" w:rsidRPr="00632DD5" w:rsidRDefault="00632DD5" w:rsidP="00632DD5">
            <w:pPr>
              <w:spacing w:after="200" w:line="276" w:lineRule="auto"/>
              <w:rPr>
                <w:rFonts w:ascii="Calibri" w:eastAsia="Calibri" w:hAnsi="Calibri" w:cs="Times New Roman"/>
                <w:lang w:val="en-US"/>
              </w:rPr>
            </w:pPr>
          </w:p>
        </w:tc>
        <w:tc>
          <w:tcPr>
            <w:tcW w:w="909" w:type="dxa"/>
            <w:tcMar>
              <w:top w:w="50" w:type="dxa"/>
              <w:left w:w="100" w:type="dxa"/>
            </w:tcMar>
            <w:vAlign w:val="center"/>
          </w:tcPr>
          <w:p w14:paraId="5CBFBA6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Всего </w:t>
            </w:r>
          </w:p>
          <w:p w14:paraId="425E3AC3" w14:textId="77777777" w:rsidR="00632DD5" w:rsidRPr="00632DD5" w:rsidRDefault="00632DD5" w:rsidP="00632DD5">
            <w:pPr>
              <w:spacing w:after="0" w:line="276" w:lineRule="auto"/>
              <w:ind w:left="135"/>
              <w:rPr>
                <w:rFonts w:ascii="Calibri" w:eastAsia="Calibri" w:hAnsi="Calibri" w:cs="Times New Roman"/>
                <w:lang w:val="en-US"/>
              </w:rPr>
            </w:pPr>
          </w:p>
        </w:tc>
        <w:tc>
          <w:tcPr>
            <w:tcW w:w="1620" w:type="dxa"/>
            <w:tcMar>
              <w:top w:w="50" w:type="dxa"/>
              <w:left w:w="100" w:type="dxa"/>
            </w:tcMar>
            <w:vAlign w:val="center"/>
          </w:tcPr>
          <w:p w14:paraId="340119A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Контрольные работы </w:t>
            </w:r>
          </w:p>
          <w:p w14:paraId="29426BE5" w14:textId="77777777" w:rsidR="00632DD5" w:rsidRPr="00632DD5" w:rsidRDefault="00632DD5" w:rsidP="00632DD5">
            <w:pPr>
              <w:spacing w:after="0" w:line="276" w:lineRule="auto"/>
              <w:ind w:left="135"/>
              <w:rPr>
                <w:rFonts w:ascii="Calibri" w:eastAsia="Calibri" w:hAnsi="Calibri" w:cs="Times New Roman"/>
                <w:lang w:val="en-US"/>
              </w:rPr>
            </w:pPr>
          </w:p>
        </w:tc>
        <w:tc>
          <w:tcPr>
            <w:tcW w:w="1712" w:type="dxa"/>
            <w:tcMar>
              <w:top w:w="50" w:type="dxa"/>
              <w:left w:w="100" w:type="dxa"/>
            </w:tcMar>
            <w:vAlign w:val="center"/>
          </w:tcPr>
          <w:p w14:paraId="7432019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Практические работы </w:t>
            </w:r>
          </w:p>
          <w:p w14:paraId="3D72D531" w14:textId="77777777" w:rsidR="00632DD5" w:rsidRPr="00632DD5" w:rsidRDefault="00632DD5" w:rsidP="00632DD5">
            <w:pPr>
              <w:spacing w:after="0" w:line="276" w:lineRule="auto"/>
              <w:ind w:left="135"/>
              <w:rPr>
                <w:rFonts w:ascii="Calibri" w:eastAsia="Calibri" w:hAnsi="Calibri" w:cs="Times New Roman"/>
                <w:lang w:val="en-US"/>
              </w:rPr>
            </w:pPr>
          </w:p>
        </w:tc>
        <w:tc>
          <w:tcPr>
            <w:tcW w:w="0" w:type="auto"/>
            <w:vMerge/>
            <w:tcBorders>
              <w:top w:val="nil"/>
            </w:tcBorders>
            <w:tcMar>
              <w:top w:w="50" w:type="dxa"/>
              <w:left w:w="100" w:type="dxa"/>
            </w:tcMar>
          </w:tcPr>
          <w:p w14:paraId="79699795" w14:textId="77777777" w:rsidR="00632DD5" w:rsidRPr="00632DD5" w:rsidRDefault="00632DD5" w:rsidP="00632DD5">
            <w:pPr>
              <w:spacing w:after="200" w:line="276" w:lineRule="auto"/>
              <w:rPr>
                <w:rFonts w:ascii="Calibri" w:eastAsia="Calibri" w:hAnsi="Calibri" w:cs="Times New Roman"/>
                <w:lang w:val="en-US"/>
              </w:rPr>
            </w:pPr>
          </w:p>
        </w:tc>
      </w:tr>
      <w:tr w:rsidR="00632DD5" w:rsidRPr="00632DD5" w14:paraId="16A5E630" w14:textId="77777777" w:rsidTr="00B51EEB">
        <w:trPr>
          <w:trHeight w:val="144"/>
          <w:tblCellSpacing w:w="0" w:type="dxa"/>
        </w:trPr>
        <w:tc>
          <w:tcPr>
            <w:tcW w:w="0" w:type="auto"/>
            <w:gridSpan w:val="6"/>
            <w:tcMar>
              <w:top w:w="50" w:type="dxa"/>
              <w:left w:w="100" w:type="dxa"/>
            </w:tcMar>
            <w:vAlign w:val="center"/>
          </w:tcPr>
          <w:p w14:paraId="257F106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Раздел 1.</w:t>
            </w: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b/>
                <w:color w:val="000000"/>
                <w:sz w:val="24"/>
                <w:lang w:val="en-US"/>
              </w:rPr>
              <w:t>Общие сведения о языке</w:t>
            </w:r>
          </w:p>
        </w:tc>
      </w:tr>
      <w:tr w:rsidR="00632DD5" w:rsidRPr="00632DD5" w14:paraId="47BF0E82" w14:textId="77777777" w:rsidTr="00B51EEB">
        <w:trPr>
          <w:trHeight w:val="144"/>
          <w:tblCellSpacing w:w="0" w:type="dxa"/>
        </w:trPr>
        <w:tc>
          <w:tcPr>
            <w:tcW w:w="464" w:type="dxa"/>
            <w:tcMar>
              <w:top w:w="50" w:type="dxa"/>
              <w:left w:w="100" w:type="dxa"/>
            </w:tcMar>
            <w:vAlign w:val="center"/>
          </w:tcPr>
          <w:p w14:paraId="757C88F0"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1.1</w:t>
            </w:r>
          </w:p>
        </w:tc>
        <w:tc>
          <w:tcPr>
            <w:tcW w:w="3696" w:type="dxa"/>
            <w:tcMar>
              <w:top w:w="50" w:type="dxa"/>
              <w:left w:w="100" w:type="dxa"/>
            </w:tcMar>
            <w:vAlign w:val="center"/>
          </w:tcPr>
          <w:p w14:paraId="459E66A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Язык как знаковая система. Основные функции языка. Лингвистика как наука</w:t>
            </w:r>
          </w:p>
        </w:tc>
        <w:tc>
          <w:tcPr>
            <w:tcW w:w="909" w:type="dxa"/>
            <w:tcMar>
              <w:top w:w="50" w:type="dxa"/>
              <w:left w:w="100" w:type="dxa"/>
            </w:tcMar>
            <w:vAlign w:val="center"/>
          </w:tcPr>
          <w:p w14:paraId="68D52474"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2</w:t>
            </w:r>
          </w:p>
        </w:tc>
        <w:tc>
          <w:tcPr>
            <w:tcW w:w="1620" w:type="dxa"/>
            <w:tcMar>
              <w:top w:w="50" w:type="dxa"/>
              <w:left w:w="100" w:type="dxa"/>
            </w:tcMar>
            <w:vAlign w:val="center"/>
          </w:tcPr>
          <w:p w14:paraId="53E465C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7C219C3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3073062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5">
              <w:r w:rsidRPr="00632DD5">
                <w:rPr>
                  <w:rFonts w:ascii="Times New Roman" w:eastAsia="Calibri" w:hAnsi="Times New Roman" w:cs="Times New Roman"/>
                  <w:color w:val="0000FF"/>
                  <w:u w:val="single"/>
                  <w:lang w:val="en-US"/>
                </w:rPr>
                <w:t>https://m.edsoo.ru/7f41bacc</w:t>
              </w:r>
            </w:hyperlink>
          </w:p>
        </w:tc>
      </w:tr>
      <w:tr w:rsidR="00632DD5" w:rsidRPr="00632DD5" w14:paraId="76998692" w14:textId="77777777" w:rsidTr="00B51EEB">
        <w:trPr>
          <w:trHeight w:val="144"/>
          <w:tblCellSpacing w:w="0" w:type="dxa"/>
        </w:trPr>
        <w:tc>
          <w:tcPr>
            <w:tcW w:w="464" w:type="dxa"/>
            <w:tcMar>
              <w:top w:w="50" w:type="dxa"/>
              <w:left w:w="100" w:type="dxa"/>
            </w:tcMar>
            <w:vAlign w:val="center"/>
          </w:tcPr>
          <w:p w14:paraId="079C67FF"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1.2</w:t>
            </w:r>
          </w:p>
        </w:tc>
        <w:tc>
          <w:tcPr>
            <w:tcW w:w="3696" w:type="dxa"/>
            <w:tcMar>
              <w:top w:w="50" w:type="dxa"/>
              <w:left w:w="100" w:type="dxa"/>
            </w:tcMar>
            <w:vAlign w:val="center"/>
          </w:tcPr>
          <w:p w14:paraId="164E622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Язык и культура</w:t>
            </w:r>
          </w:p>
        </w:tc>
        <w:tc>
          <w:tcPr>
            <w:tcW w:w="909" w:type="dxa"/>
            <w:tcMar>
              <w:top w:w="50" w:type="dxa"/>
              <w:left w:w="100" w:type="dxa"/>
            </w:tcMar>
            <w:vAlign w:val="center"/>
          </w:tcPr>
          <w:p w14:paraId="581834B4"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w:t>
            </w:r>
          </w:p>
        </w:tc>
        <w:tc>
          <w:tcPr>
            <w:tcW w:w="1620" w:type="dxa"/>
            <w:tcMar>
              <w:top w:w="50" w:type="dxa"/>
              <w:left w:w="100" w:type="dxa"/>
            </w:tcMar>
            <w:vAlign w:val="center"/>
          </w:tcPr>
          <w:p w14:paraId="33AAC29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38F9107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45F8D89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6">
              <w:r w:rsidRPr="00632DD5">
                <w:rPr>
                  <w:rFonts w:ascii="Times New Roman" w:eastAsia="Calibri" w:hAnsi="Times New Roman" w:cs="Times New Roman"/>
                  <w:color w:val="0000FF"/>
                  <w:u w:val="single"/>
                  <w:lang w:val="en-US"/>
                </w:rPr>
                <w:t>https://m.edsoo.ru/7f41bacc</w:t>
              </w:r>
            </w:hyperlink>
          </w:p>
        </w:tc>
      </w:tr>
      <w:tr w:rsidR="00632DD5" w:rsidRPr="00632DD5" w14:paraId="2721663F" w14:textId="77777777" w:rsidTr="00B51EEB">
        <w:trPr>
          <w:trHeight w:val="144"/>
          <w:tblCellSpacing w:w="0" w:type="dxa"/>
        </w:trPr>
        <w:tc>
          <w:tcPr>
            <w:tcW w:w="464" w:type="dxa"/>
            <w:tcMar>
              <w:top w:w="50" w:type="dxa"/>
              <w:left w:w="100" w:type="dxa"/>
            </w:tcMar>
            <w:vAlign w:val="center"/>
          </w:tcPr>
          <w:p w14:paraId="7ACC82F3"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1.3</w:t>
            </w:r>
          </w:p>
        </w:tc>
        <w:tc>
          <w:tcPr>
            <w:tcW w:w="3696" w:type="dxa"/>
            <w:tcMar>
              <w:top w:w="50" w:type="dxa"/>
              <w:left w:w="100" w:type="dxa"/>
            </w:tcMar>
            <w:vAlign w:val="center"/>
          </w:tcPr>
          <w:p w14:paraId="12C8A47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365AD46E"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2</w:t>
            </w:r>
          </w:p>
        </w:tc>
        <w:tc>
          <w:tcPr>
            <w:tcW w:w="1620" w:type="dxa"/>
            <w:tcMar>
              <w:top w:w="50" w:type="dxa"/>
              <w:left w:w="100" w:type="dxa"/>
            </w:tcMar>
            <w:vAlign w:val="center"/>
          </w:tcPr>
          <w:p w14:paraId="5594605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383FF3E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087C645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7">
              <w:r w:rsidRPr="00632DD5">
                <w:rPr>
                  <w:rFonts w:ascii="Times New Roman" w:eastAsia="Calibri" w:hAnsi="Times New Roman" w:cs="Times New Roman"/>
                  <w:color w:val="0000FF"/>
                  <w:u w:val="single"/>
                  <w:lang w:val="en-US"/>
                </w:rPr>
                <w:t>https://m.edsoo.ru/7f41bacc</w:t>
              </w:r>
            </w:hyperlink>
          </w:p>
        </w:tc>
      </w:tr>
      <w:tr w:rsidR="00632DD5" w:rsidRPr="00632DD5" w14:paraId="76E4F673" w14:textId="77777777" w:rsidTr="00B51EEB">
        <w:trPr>
          <w:trHeight w:val="144"/>
          <w:tblCellSpacing w:w="0" w:type="dxa"/>
        </w:trPr>
        <w:tc>
          <w:tcPr>
            <w:tcW w:w="464" w:type="dxa"/>
            <w:tcMar>
              <w:top w:w="50" w:type="dxa"/>
              <w:left w:w="100" w:type="dxa"/>
            </w:tcMar>
            <w:vAlign w:val="center"/>
          </w:tcPr>
          <w:p w14:paraId="475C4B2A"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1.4</w:t>
            </w:r>
          </w:p>
        </w:tc>
        <w:tc>
          <w:tcPr>
            <w:tcW w:w="3696" w:type="dxa"/>
            <w:tcMar>
              <w:top w:w="50" w:type="dxa"/>
              <w:left w:w="100" w:type="dxa"/>
            </w:tcMar>
            <w:vAlign w:val="center"/>
          </w:tcPr>
          <w:p w14:paraId="3ABC60A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Формы существования русского национального языка</w:t>
            </w:r>
          </w:p>
        </w:tc>
        <w:tc>
          <w:tcPr>
            <w:tcW w:w="909" w:type="dxa"/>
            <w:tcMar>
              <w:top w:w="50" w:type="dxa"/>
              <w:left w:w="100" w:type="dxa"/>
            </w:tcMar>
            <w:vAlign w:val="center"/>
          </w:tcPr>
          <w:p w14:paraId="67D4AAB3"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1620" w:type="dxa"/>
            <w:tcMar>
              <w:top w:w="50" w:type="dxa"/>
              <w:left w:w="100" w:type="dxa"/>
            </w:tcMar>
            <w:vAlign w:val="center"/>
          </w:tcPr>
          <w:p w14:paraId="64A5928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3EF34EC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1721632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8">
              <w:r w:rsidRPr="00632DD5">
                <w:rPr>
                  <w:rFonts w:ascii="Times New Roman" w:eastAsia="Calibri" w:hAnsi="Times New Roman" w:cs="Times New Roman"/>
                  <w:color w:val="0000FF"/>
                  <w:u w:val="single"/>
                  <w:lang w:val="en-US"/>
                </w:rPr>
                <w:t>https://m.edsoo.ru/7f41bacc</w:t>
              </w:r>
            </w:hyperlink>
          </w:p>
        </w:tc>
      </w:tr>
      <w:tr w:rsidR="00632DD5" w:rsidRPr="00632DD5" w14:paraId="2524B8E8" w14:textId="77777777" w:rsidTr="00B51EEB">
        <w:trPr>
          <w:trHeight w:val="144"/>
          <w:tblCellSpacing w:w="0" w:type="dxa"/>
        </w:trPr>
        <w:tc>
          <w:tcPr>
            <w:tcW w:w="0" w:type="auto"/>
            <w:gridSpan w:val="2"/>
            <w:tcMar>
              <w:top w:w="50" w:type="dxa"/>
              <w:left w:w="100" w:type="dxa"/>
            </w:tcMar>
            <w:vAlign w:val="center"/>
          </w:tcPr>
          <w:p w14:paraId="48CF979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Итого по разделу</w:t>
            </w:r>
          </w:p>
        </w:tc>
        <w:tc>
          <w:tcPr>
            <w:tcW w:w="1428" w:type="dxa"/>
            <w:tcMar>
              <w:top w:w="50" w:type="dxa"/>
              <w:left w:w="100" w:type="dxa"/>
            </w:tcMar>
            <w:vAlign w:val="center"/>
          </w:tcPr>
          <w:p w14:paraId="5EF70811"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8</w:t>
            </w:r>
          </w:p>
        </w:tc>
        <w:tc>
          <w:tcPr>
            <w:tcW w:w="0" w:type="auto"/>
            <w:gridSpan w:val="3"/>
            <w:tcMar>
              <w:top w:w="50" w:type="dxa"/>
              <w:left w:w="100" w:type="dxa"/>
            </w:tcMar>
            <w:vAlign w:val="center"/>
          </w:tcPr>
          <w:p w14:paraId="45FD6551" w14:textId="77777777" w:rsidR="00632DD5" w:rsidRPr="00632DD5" w:rsidRDefault="00632DD5" w:rsidP="00632DD5">
            <w:pPr>
              <w:spacing w:after="200" w:line="276" w:lineRule="auto"/>
              <w:rPr>
                <w:rFonts w:ascii="Calibri" w:eastAsia="Calibri" w:hAnsi="Calibri" w:cs="Times New Roman"/>
                <w:lang w:val="en-US"/>
              </w:rPr>
            </w:pPr>
          </w:p>
        </w:tc>
      </w:tr>
      <w:tr w:rsidR="00632DD5" w:rsidRPr="00632DD5" w14:paraId="181450BE" w14:textId="77777777" w:rsidTr="00B51EEB">
        <w:trPr>
          <w:trHeight w:val="144"/>
          <w:tblCellSpacing w:w="0" w:type="dxa"/>
        </w:trPr>
        <w:tc>
          <w:tcPr>
            <w:tcW w:w="0" w:type="auto"/>
            <w:gridSpan w:val="6"/>
            <w:tcMar>
              <w:top w:w="50" w:type="dxa"/>
              <w:left w:w="100" w:type="dxa"/>
            </w:tcMar>
            <w:vAlign w:val="center"/>
          </w:tcPr>
          <w:p w14:paraId="0CD6660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Раздел 2.</w:t>
            </w: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b/>
                <w:color w:val="000000"/>
                <w:sz w:val="24"/>
                <w:lang w:val="en-US"/>
              </w:rPr>
              <w:t>Язык и речь. Культура речи. Система языка. Культура речи</w:t>
            </w:r>
          </w:p>
        </w:tc>
      </w:tr>
      <w:tr w:rsidR="00632DD5" w:rsidRPr="00632DD5" w14:paraId="50573763" w14:textId="77777777" w:rsidTr="00B51EEB">
        <w:trPr>
          <w:trHeight w:val="144"/>
          <w:tblCellSpacing w:w="0" w:type="dxa"/>
        </w:trPr>
        <w:tc>
          <w:tcPr>
            <w:tcW w:w="464" w:type="dxa"/>
            <w:tcMar>
              <w:top w:w="50" w:type="dxa"/>
              <w:left w:w="100" w:type="dxa"/>
            </w:tcMar>
            <w:vAlign w:val="center"/>
          </w:tcPr>
          <w:p w14:paraId="5E6A3FB8"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2.1</w:t>
            </w:r>
          </w:p>
        </w:tc>
        <w:tc>
          <w:tcPr>
            <w:tcW w:w="3696" w:type="dxa"/>
            <w:tcMar>
              <w:top w:w="50" w:type="dxa"/>
              <w:left w:w="100" w:type="dxa"/>
            </w:tcMar>
            <w:vAlign w:val="center"/>
          </w:tcPr>
          <w:p w14:paraId="2D1B669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Система языка, её устройство, функционирование</w:t>
            </w:r>
          </w:p>
        </w:tc>
        <w:tc>
          <w:tcPr>
            <w:tcW w:w="909" w:type="dxa"/>
            <w:tcMar>
              <w:top w:w="50" w:type="dxa"/>
              <w:left w:w="100" w:type="dxa"/>
            </w:tcMar>
            <w:vAlign w:val="center"/>
          </w:tcPr>
          <w:p w14:paraId="0F3C56AD"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620" w:type="dxa"/>
            <w:tcMar>
              <w:top w:w="50" w:type="dxa"/>
              <w:left w:w="100" w:type="dxa"/>
            </w:tcMar>
            <w:vAlign w:val="center"/>
          </w:tcPr>
          <w:p w14:paraId="18D5E2D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606B6010"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1251347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9">
              <w:r w:rsidRPr="00632DD5">
                <w:rPr>
                  <w:rFonts w:ascii="Times New Roman" w:eastAsia="Calibri" w:hAnsi="Times New Roman" w:cs="Times New Roman"/>
                  <w:color w:val="0000FF"/>
                  <w:u w:val="single"/>
                  <w:lang w:val="en-US"/>
                </w:rPr>
                <w:t>https://m.edsoo.ru/7f41bacc</w:t>
              </w:r>
            </w:hyperlink>
          </w:p>
        </w:tc>
      </w:tr>
      <w:tr w:rsidR="00632DD5" w:rsidRPr="00632DD5" w14:paraId="14B8001F" w14:textId="77777777" w:rsidTr="00B51EEB">
        <w:trPr>
          <w:trHeight w:val="144"/>
          <w:tblCellSpacing w:w="0" w:type="dxa"/>
        </w:trPr>
        <w:tc>
          <w:tcPr>
            <w:tcW w:w="464" w:type="dxa"/>
            <w:tcMar>
              <w:top w:w="50" w:type="dxa"/>
              <w:left w:w="100" w:type="dxa"/>
            </w:tcMar>
            <w:vAlign w:val="center"/>
          </w:tcPr>
          <w:p w14:paraId="3CF4AF9A"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2.2</w:t>
            </w:r>
          </w:p>
        </w:tc>
        <w:tc>
          <w:tcPr>
            <w:tcW w:w="3696" w:type="dxa"/>
            <w:tcMar>
              <w:top w:w="50" w:type="dxa"/>
              <w:left w:w="100" w:type="dxa"/>
            </w:tcMar>
            <w:vAlign w:val="center"/>
          </w:tcPr>
          <w:p w14:paraId="12016A3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Культура речи как раздел лингвистики</w:t>
            </w:r>
          </w:p>
        </w:tc>
        <w:tc>
          <w:tcPr>
            <w:tcW w:w="909" w:type="dxa"/>
            <w:tcMar>
              <w:top w:w="50" w:type="dxa"/>
              <w:left w:w="100" w:type="dxa"/>
            </w:tcMar>
            <w:vAlign w:val="center"/>
          </w:tcPr>
          <w:p w14:paraId="5B55379E"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620" w:type="dxa"/>
            <w:tcMar>
              <w:top w:w="50" w:type="dxa"/>
              <w:left w:w="100" w:type="dxa"/>
            </w:tcMar>
            <w:vAlign w:val="center"/>
          </w:tcPr>
          <w:p w14:paraId="6F438E99"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0DC27A7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78E217C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0">
              <w:r w:rsidRPr="00632DD5">
                <w:rPr>
                  <w:rFonts w:ascii="Times New Roman" w:eastAsia="Calibri" w:hAnsi="Times New Roman" w:cs="Times New Roman"/>
                  <w:color w:val="0000FF"/>
                  <w:u w:val="single"/>
                  <w:lang w:val="en-US"/>
                </w:rPr>
                <w:t>https://m.edsoo.ru/7f41bacc</w:t>
              </w:r>
            </w:hyperlink>
          </w:p>
        </w:tc>
      </w:tr>
      <w:tr w:rsidR="00632DD5" w:rsidRPr="00632DD5" w14:paraId="630C0FB6" w14:textId="77777777" w:rsidTr="00B51EEB">
        <w:trPr>
          <w:trHeight w:val="144"/>
          <w:tblCellSpacing w:w="0" w:type="dxa"/>
        </w:trPr>
        <w:tc>
          <w:tcPr>
            <w:tcW w:w="464" w:type="dxa"/>
            <w:tcMar>
              <w:top w:w="50" w:type="dxa"/>
              <w:left w:w="100" w:type="dxa"/>
            </w:tcMar>
            <w:vAlign w:val="center"/>
          </w:tcPr>
          <w:p w14:paraId="71E9676C"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2.3</w:t>
            </w:r>
          </w:p>
        </w:tc>
        <w:tc>
          <w:tcPr>
            <w:tcW w:w="3696" w:type="dxa"/>
            <w:tcMar>
              <w:top w:w="50" w:type="dxa"/>
              <w:left w:w="100" w:type="dxa"/>
            </w:tcMar>
            <w:vAlign w:val="center"/>
          </w:tcPr>
          <w:p w14:paraId="223182F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Языковая норма, её основные признаки и функции. Виды языковых норм</w:t>
            </w:r>
          </w:p>
        </w:tc>
        <w:tc>
          <w:tcPr>
            <w:tcW w:w="909" w:type="dxa"/>
            <w:tcMar>
              <w:top w:w="50" w:type="dxa"/>
              <w:left w:w="100" w:type="dxa"/>
            </w:tcMar>
            <w:vAlign w:val="center"/>
          </w:tcPr>
          <w:p w14:paraId="607AD4FD"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620" w:type="dxa"/>
            <w:tcMar>
              <w:top w:w="50" w:type="dxa"/>
              <w:left w:w="100" w:type="dxa"/>
            </w:tcMar>
            <w:vAlign w:val="center"/>
          </w:tcPr>
          <w:p w14:paraId="6349C6C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205B841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71E7C20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1">
              <w:r w:rsidRPr="00632DD5">
                <w:rPr>
                  <w:rFonts w:ascii="Times New Roman" w:eastAsia="Calibri" w:hAnsi="Times New Roman" w:cs="Times New Roman"/>
                  <w:color w:val="0000FF"/>
                  <w:u w:val="single"/>
                  <w:lang w:val="en-US"/>
                </w:rPr>
                <w:t>https://m.edsoo.ru/7f41bacc</w:t>
              </w:r>
            </w:hyperlink>
          </w:p>
        </w:tc>
      </w:tr>
      <w:tr w:rsidR="00632DD5" w:rsidRPr="00632DD5" w14:paraId="75FAB3A8" w14:textId="77777777" w:rsidTr="00B51EEB">
        <w:trPr>
          <w:trHeight w:val="144"/>
          <w:tblCellSpacing w:w="0" w:type="dxa"/>
        </w:trPr>
        <w:tc>
          <w:tcPr>
            <w:tcW w:w="464" w:type="dxa"/>
            <w:tcMar>
              <w:top w:w="50" w:type="dxa"/>
              <w:left w:w="100" w:type="dxa"/>
            </w:tcMar>
            <w:vAlign w:val="center"/>
          </w:tcPr>
          <w:p w14:paraId="60C3B2B9"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lastRenderedPageBreak/>
              <w:t>2.4</w:t>
            </w:r>
          </w:p>
        </w:tc>
        <w:tc>
          <w:tcPr>
            <w:tcW w:w="3696" w:type="dxa"/>
            <w:tcMar>
              <w:top w:w="50" w:type="dxa"/>
              <w:left w:w="100" w:type="dxa"/>
            </w:tcMar>
            <w:vAlign w:val="center"/>
          </w:tcPr>
          <w:p w14:paraId="4EAC5BD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Качества хорошей речи</w:t>
            </w:r>
          </w:p>
        </w:tc>
        <w:tc>
          <w:tcPr>
            <w:tcW w:w="909" w:type="dxa"/>
            <w:tcMar>
              <w:top w:w="50" w:type="dxa"/>
              <w:left w:w="100" w:type="dxa"/>
            </w:tcMar>
            <w:vAlign w:val="center"/>
          </w:tcPr>
          <w:p w14:paraId="454C31E1"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620" w:type="dxa"/>
            <w:tcMar>
              <w:top w:w="50" w:type="dxa"/>
              <w:left w:w="100" w:type="dxa"/>
            </w:tcMar>
            <w:vAlign w:val="center"/>
          </w:tcPr>
          <w:p w14:paraId="1722585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1BA4902D"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133BBE2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2">
              <w:r w:rsidRPr="00632DD5">
                <w:rPr>
                  <w:rFonts w:ascii="Times New Roman" w:eastAsia="Calibri" w:hAnsi="Times New Roman" w:cs="Times New Roman"/>
                  <w:color w:val="0000FF"/>
                  <w:u w:val="single"/>
                  <w:lang w:val="en-US"/>
                </w:rPr>
                <w:t>https://m.edsoo.ru/7f41bacc</w:t>
              </w:r>
            </w:hyperlink>
          </w:p>
        </w:tc>
      </w:tr>
      <w:tr w:rsidR="00632DD5" w:rsidRPr="00632DD5" w14:paraId="37BCCD09" w14:textId="77777777" w:rsidTr="00B51EEB">
        <w:trPr>
          <w:trHeight w:val="144"/>
          <w:tblCellSpacing w:w="0" w:type="dxa"/>
        </w:trPr>
        <w:tc>
          <w:tcPr>
            <w:tcW w:w="464" w:type="dxa"/>
            <w:tcMar>
              <w:top w:w="50" w:type="dxa"/>
              <w:left w:w="100" w:type="dxa"/>
            </w:tcMar>
            <w:vAlign w:val="center"/>
          </w:tcPr>
          <w:p w14:paraId="2DCB3DE7"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2.5</w:t>
            </w:r>
          </w:p>
        </w:tc>
        <w:tc>
          <w:tcPr>
            <w:tcW w:w="3696" w:type="dxa"/>
            <w:tcMar>
              <w:top w:w="50" w:type="dxa"/>
              <w:left w:w="100" w:type="dxa"/>
            </w:tcMar>
            <w:vAlign w:val="center"/>
          </w:tcPr>
          <w:p w14:paraId="691282C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виды словарей (обзор)</w:t>
            </w:r>
          </w:p>
        </w:tc>
        <w:tc>
          <w:tcPr>
            <w:tcW w:w="909" w:type="dxa"/>
            <w:tcMar>
              <w:top w:w="50" w:type="dxa"/>
              <w:left w:w="100" w:type="dxa"/>
            </w:tcMar>
            <w:vAlign w:val="center"/>
          </w:tcPr>
          <w:p w14:paraId="063037E2"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620" w:type="dxa"/>
            <w:tcMar>
              <w:top w:w="50" w:type="dxa"/>
              <w:left w:w="100" w:type="dxa"/>
            </w:tcMar>
            <w:vAlign w:val="center"/>
          </w:tcPr>
          <w:p w14:paraId="02DC8AE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61CA9E4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3527177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3">
              <w:r w:rsidRPr="00632DD5">
                <w:rPr>
                  <w:rFonts w:ascii="Times New Roman" w:eastAsia="Calibri" w:hAnsi="Times New Roman" w:cs="Times New Roman"/>
                  <w:color w:val="0000FF"/>
                  <w:u w:val="single"/>
                  <w:lang w:val="en-US"/>
                </w:rPr>
                <w:t>https://m.edsoo.ru/7f41bacc</w:t>
              </w:r>
            </w:hyperlink>
          </w:p>
        </w:tc>
      </w:tr>
      <w:tr w:rsidR="00632DD5" w:rsidRPr="00632DD5" w14:paraId="22F2CB86" w14:textId="77777777" w:rsidTr="00B51EEB">
        <w:trPr>
          <w:trHeight w:val="144"/>
          <w:tblCellSpacing w:w="0" w:type="dxa"/>
        </w:trPr>
        <w:tc>
          <w:tcPr>
            <w:tcW w:w="0" w:type="auto"/>
            <w:gridSpan w:val="2"/>
            <w:tcMar>
              <w:top w:w="50" w:type="dxa"/>
              <w:left w:w="100" w:type="dxa"/>
            </w:tcMar>
            <w:vAlign w:val="center"/>
          </w:tcPr>
          <w:p w14:paraId="611295B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Итого по разделу</w:t>
            </w:r>
          </w:p>
        </w:tc>
        <w:tc>
          <w:tcPr>
            <w:tcW w:w="1428" w:type="dxa"/>
            <w:tcMar>
              <w:top w:w="50" w:type="dxa"/>
              <w:left w:w="100" w:type="dxa"/>
            </w:tcMar>
            <w:vAlign w:val="center"/>
          </w:tcPr>
          <w:p w14:paraId="21060684"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5 </w:t>
            </w:r>
          </w:p>
        </w:tc>
        <w:tc>
          <w:tcPr>
            <w:tcW w:w="0" w:type="auto"/>
            <w:gridSpan w:val="3"/>
            <w:tcMar>
              <w:top w:w="50" w:type="dxa"/>
              <w:left w:w="100" w:type="dxa"/>
            </w:tcMar>
            <w:vAlign w:val="center"/>
          </w:tcPr>
          <w:p w14:paraId="7F34AD8C" w14:textId="77777777" w:rsidR="00632DD5" w:rsidRPr="00632DD5" w:rsidRDefault="00632DD5" w:rsidP="00632DD5">
            <w:pPr>
              <w:spacing w:after="200" w:line="276" w:lineRule="auto"/>
              <w:rPr>
                <w:rFonts w:ascii="Calibri" w:eastAsia="Calibri" w:hAnsi="Calibri" w:cs="Times New Roman"/>
                <w:lang w:val="en-US"/>
              </w:rPr>
            </w:pPr>
          </w:p>
        </w:tc>
      </w:tr>
      <w:tr w:rsidR="00632DD5" w:rsidRPr="00632DD5" w14:paraId="79A495C5" w14:textId="77777777" w:rsidTr="00B51EEB">
        <w:trPr>
          <w:trHeight w:val="144"/>
          <w:tblCellSpacing w:w="0" w:type="dxa"/>
        </w:trPr>
        <w:tc>
          <w:tcPr>
            <w:tcW w:w="0" w:type="auto"/>
            <w:gridSpan w:val="6"/>
            <w:tcMar>
              <w:top w:w="50" w:type="dxa"/>
              <w:left w:w="100" w:type="dxa"/>
            </w:tcMar>
            <w:vAlign w:val="center"/>
          </w:tcPr>
          <w:p w14:paraId="57768A4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Раздел 3.</w:t>
            </w: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b/>
                <w:color w:val="000000"/>
                <w:sz w:val="24"/>
                <w:lang w:val="en-US"/>
              </w:rPr>
              <w:t>Язык и речь. Культура речи. Фонетика. Орфоэпия. Орфоэпические нормы</w:t>
            </w:r>
          </w:p>
        </w:tc>
      </w:tr>
      <w:tr w:rsidR="00632DD5" w:rsidRPr="00632DD5" w14:paraId="14C41B67" w14:textId="77777777" w:rsidTr="00B51EEB">
        <w:trPr>
          <w:trHeight w:val="144"/>
          <w:tblCellSpacing w:w="0" w:type="dxa"/>
        </w:trPr>
        <w:tc>
          <w:tcPr>
            <w:tcW w:w="464" w:type="dxa"/>
            <w:tcMar>
              <w:top w:w="50" w:type="dxa"/>
              <w:left w:w="100" w:type="dxa"/>
            </w:tcMar>
            <w:vAlign w:val="center"/>
          </w:tcPr>
          <w:p w14:paraId="3A1292B0"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3.1</w:t>
            </w:r>
          </w:p>
        </w:tc>
        <w:tc>
          <w:tcPr>
            <w:tcW w:w="3696" w:type="dxa"/>
            <w:tcMar>
              <w:top w:w="50" w:type="dxa"/>
              <w:left w:w="100" w:type="dxa"/>
            </w:tcMar>
            <w:vAlign w:val="center"/>
          </w:tcPr>
          <w:p w14:paraId="759247F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Фонетика и орфоэпия как разделы лингвистики.(повторение, обобщение). Изобразительно-выразительные средства фонетики (повторение, обобщение).</w:t>
            </w:r>
          </w:p>
        </w:tc>
        <w:tc>
          <w:tcPr>
            <w:tcW w:w="909" w:type="dxa"/>
            <w:tcMar>
              <w:top w:w="50" w:type="dxa"/>
              <w:left w:w="100" w:type="dxa"/>
            </w:tcMar>
            <w:vAlign w:val="center"/>
          </w:tcPr>
          <w:p w14:paraId="07DFF3BA"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w:t>
            </w:r>
          </w:p>
        </w:tc>
        <w:tc>
          <w:tcPr>
            <w:tcW w:w="1620" w:type="dxa"/>
            <w:tcMar>
              <w:top w:w="50" w:type="dxa"/>
              <w:left w:w="100" w:type="dxa"/>
            </w:tcMar>
            <w:vAlign w:val="center"/>
          </w:tcPr>
          <w:p w14:paraId="3595D92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50B8519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4A1EA59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4">
              <w:r w:rsidRPr="00632DD5">
                <w:rPr>
                  <w:rFonts w:ascii="Times New Roman" w:eastAsia="Calibri" w:hAnsi="Times New Roman" w:cs="Times New Roman"/>
                  <w:color w:val="0000FF"/>
                  <w:u w:val="single"/>
                  <w:lang w:val="en-US"/>
                </w:rPr>
                <w:t>https://m.edsoo.ru/7f41bacc</w:t>
              </w:r>
            </w:hyperlink>
          </w:p>
        </w:tc>
      </w:tr>
      <w:tr w:rsidR="00632DD5" w:rsidRPr="00632DD5" w14:paraId="49CDD18E" w14:textId="77777777" w:rsidTr="00B51EEB">
        <w:trPr>
          <w:trHeight w:val="144"/>
          <w:tblCellSpacing w:w="0" w:type="dxa"/>
        </w:trPr>
        <w:tc>
          <w:tcPr>
            <w:tcW w:w="464" w:type="dxa"/>
            <w:tcMar>
              <w:top w:w="50" w:type="dxa"/>
              <w:left w:w="100" w:type="dxa"/>
            </w:tcMar>
            <w:vAlign w:val="center"/>
          </w:tcPr>
          <w:p w14:paraId="425C0E11"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3.2</w:t>
            </w:r>
          </w:p>
        </w:tc>
        <w:tc>
          <w:tcPr>
            <w:tcW w:w="3696" w:type="dxa"/>
            <w:tcMar>
              <w:top w:w="50" w:type="dxa"/>
              <w:left w:w="100" w:type="dxa"/>
            </w:tcMar>
            <w:vAlign w:val="center"/>
          </w:tcPr>
          <w:p w14:paraId="60947F3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Орфоэпические (произносительные и акцентологические) нормы</w:t>
            </w:r>
          </w:p>
        </w:tc>
        <w:tc>
          <w:tcPr>
            <w:tcW w:w="909" w:type="dxa"/>
            <w:tcMar>
              <w:top w:w="50" w:type="dxa"/>
              <w:left w:w="100" w:type="dxa"/>
            </w:tcMar>
            <w:vAlign w:val="center"/>
          </w:tcPr>
          <w:p w14:paraId="3BE21191"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1620" w:type="dxa"/>
            <w:tcMar>
              <w:top w:w="50" w:type="dxa"/>
              <w:left w:w="100" w:type="dxa"/>
            </w:tcMar>
            <w:vAlign w:val="center"/>
          </w:tcPr>
          <w:p w14:paraId="6AC8A950"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2F14406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36F756E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5">
              <w:r w:rsidRPr="00632DD5">
                <w:rPr>
                  <w:rFonts w:ascii="Times New Roman" w:eastAsia="Calibri" w:hAnsi="Times New Roman" w:cs="Times New Roman"/>
                  <w:color w:val="0000FF"/>
                  <w:u w:val="single"/>
                  <w:lang w:val="en-US"/>
                </w:rPr>
                <w:t>https://m.edsoo.ru/7f41bacc</w:t>
              </w:r>
            </w:hyperlink>
          </w:p>
        </w:tc>
      </w:tr>
      <w:tr w:rsidR="00632DD5" w:rsidRPr="00632DD5" w14:paraId="09BEDDFB" w14:textId="77777777" w:rsidTr="00B51EEB">
        <w:trPr>
          <w:trHeight w:val="144"/>
          <w:tblCellSpacing w:w="0" w:type="dxa"/>
        </w:trPr>
        <w:tc>
          <w:tcPr>
            <w:tcW w:w="0" w:type="auto"/>
            <w:gridSpan w:val="2"/>
            <w:tcMar>
              <w:top w:w="50" w:type="dxa"/>
              <w:left w:w="100" w:type="dxa"/>
            </w:tcMar>
            <w:vAlign w:val="center"/>
          </w:tcPr>
          <w:p w14:paraId="77ED152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Итого по разделу</w:t>
            </w:r>
          </w:p>
        </w:tc>
        <w:tc>
          <w:tcPr>
            <w:tcW w:w="1428" w:type="dxa"/>
            <w:tcMar>
              <w:top w:w="50" w:type="dxa"/>
              <w:left w:w="100" w:type="dxa"/>
            </w:tcMar>
            <w:vAlign w:val="center"/>
          </w:tcPr>
          <w:p w14:paraId="5D51F1A1"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4</w:t>
            </w:r>
          </w:p>
        </w:tc>
        <w:tc>
          <w:tcPr>
            <w:tcW w:w="0" w:type="auto"/>
            <w:gridSpan w:val="3"/>
            <w:tcMar>
              <w:top w:w="50" w:type="dxa"/>
              <w:left w:w="100" w:type="dxa"/>
            </w:tcMar>
            <w:vAlign w:val="center"/>
          </w:tcPr>
          <w:p w14:paraId="2BAF939E" w14:textId="77777777" w:rsidR="00632DD5" w:rsidRPr="00632DD5" w:rsidRDefault="00632DD5" w:rsidP="00632DD5">
            <w:pPr>
              <w:spacing w:after="200" w:line="276" w:lineRule="auto"/>
              <w:rPr>
                <w:rFonts w:ascii="Calibri" w:eastAsia="Calibri" w:hAnsi="Calibri" w:cs="Times New Roman"/>
                <w:lang w:val="en-US"/>
              </w:rPr>
            </w:pPr>
          </w:p>
        </w:tc>
      </w:tr>
      <w:tr w:rsidR="00632DD5" w:rsidRPr="00632DD5" w14:paraId="6973E17E" w14:textId="77777777" w:rsidTr="00B51EEB">
        <w:trPr>
          <w:trHeight w:val="144"/>
          <w:tblCellSpacing w:w="0" w:type="dxa"/>
        </w:trPr>
        <w:tc>
          <w:tcPr>
            <w:tcW w:w="0" w:type="auto"/>
            <w:gridSpan w:val="6"/>
            <w:tcMar>
              <w:top w:w="50" w:type="dxa"/>
              <w:left w:w="100" w:type="dxa"/>
            </w:tcMar>
            <w:vAlign w:val="center"/>
          </w:tcPr>
          <w:p w14:paraId="7A56A7E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Раздел 4.</w:t>
            </w: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b/>
                <w:color w:val="000000"/>
                <w:sz w:val="24"/>
                <w:lang w:val="en-US"/>
              </w:rPr>
              <w:t>Язык и речь. Культура речи. Лексикология и фразеология. Лексические нормы</w:t>
            </w:r>
          </w:p>
        </w:tc>
      </w:tr>
      <w:tr w:rsidR="00632DD5" w:rsidRPr="00632DD5" w14:paraId="67DB8D4B" w14:textId="77777777" w:rsidTr="00B51EEB">
        <w:trPr>
          <w:trHeight w:val="144"/>
          <w:tblCellSpacing w:w="0" w:type="dxa"/>
        </w:trPr>
        <w:tc>
          <w:tcPr>
            <w:tcW w:w="464" w:type="dxa"/>
            <w:tcMar>
              <w:top w:w="50" w:type="dxa"/>
              <w:left w:w="100" w:type="dxa"/>
            </w:tcMar>
            <w:vAlign w:val="center"/>
          </w:tcPr>
          <w:p w14:paraId="1D9E8ECB"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4.1</w:t>
            </w:r>
          </w:p>
        </w:tc>
        <w:tc>
          <w:tcPr>
            <w:tcW w:w="3696" w:type="dxa"/>
            <w:tcMar>
              <w:top w:w="50" w:type="dxa"/>
              <w:left w:w="100" w:type="dxa"/>
            </w:tcMar>
            <w:vAlign w:val="center"/>
          </w:tcPr>
          <w:p w14:paraId="66D8CA6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Лексикология и фразеология как разделы лингвистики (повторение, обобщение). Изобразительно-выразительные средства лексики (повторение, обобщение)</w:t>
            </w:r>
          </w:p>
        </w:tc>
        <w:tc>
          <w:tcPr>
            <w:tcW w:w="909" w:type="dxa"/>
            <w:tcMar>
              <w:top w:w="50" w:type="dxa"/>
              <w:left w:w="100" w:type="dxa"/>
            </w:tcMar>
            <w:vAlign w:val="center"/>
          </w:tcPr>
          <w:p w14:paraId="25DA98C8"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w:t>
            </w:r>
            <w:r w:rsidRPr="00632DD5">
              <w:rPr>
                <w:rFonts w:ascii="Times New Roman" w:eastAsia="Calibri" w:hAnsi="Times New Roman" w:cs="Times New Roman"/>
                <w:color w:val="000000"/>
                <w:sz w:val="24"/>
                <w:lang w:val="en-US"/>
              </w:rPr>
              <w:t xml:space="preserve"> </w:t>
            </w:r>
          </w:p>
        </w:tc>
        <w:tc>
          <w:tcPr>
            <w:tcW w:w="1620" w:type="dxa"/>
            <w:tcMar>
              <w:top w:w="50" w:type="dxa"/>
              <w:left w:w="100" w:type="dxa"/>
            </w:tcMar>
            <w:vAlign w:val="center"/>
          </w:tcPr>
          <w:p w14:paraId="4E23FAA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5554F71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379846A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6">
              <w:r w:rsidRPr="00632DD5">
                <w:rPr>
                  <w:rFonts w:ascii="Times New Roman" w:eastAsia="Calibri" w:hAnsi="Times New Roman" w:cs="Times New Roman"/>
                  <w:color w:val="0000FF"/>
                  <w:u w:val="single"/>
                  <w:lang w:val="en-US"/>
                </w:rPr>
                <w:t>https://m.edsoo.ru/7f41bacc</w:t>
              </w:r>
            </w:hyperlink>
          </w:p>
        </w:tc>
      </w:tr>
      <w:tr w:rsidR="00632DD5" w:rsidRPr="00632DD5" w14:paraId="5B18A100" w14:textId="77777777" w:rsidTr="00B51EEB">
        <w:trPr>
          <w:trHeight w:val="144"/>
          <w:tblCellSpacing w:w="0" w:type="dxa"/>
        </w:trPr>
        <w:tc>
          <w:tcPr>
            <w:tcW w:w="464" w:type="dxa"/>
            <w:tcMar>
              <w:top w:w="50" w:type="dxa"/>
              <w:left w:w="100" w:type="dxa"/>
            </w:tcMar>
            <w:vAlign w:val="center"/>
          </w:tcPr>
          <w:p w14:paraId="6CC87685"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4.2</w:t>
            </w:r>
          </w:p>
        </w:tc>
        <w:tc>
          <w:tcPr>
            <w:tcW w:w="3696" w:type="dxa"/>
            <w:tcMar>
              <w:top w:w="50" w:type="dxa"/>
              <w:left w:w="100" w:type="dxa"/>
            </w:tcMar>
            <w:vAlign w:val="center"/>
          </w:tcPr>
          <w:p w14:paraId="6177CB5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лексические нормы современного русского литературного языка</w:t>
            </w:r>
          </w:p>
        </w:tc>
        <w:tc>
          <w:tcPr>
            <w:tcW w:w="909" w:type="dxa"/>
            <w:tcMar>
              <w:top w:w="50" w:type="dxa"/>
              <w:left w:w="100" w:type="dxa"/>
            </w:tcMar>
            <w:vAlign w:val="center"/>
          </w:tcPr>
          <w:p w14:paraId="4BBFDE22"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3</w:t>
            </w:r>
          </w:p>
        </w:tc>
        <w:tc>
          <w:tcPr>
            <w:tcW w:w="1620" w:type="dxa"/>
            <w:tcMar>
              <w:top w:w="50" w:type="dxa"/>
              <w:left w:w="100" w:type="dxa"/>
            </w:tcMar>
            <w:vAlign w:val="center"/>
          </w:tcPr>
          <w:p w14:paraId="1AB993E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5C6C88D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4ACAA49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7">
              <w:r w:rsidRPr="00632DD5">
                <w:rPr>
                  <w:rFonts w:ascii="Times New Roman" w:eastAsia="Calibri" w:hAnsi="Times New Roman" w:cs="Times New Roman"/>
                  <w:color w:val="0000FF"/>
                  <w:u w:val="single"/>
                  <w:lang w:val="en-US"/>
                </w:rPr>
                <w:t>https://m.edsoo.ru/7f41bacc</w:t>
              </w:r>
            </w:hyperlink>
          </w:p>
        </w:tc>
      </w:tr>
      <w:tr w:rsidR="00632DD5" w:rsidRPr="00632DD5" w14:paraId="27E26896" w14:textId="77777777" w:rsidTr="00B51EEB">
        <w:trPr>
          <w:trHeight w:val="144"/>
          <w:tblCellSpacing w:w="0" w:type="dxa"/>
        </w:trPr>
        <w:tc>
          <w:tcPr>
            <w:tcW w:w="464" w:type="dxa"/>
            <w:tcMar>
              <w:top w:w="50" w:type="dxa"/>
              <w:left w:w="100" w:type="dxa"/>
            </w:tcMar>
            <w:vAlign w:val="center"/>
          </w:tcPr>
          <w:p w14:paraId="5AE551AB"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4.3</w:t>
            </w:r>
          </w:p>
        </w:tc>
        <w:tc>
          <w:tcPr>
            <w:tcW w:w="3696" w:type="dxa"/>
            <w:tcMar>
              <w:top w:w="50" w:type="dxa"/>
              <w:left w:w="100" w:type="dxa"/>
            </w:tcMar>
            <w:vAlign w:val="center"/>
          </w:tcPr>
          <w:p w14:paraId="2A7AF0B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Функционально-стилистическая окраска слова</w:t>
            </w:r>
          </w:p>
        </w:tc>
        <w:tc>
          <w:tcPr>
            <w:tcW w:w="909" w:type="dxa"/>
            <w:tcMar>
              <w:top w:w="50" w:type="dxa"/>
              <w:left w:w="100" w:type="dxa"/>
            </w:tcMar>
            <w:vAlign w:val="center"/>
          </w:tcPr>
          <w:p w14:paraId="4970EC3A"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3</w:t>
            </w:r>
          </w:p>
        </w:tc>
        <w:tc>
          <w:tcPr>
            <w:tcW w:w="1620" w:type="dxa"/>
            <w:tcMar>
              <w:top w:w="50" w:type="dxa"/>
              <w:left w:w="100" w:type="dxa"/>
            </w:tcMar>
            <w:vAlign w:val="center"/>
          </w:tcPr>
          <w:p w14:paraId="0C2347D0"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4086A8C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0905358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8">
              <w:r w:rsidRPr="00632DD5">
                <w:rPr>
                  <w:rFonts w:ascii="Times New Roman" w:eastAsia="Calibri" w:hAnsi="Times New Roman" w:cs="Times New Roman"/>
                  <w:color w:val="0000FF"/>
                  <w:u w:val="single"/>
                  <w:lang w:val="en-US"/>
                </w:rPr>
                <w:t>https://m.edsoo.ru/7f41bacc</w:t>
              </w:r>
            </w:hyperlink>
          </w:p>
        </w:tc>
      </w:tr>
      <w:tr w:rsidR="00632DD5" w:rsidRPr="00632DD5" w14:paraId="532AB77A" w14:textId="77777777" w:rsidTr="00B51EEB">
        <w:trPr>
          <w:trHeight w:val="144"/>
          <w:tblCellSpacing w:w="0" w:type="dxa"/>
        </w:trPr>
        <w:tc>
          <w:tcPr>
            <w:tcW w:w="464" w:type="dxa"/>
            <w:tcMar>
              <w:top w:w="50" w:type="dxa"/>
              <w:left w:w="100" w:type="dxa"/>
            </w:tcMar>
            <w:vAlign w:val="center"/>
          </w:tcPr>
          <w:p w14:paraId="33D30A59"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4.4</w:t>
            </w:r>
          </w:p>
        </w:tc>
        <w:tc>
          <w:tcPr>
            <w:tcW w:w="3696" w:type="dxa"/>
            <w:tcMar>
              <w:top w:w="50" w:type="dxa"/>
              <w:left w:w="100" w:type="dxa"/>
            </w:tcMar>
            <w:vAlign w:val="center"/>
          </w:tcPr>
          <w:p w14:paraId="4240D99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Экспрессивно-стилистическая окраска слова</w:t>
            </w:r>
          </w:p>
        </w:tc>
        <w:tc>
          <w:tcPr>
            <w:tcW w:w="909" w:type="dxa"/>
            <w:tcMar>
              <w:top w:w="50" w:type="dxa"/>
              <w:left w:w="100" w:type="dxa"/>
            </w:tcMar>
            <w:vAlign w:val="center"/>
          </w:tcPr>
          <w:p w14:paraId="4CE846DA"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w:t>
            </w:r>
          </w:p>
        </w:tc>
        <w:tc>
          <w:tcPr>
            <w:tcW w:w="1620" w:type="dxa"/>
            <w:tcMar>
              <w:top w:w="50" w:type="dxa"/>
              <w:left w:w="100" w:type="dxa"/>
            </w:tcMar>
            <w:vAlign w:val="center"/>
          </w:tcPr>
          <w:p w14:paraId="05F3009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566ABA8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5782E22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9">
              <w:r w:rsidRPr="00632DD5">
                <w:rPr>
                  <w:rFonts w:ascii="Times New Roman" w:eastAsia="Calibri" w:hAnsi="Times New Roman" w:cs="Times New Roman"/>
                  <w:color w:val="0000FF"/>
                  <w:u w:val="single"/>
                  <w:lang w:val="en-US"/>
                </w:rPr>
                <w:t>https://m.edsoo.ru/7f41bacc</w:t>
              </w:r>
            </w:hyperlink>
          </w:p>
        </w:tc>
      </w:tr>
      <w:tr w:rsidR="00632DD5" w:rsidRPr="00632DD5" w14:paraId="6439131E" w14:textId="77777777" w:rsidTr="00B51EEB">
        <w:trPr>
          <w:trHeight w:val="144"/>
          <w:tblCellSpacing w:w="0" w:type="dxa"/>
        </w:trPr>
        <w:tc>
          <w:tcPr>
            <w:tcW w:w="464" w:type="dxa"/>
            <w:tcMar>
              <w:top w:w="50" w:type="dxa"/>
              <w:left w:w="100" w:type="dxa"/>
            </w:tcMar>
            <w:vAlign w:val="center"/>
          </w:tcPr>
          <w:p w14:paraId="28CD9DD6"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4.5</w:t>
            </w:r>
          </w:p>
        </w:tc>
        <w:tc>
          <w:tcPr>
            <w:tcW w:w="3696" w:type="dxa"/>
            <w:tcMar>
              <w:top w:w="50" w:type="dxa"/>
              <w:left w:w="100" w:type="dxa"/>
            </w:tcMar>
            <w:vAlign w:val="center"/>
          </w:tcPr>
          <w:p w14:paraId="732CDE6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Фразеология русского языка (повторение, обобщение). Крылатые слова</w:t>
            </w:r>
          </w:p>
        </w:tc>
        <w:tc>
          <w:tcPr>
            <w:tcW w:w="909" w:type="dxa"/>
            <w:tcMar>
              <w:top w:w="50" w:type="dxa"/>
              <w:left w:w="100" w:type="dxa"/>
            </w:tcMar>
            <w:vAlign w:val="center"/>
          </w:tcPr>
          <w:p w14:paraId="1B5CF015"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4</w:t>
            </w:r>
          </w:p>
        </w:tc>
        <w:tc>
          <w:tcPr>
            <w:tcW w:w="1620" w:type="dxa"/>
            <w:tcMar>
              <w:top w:w="50" w:type="dxa"/>
              <w:left w:w="100" w:type="dxa"/>
            </w:tcMar>
            <w:vAlign w:val="center"/>
          </w:tcPr>
          <w:p w14:paraId="57732760"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77BA6E3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4623BDE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20">
              <w:r w:rsidRPr="00632DD5">
                <w:rPr>
                  <w:rFonts w:ascii="Times New Roman" w:eastAsia="Calibri" w:hAnsi="Times New Roman" w:cs="Times New Roman"/>
                  <w:color w:val="0000FF"/>
                  <w:u w:val="single"/>
                  <w:lang w:val="en-US"/>
                </w:rPr>
                <w:t>https://m.edsoo.ru/7f41bacc</w:t>
              </w:r>
            </w:hyperlink>
          </w:p>
        </w:tc>
      </w:tr>
      <w:tr w:rsidR="00632DD5" w:rsidRPr="00632DD5" w14:paraId="620FDDCB" w14:textId="77777777" w:rsidTr="00B51EEB">
        <w:trPr>
          <w:trHeight w:val="144"/>
          <w:tblCellSpacing w:w="0" w:type="dxa"/>
        </w:trPr>
        <w:tc>
          <w:tcPr>
            <w:tcW w:w="0" w:type="auto"/>
            <w:gridSpan w:val="2"/>
            <w:tcMar>
              <w:top w:w="50" w:type="dxa"/>
              <w:left w:w="100" w:type="dxa"/>
            </w:tcMar>
            <w:vAlign w:val="center"/>
          </w:tcPr>
          <w:p w14:paraId="7C9F5BA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lastRenderedPageBreak/>
              <w:t>Итого по разделу</w:t>
            </w:r>
          </w:p>
        </w:tc>
        <w:tc>
          <w:tcPr>
            <w:tcW w:w="1428" w:type="dxa"/>
            <w:tcMar>
              <w:top w:w="50" w:type="dxa"/>
              <w:left w:w="100" w:type="dxa"/>
            </w:tcMar>
            <w:vAlign w:val="center"/>
          </w:tcPr>
          <w:p w14:paraId="088D3719"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14</w:t>
            </w:r>
          </w:p>
        </w:tc>
        <w:tc>
          <w:tcPr>
            <w:tcW w:w="0" w:type="auto"/>
            <w:gridSpan w:val="3"/>
            <w:tcMar>
              <w:top w:w="50" w:type="dxa"/>
              <w:left w:w="100" w:type="dxa"/>
            </w:tcMar>
            <w:vAlign w:val="center"/>
          </w:tcPr>
          <w:p w14:paraId="2C876A90" w14:textId="77777777" w:rsidR="00632DD5" w:rsidRPr="00632DD5" w:rsidRDefault="00632DD5" w:rsidP="00632DD5">
            <w:pPr>
              <w:spacing w:after="200" w:line="276" w:lineRule="auto"/>
              <w:rPr>
                <w:rFonts w:ascii="Calibri" w:eastAsia="Calibri" w:hAnsi="Calibri" w:cs="Times New Roman"/>
                <w:lang w:val="en-US"/>
              </w:rPr>
            </w:pPr>
          </w:p>
        </w:tc>
      </w:tr>
      <w:tr w:rsidR="00632DD5" w:rsidRPr="00632DD5" w14:paraId="7F5A8F47" w14:textId="77777777" w:rsidTr="00B51EEB">
        <w:trPr>
          <w:trHeight w:val="144"/>
          <w:tblCellSpacing w:w="0" w:type="dxa"/>
        </w:trPr>
        <w:tc>
          <w:tcPr>
            <w:tcW w:w="0" w:type="auto"/>
            <w:gridSpan w:val="6"/>
            <w:tcMar>
              <w:top w:w="50" w:type="dxa"/>
              <w:left w:w="100" w:type="dxa"/>
            </w:tcMar>
            <w:vAlign w:val="center"/>
          </w:tcPr>
          <w:p w14:paraId="15BC998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Раздел 5.</w:t>
            </w: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b/>
                <w:color w:val="000000"/>
                <w:sz w:val="24"/>
                <w:lang w:val="en-US"/>
              </w:rPr>
              <w:t>Язык и речь. Культура речи. Морфемика и словообразование. Словообразовательные нормы</w:t>
            </w:r>
          </w:p>
        </w:tc>
      </w:tr>
      <w:tr w:rsidR="00632DD5" w:rsidRPr="00632DD5" w14:paraId="3AAED068" w14:textId="77777777" w:rsidTr="00B51EEB">
        <w:trPr>
          <w:trHeight w:val="144"/>
          <w:tblCellSpacing w:w="0" w:type="dxa"/>
        </w:trPr>
        <w:tc>
          <w:tcPr>
            <w:tcW w:w="464" w:type="dxa"/>
            <w:tcMar>
              <w:top w:w="50" w:type="dxa"/>
              <w:left w:w="100" w:type="dxa"/>
            </w:tcMar>
            <w:vAlign w:val="center"/>
          </w:tcPr>
          <w:p w14:paraId="5037A2AF"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5.1</w:t>
            </w:r>
          </w:p>
        </w:tc>
        <w:tc>
          <w:tcPr>
            <w:tcW w:w="3696" w:type="dxa"/>
            <w:tcMar>
              <w:top w:w="50" w:type="dxa"/>
              <w:left w:w="100" w:type="dxa"/>
            </w:tcMar>
            <w:vAlign w:val="center"/>
          </w:tcPr>
          <w:p w14:paraId="0168F23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Морфемика и словообразование как разделы лингвистики (повторение, обобщение)</w:t>
            </w:r>
          </w:p>
        </w:tc>
        <w:tc>
          <w:tcPr>
            <w:tcW w:w="909" w:type="dxa"/>
            <w:tcMar>
              <w:top w:w="50" w:type="dxa"/>
              <w:left w:w="100" w:type="dxa"/>
            </w:tcMar>
            <w:vAlign w:val="center"/>
          </w:tcPr>
          <w:p w14:paraId="3220C4E7"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1620" w:type="dxa"/>
            <w:tcMar>
              <w:top w:w="50" w:type="dxa"/>
              <w:left w:w="100" w:type="dxa"/>
            </w:tcMar>
            <w:vAlign w:val="center"/>
          </w:tcPr>
          <w:p w14:paraId="2E2EB01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5026C72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7AB2DBF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21">
              <w:r w:rsidRPr="00632DD5">
                <w:rPr>
                  <w:rFonts w:ascii="Times New Roman" w:eastAsia="Calibri" w:hAnsi="Times New Roman" w:cs="Times New Roman"/>
                  <w:color w:val="0000FF"/>
                  <w:u w:val="single"/>
                  <w:lang w:val="en-US"/>
                </w:rPr>
                <w:t>https://m.edsoo.ru/7f41bacc</w:t>
              </w:r>
            </w:hyperlink>
          </w:p>
        </w:tc>
      </w:tr>
      <w:tr w:rsidR="00632DD5" w:rsidRPr="00632DD5" w14:paraId="3D08B94B" w14:textId="77777777" w:rsidTr="00B51EEB">
        <w:trPr>
          <w:trHeight w:val="144"/>
          <w:tblCellSpacing w:w="0" w:type="dxa"/>
        </w:trPr>
        <w:tc>
          <w:tcPr>
            <w:tcW w:w="464" w:type="dxa"/>
            <w:tcMar>
              <w:top w:w="50" w:type="dxa"/>
              <w:left w:w="100" w:type="dxa"/>
            </w:tcMar>
            <w:vAlign w:val="center"/>
          </w:tcPr>
          <w:p w14:paraId="5F7DE88A"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5.2</w:t>
            </w:r>
          </w:p>
        </w:tc>
        <w:tc>
          <w:tcPr>
            <w:tcW w:w="3696" w:type="dxa"/>
            <w:tcMar>
              <w:top w:w="50" w:type="dxa"/>
              <w:left w:w="100" w:type="dxa"/>
            </w:tcMar>
            <w:vAlign w:val="center"/>
          </w:tcPr>
          <w:p w14:paraId="7C4EF04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Словообразовательные нормы</w:t>
            </w:r>
          </w:p>
        </w:tc>
        <w:tc>
          <w:tcPr>
            <w:tcW w:w="909" w:type="dxa"/>
            <w:tcMar>
              <w:top w:w="50" w:type="dxa"/>
              <w:left w:w="100" w:type="dxa"/>
            </w:tcMar>
            <w:vAlign w:val="center"/>
          </w:tcPr>
          <w:p w14:paraId="7B643D63"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2</w:t>
            </w:r>
          </w:p>
        </w:tc>
        <w:tc>
          <w:tcPr>
            <w:tcW w:w="1620" w:type="dxa"/>
            <w:tcMar>
              <w:top w:w="50" w:type="dxa"/>
              <w:left w:w="100" w:type="dxa"/>
            </w:tcMar>
            <w:vAlign w:val="center"/>
          </w:tcPr>
          <w:p w14:paraId="4F93F35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79EABAC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3D0D29C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22">
              <w:r w:rsidRPr="00632DD5">
                <w:rPr>
                  <w:rFonts w:ascii="Times New Roman" w:eastAsia="Calibri" w:hAnsi="Times New Roman" w:cs="Times New Roman"/>
                  <w:color w:val="0000FF"/>
                  <w:u w:val="single"/>
                  <w:lang w:val="en-US"/>
                </w:rPr>
                <w:t>https://m.edsoo.ru/7f41bacc</w:t>
              </w:r>
            </w:hyperlink>
          </w:p>
        </w:tc>
      </w:tr>
      <w:tr w:rsidR="00632DD5" w:rsidRPr="00632DD5" w14:paraId="2CBA673D" w14:textId="77777777" w:rsidTr="00B51EEB">
        <w:trPr>
          <w:trHeight w:val="144"/>
          <w:tblCellSpacing w:w="0" w:type="dxa"/>
        </w:trPr>
        <w:tc>
          <w:tcPr>
            <w:tcW w:w="0" w:type="auto"/>
            <w:gridSpan w:val="2"/>
            <w:tcMar>
              <w:top w:w="50" w:type="dxa"/>
              <w:left w:w="100" w:type="dxa"/>
            </w:tcMar>
            <w:vAlign w:val="center"/>
          </w:tcPr>
          <w:p w14:paraId="12B951B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Итого по разделу</w:t>
            </w:r>
          </w:p>
        </w:tc>
        <w:tc>
          <w:tcPr>
            <w:tcW w:w="1428" w:type="dxa"/>
            <w:tcMar>
              <w:top w:w="50" w:type="dxa"/>
              <w:left w:w="100" w:type="dxa"/>
            </w:tcMar>
            <w:vAlign w:val="center"/>
          </w:tcPr>
          <w:p w14:paraId="6A804FF6"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4</w:t>
            </w:r>
          </w:p>
        </w:tc>
        <w:tc>
          <w:tcPr>
            <w:tcW w:w="0" w:type="auto"/>
            <w:gridSpan w:val="3"/>
            <w:tcMar>
              <w:top w:w="50" w:type="dxa"/>
              <w:left w:w="100" w:type="dxa"/>
            </w:tcMar>
            <w:vAlign w:val="center"/>
          </w:tcPr>
          <w:p w14:paraId="57888DF2" w14:textId="77777777" w:rsidR="00632DD5" w:rsidRPr="00632DD5" w:rsidRDefault="00632DD5" w:rsidP="00632DD5">
            <w:pPr>
              <w:spacing w:after="200" w:line="276" w:lineRule="auto"/>
              <w:rPr>
                <w:rFonts w:ascii="Calibri" w:eastAsia="Calibri" w:hAnsi="Calibri" w:cs="Times New Roman"/>
                <w:lang w:val="en-US"/>
              </w:rPr>
            </w:pPr>
          </w:p>
        </w:tc>
      </w:tr>
      <w:tr w:rsidR="00632DD5" w:rsidRPr="00632DD5" w14:paraId="49B1275B" w14:textId="77777777" w:rsidTr="00B51EEB">
        <w:trPr>
          <w:trHeight w:val="144"/>
          <w:tblCellSpacing w:w="0" w:type="dxa"/>
        </w:trPr>
        <w:tc>
          <w:tcPr>
            <w:tcW w:w="0" w:type="auto"/>
            <w:gridSpan w:val="6"/>
            <w:tcMar>
              <w:top w:w="50" w:type="dxa"/>
              <w:left w:w="100" w:type="dxa"/>
            </w:tcMar>
            <w:vAlign w:val="center"/>
          </w:tcPr>
          <w:p w14:paraId="06175F5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Раздел 6.</w:t>
            </w: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b/>
                <w:color w:val="000000"/>
                <w:sz w:val="24"/>
                <w:lang w:val="en-US"/>
              </w:rPr>
              <w:t>Язык и речь. Культура речи. Морфология. Морфологические нормы</w:t>
            </w:r>
          </w:p>
        </w:tc>
      </w:tr>
      <w:tr w:rsidR="00632DD5" w:rsidRPr="00632DD5" w14:paraId="3D8C0181" w14:textId="77777777" w:rsidTr="00B51EEB">
        <w:trPr>
          <w:trHeight w:val="144"/>
          <w:tblCellSpacing w:w="0" w:type="dxa"/>
        </w:trPr>
        <w:tc>
          <w:tcPr>
            <w:tcW w:w="464" w:type="dxa"/>
            <w:tcMar>
              <w:top w:w="50" w:type="dxa"/>
              <w:left w:w="100" w:type="dxa"/>
            </w:tcMar>
            <w:vAlign w:val="center"/>
          </w:tcPr>
          <w:p w14:paraId="2C3FA1FB"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6.1</w:t>
            </w:r>
          </w:p>
        </w:tc>
        <w:tc>
          <w:tcPr>
            <w:tcW w:w="3696" w:type="dxa"/>
            <w:tcMar>
              <w:top w:w="50" w:type="dxa"/>
              <w:left w:w="100" w:type="dxa"/>
            </w:tcMar>
            <w:vAlign w:val="center"/>
          </w:tcPr>
          <w:p w14:paraId="2035DE7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Морфология как раздел лингвистики (повторение, обобщение)</w:t>
            </w:r>
          </w:p>
        </w:tc>
        <w:tc>
          <w:tcPr>
            <w:tcW w:w="909" w:type="dxa"/>
            <w:tcMar>
              <w:top w:w="50" w:type="dxa"/>
              <w:left w:w="100" w:type="dxa"/>
            </w:tcMar>
            <w:vAlign w:val="center"/>
          </w:tcPr>
          <w:p w14:paraId="4DA38119"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5</w:t>
            </w:r>
          </w:p>
        </w:tc>
        <w:tc>
          <w:tcPr>
            <w:tcW w:w="1620" w:type="dxa"/>
            <w:tcMar>
              <w:top w:w="50" w:type="dxa"/>
              <w:left w:w="100" w:type="dxa"/>
            </w:tcMar>
            <w:vAlign w:val="center"/>
          </w:tcPr>
          <w:p w14:paraId="149C731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50F7755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405CA75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23">
              <w:r w:rsidRPr="00632DD5">
                <w:rPr>
                  <w:rFonts w:ascii="Times New Roman" w:eastAsia="Calibri" w:hAnsi="Times New Roman" w:cs="Times New Roman"/>
                  <w:color w:val="0000FF"/>
                  <w:u w:val="single"/>
                  <w:lang w:val="en-US"/>
                </w:rPr>
                <w:t>https://m.edsoo.ru/7f41bacc</w:t>
              </w:r>
            </w:hyperlink>
          </w:p>
        </w:tc>
      </w:tr>
      <w:tr w:rsidR="00632DD5" w:rsidRPr="00632DD5" w14:paraId="3B425645" w14:textId="77777777" w:rsidTr="00B51EEB">
        <w:trPr>
          <w:trHeight w:val="144"/>
          <w:tblCellSpacing w:w="0" w:type="dxa"/>
        </w:trPr>
        <w:tc>
          <w:tcPr>
            <w:tcW w:w="464" w:type="dxa"/>
            <w:tcMar>
              <w:top w:w="50" w:type="dxa"/>
              <w:left w:w="100" w:type="dxa"/>
            </w:tcMar>
            <w:vAlign w:val="center"/>
          </w:tcPr>
          <w:p w14:paraId="3F229059"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6.2</w:t>
            </w:r>
          </w:p>
        </w:tc>
        <w:tc>
          <w:tcPr>
            <w:tcW w:w="3696" w:type="dxa"/>
            <w:tcMar>
              <w:top w:w="50" w:type="dxa"/>
              <w:left w:w="100" w:type="dxa"/>
            </w:tcMar>
            <w:vAlign w:val="center"/>
          </w:tcPr>
          <w:p w14:paraId="2C08820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14:paraId="5D71C66C"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6</w:t>
            </w:r>
          </w:p>
        </w:tc>
        <w:tc>
          <w:tcPr>
            <w:tcW w:w="1620" w:type="dxa"/>
            <w:tcMar>
              <w:top w:w="50" w:type="dxa"/>
              <w:left w:w="100" w:type="dxa"/>
            </w:tcMar>
            <w:vAlign w:val="center"/>
          </w:tcPr>
          <w:p w14:paraId="70D602A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5D31F18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600BAEE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24">
              <w:r w:rsidRPr="00632DD5">
                <w:rPr>
                  <w:rFonts w:ascii="Times New Roman" w:eastAsia="Calibri" w:hAnsi="Times New Roman" w:cs="Times New Roman"/>
                  <w:color w:val="0000FF"/>
                  <w:u w:val="single"/>
                  <w:lang w:val="en-US"/>
                </w:rPr>
                <w:t>https://m.edsoo.ru/7f41bacc</w:t>
              </w:r>
            </w:hyperlink>
          </w:p>
        </w:tc>
      </w:tr>
      <w:tr w:rsidR="00632DD5" w:rsidRPr="00632DD5" w14:paraId="722604B1" w14:textId="77777777" w:rsidTr="00B51EEB">
        <w:trPr>
          <w:trHeight w:val="144"/>
          <w:tblCellSpacing w:w="0" w:type="dxa"/>
        </w:trPr>
        <w:tc>
          <w:tcPr>
            <w:tcW w:w="0" w:type="auto"/>
            <w:gridSpan w:val="2"/>
            <w:tcMar>
              <w:top w:w="50" w:type="dxa"/>
              <w:left w:w="100" w:type="dxa"/>
            </w:tcMar>
            <w:vAlign w:val="center"/>
          </w:tcPr>
          <w:p w14:paraId="7AF47A4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Итого по разделу</w:t>
            </w:r>
          </w:p>
        </w:tc>
        <w:tc>
          <w:tcPr>
            <w:tcW w:w="1428" w:type="dxa"/>
            <w:tcMar>
              <w:top w:w="50" w:type="dxa"/>
              <w:left w:w="100" w:type="dxa"/>
            </w:tcMar>
            <w:vAlign w:val="center"/>
          </w:tcPr>
          <w:p w14:paraId="1004784C"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11</w:t>
            </w:r>
          </w:p>
        </w:tc>
        <w:tc>
          <w:tcPr>
            <w:tcW w:w="0" w:type="auto"/>
            <w:gridSpan w:val="3"/>
            <w:tcMar>
              <w:top w:w="50" w:type="dxa"/>
              <w:left w:w="100" w:type="dxa"/>
            </w:tcMar>
            <w:vAlign w:val="center"/>
          </w:tcPr>
          <w:p w14:paraId="1687C890" w14:textId="77777777" w:rsidR="00632DD5" w:rsidRPr="00632DD5" w:rsidRDefault="00632DD5" w:rsidP="00632DD5">
            <w:pPr>
              <w:spacing w:after="200" w:line="276" w:lineRule="auto"/>
              <w:rPr>
                <w:rFonts w:ascii="Calibri" w:eastAsia="Calibri" w:hAnsi="Calibri" w:cs="Times New Roman"/>
                <w:lang w:val="en-US"/>
              </w:rPr>
            </w:pPr>
          </w:p>
        </w:tc>
      </w:tr>
      <w:tr w:rsidR="00632DD5" w:rsidRPr="00632DD5" w14:paraId="00195C0D" w14:textId="77777777" w:rsidTr="00B51EEB">
        <w:trPr>
          <w:trHeight w:val="144"/>
          <w:tblCellSpacing w:w="0" w:type="dxa"/>
        </w:trPr>
        <w:tc>
          <w:tcPr>
            <w:tcW w:w="0" w:type="auto"/>
            <w:gridSpan w:val="6"/>
            <w:tcMar>
              <w:top w:w="50" w:type="dxa"/>
              <w:left w:w="100" w:type="dxa"/>
            </w:tcMar>
            <w:vAlign w:val="center"/>
          </w:tcPr>
          <w:p w14:paraId="378EE5F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Раздел 7.</w:t>
            </w: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b/>
                <w:color w:val="000000"/>
                <w:sz w:val="24"/>
                <w:lang w:val="en-US"/>
              </w:rPr>
              <w:t>Язык и речь. Культура речи. Орфография. Основные правила орфографии</w:t>
            </w:r>
          </w:p>
        </w:tc>
      </w:tr>
      <w:tr w:rsidR="00632DD5" w:rsidRPr="00632DD5" w14:paraId="2626FD08" w14:textId="77777777" w:rsidTr="00B51EEB">
        <w:trPr>
          <w:trHeight w:val="144"/>
          <w:tblCellSpacing w:w="0" w:type="dxa"/>
        </w:trPr>
        <w:tc>
          <w:tcPr>
            <w:tcW w:w="464" w:type="dxa"/>
            <w:tcMar>
              <w:top w:w="50" w:type="dxa"/>
              <w:left w:w="100" w:type="dxa"/>
            </w:tcMar>
            <w:vAlign w:val="center"/>
          </w:tcPr>
          <w:p w14:paraId="67ED02FC"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7.1</w:t>
            </w:r>
          </w:p>
        </w:tc>
        <w:tc>
          <w:tcPr>
            <w:tcW w:w="3696" w:type="dxa"/>
            <w:tcMar>
              <w:top w:w="50" w:type="dxa"/>
              <w:left w:w="100" w:type="dxa"/>
            </w:tcMar>
            <w:vAlign w:val="center"/>
          </w:tcPr>
          <w:p w14:paraId="0A987A7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Орфография как раздел лингвистики (повторение, обобщение)</w:t>
            </w:r>
          </w:p>
        </w:tc>
        <w:tc>
          <w:tcPr>
            <w:tcW w:w="909" w:type="dxa"/>
            <w:tcMar>
              <w:top w:w="50" w:type="dxa"/>
              <w:left w:w="100" w:type="dxa"/>
            </w:tcMar>
            <w:vAlign w:val="center"/>
          </w:tcPr>
          <w:p w14:paraId="169E93C1"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rPr>
              <w:t>2</w:t>
            </w:r>
            <w:r w:rsidRPr="00632DD5">
              <w:rPr>
                <w:rFonts w:ascii="Times New Roman" w:eastAsia="Calibri" w:hAnsi="Times New Roman" w:cs="Times New Roman"/>
                <w:color w:val="000000"/>
                <w:sz w:val="24"/>
                <w:lang w:val="en-US"/>
              </w:rPr>
              <w:t xml:space="preserve"> </w:t>
            </w:r>
          </w:p>
        </w:tc>
        <w:tc>
          <w:tcPr>
            <w:tcW w:w="1620" w:type="dxa"/>
            <w:tcMar>
              <w:top w:w="50" w:type="dxa"/>
              <w:left w:w="100" w:type="dxa"/>
            </w:tcMar>
            <w:vAlign w:val="center"/>
          </w:tcPr>
          <w:p w14:paraId="5C96FDE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27972F8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6E07391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25">
              <w:r w:rsidRPr="00632DD5">
                <w:rPr>
                  <w:rFonts w:ascii="Times New Roman" w:eastAsia="Calibri" w:hAnsi="Times New Roman" w:cs="Times New Roman"/>
                  <w:color w:val="0000FF"/>
                  <w:u w:val="single"/>
                  <w:lang w:val="en-US"/>
                </w:rPr>
                <w:t>https://m.edsoo.ru/7f41bacc</w:t>
              </w:r>
            </w:hyperlink>
          </w:p>
        </w:tc>
      </w:tr>
      <w:tr w:rsidR="00632DD5" w:rsidRPr="00632DD5" w14:paraId="314F4855" w14:textId="77777777" w:rsidTr="00B51EEB">
        <w:trPr>
          <w:trHeight w:val="144"/>
          <w:tblCellSpacing w:w="0" w:type="dxa"/>
        </w:trPr>
        <w:tc>
          <w:tcPr>
            <w:tcW w:w="464" w:type="dxa"/>
            <w:tcMar>
              <w:top w:w="50" w:type="dxa"/>
              <w:left w:w="100" w:type="dxa"/>
            </w:tcMar>
            <w:vAlign w:val="center"/>
          </w:tcPr>
          <w:p w14:paraId="40C5DA2C"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7.2</w:t>
            </w:r>
          </w:p>
        </w:tc>
        <w:tc>
          <w:tcPr>
            <w:tcW w:w="3696" w:type="dxa"/>
            <w:tcMar>
              <w:top w:w="50" w:type="dxa"/>
              <w:left w:w="100" w:type="dxa"/>
            </w:tcMar>
            <w:vAlign w:val="center"/>
          </w:tcPr>
          <w:p w14:paraId="014FA1A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Правописание гласных и согласных в корне</w:t>
            </w:r>
          </w:p>
        </w:tc>
        <w:tc>
          <w:tcPr>
            <w:tcW w:w="909" w:type="dxa"/>
            <w:tcMar>
              <w:top w:w="50" w:type="dxa"/>
              <w:left w:w="100" w:type="dxa"/>
            </w:tcMar>
            <w:vAlign w:val="center"/>
          </w:tcPr>
          <w:p w14:paraId="66F94B13"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3</w:t>
            </w:r>
          </w:p>
        </w:tc>
        <w:tc>
          <w:tcPr>
            <w:tcW w:w="1620" w:type="dxa"/>
            <w:tcMar>
              <w:top w:w="50" w:type="dxa"/>
              <w:left w:w="100" w:type="dxa"/>
            </w:tcMar>
            <w:vAlign w:val="center"/>
          </w:tcPr>
          <w:p w14:paraId="04C1F5B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1FFC3C4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2AA2597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26">
              <w:r w:rsidRPr="00632DD5">
                <w:rPr>
                  <w:rFonts w:ascii="Times New Roman" w:eastAsia="Calibri" w:hAnsi="Times New Roman" w:cs="Times New Roman"/>
                  <w:color w:val="0000FF"/>
                  <w:u w:val="single"/>
                  <w:lang w:val="en-US"/>
                </w:rPr>
                <w:t>https://m.edsoo.ru/7f41bacc</w:t>
              </w:r>
            </w:hyperlink>
          </w:p>
        </w:tc>
      </w:tr>
      <w:tr w:rsidR="00632DD5" w:rsidRPr="00632DD5" w14:paraId="2C05217C" w14:textId="77777777" w:rsidTr="00B51EEB">
        <w:trPr>
          <w:trHeight w:val="144"/>
          <w:tblCellSpacing w:w="0" w:type="dxa"/>
        </w:trPr>
        <w:tc>
          <w:tcPr>
            <w:tcW w:w="464" w:type="dxa"/>
            <w:tcMar>
              <w:top w:w="50" w:type="dxa"/>
              <w:left w:w="100" w:type="dxa"/>
            </w:tcMar>
            <w:vAlign w:val="center"/>
          </w:tcPr>
          <w:p w14:paraId="4996A265"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7.3</w:t>
            </w:r>
          </w:p>
        </w:tc>
        <w:tc>
          <w:tcPr>
            <w:tcW w:w="3696" w:type="dxa"/>
            <w:tcMar>
              <w:top w:w="50" w:type="dxa"/>
              <w:left w:w="100" w:type="dxa"/>
            </w:tcMar>
            <w:vAlign w:val="center"/>
          </w:tcPr>
          <w:p w14:paraId="32E0DB6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774DC8AB"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rPr>
              <w:t>3</w:t>
            </w:r>
            <w:r w:rsidRPr="00632DD5">
              <w:rPr>
                <w:rFonts w:ascii="Times New Roman" w:eastAsia="Calibri" w:hAnsi="Times New Roman" w:cs="Times New Roman"/>
                <w:color w:val="000000"/>
                <w:sz w:val="24"/>
                <w:lang w:val="en-US"/>
              </w:rPr>
              <w:t xml:space="preserve"> </w:t>
            </w:r>
          </w:p>
        </w:tc>
        <w:tc>
          <w:tcPr>
            <w:tcW w:w="1620" w:type="dxa"/>
            <w:tcMar>
              <w:top w:w="50" w:type="dxa"/>
              <w:left w:w="100" w:type="dxa"/>
            </w:tcMar>
            <w:vAlign w:val="center"/>
          </w:tcPr>
          <w:p w14:paraId="7E18488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04A4099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24109A8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27">
              <w:r w:rsidRPr="00632DD5">
                <w:rPr>
                  <w:rFonts w:ascii="Times New Roman" w:eastAsia="Calibri" w:hAnsi="Times New Roman" w:cs="Times New Roman"/>
                  <w:color w:val="0000FF"/>
                  <w:u w:val="single"/>
                  <w:lang w:val="en-US"/>
                </w:rPr>
                <w:t>https://m.edsoo.ru/7f41bacc</w:t>
              </w:r>
            </w:hyperlink>
          </w:p>
        </w:tc>
      </w:tr>
      <w:tr w:rsidR="00632DD5" w:rsidRPr="00632DD5" w14:paraId="19C31B6E" w14:textId="77777777" w:rsidTr="00B51EEB">
        <w:trPr>
          <w:trHeight w:val="144"/>
          <w:tblCellSpacing w:w="0" w:type="dxa"/>
        </w:trPr>
        <w:tc>
          <w:tcPr>
            <w:tcW w:w="464" w:type="dxa"/>
            <w:tcMar>
              <w:top w:w="50" w:type="dxa"/>
              <w:left w:w="100" w:type="dxa"/>
            </w:tcMar>
            <w:vAlign w:val="center"/>
          </w:tcPr>
          <w:p w14:paraId="5BE24FDD"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7.4</w:t>
            </w:r>
          </w:p>
        </w:tc>
        <w:tc>
          <w:tcPr>
            <w:tcW w:w="3696" w:type="dxa"/>
            <w:tcMar>
              <w:top w:w="50" w:type="dxa"/>
              <w:left w:w="100" w:type="dxa"/>
            </w:tcMar>
            <w:vAlign w:val="center"/>
          </w:tcPr>
          <w:p w14:paraId="141EA58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Правописание суффиксов</w:t>
            </w:r>
          </w:p>
        </w:tc>
        <w:tc>
          <w:tcPr>
            <w:tcW w:w="909" w:type="dxa"/>
            <w:tcMar>
              <w:top w:w="50" w:type="dxa"/>
              <w:left w:w="100" w:type="dxa"/>
            </w:tcMar>
            <w:vAlign w:val="center"/>
          </w:tcPr>
          <w:p w14:paraId="76C025FE"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3</w:t>
            </w:r>
          </w:p>
        </w:tc>
        <w:tc>
          <w:tcPr>
            <w:tcW w:w="1620" w:type="dxa"/>
            <w:tcMar>
              <w:top w:w="50" w:type="dxa"/>
              <w:left w:w="100" w:type="dxa"/>
            </w:tcMar>
            <w:vAlign w:val="center"/>
          </w:tcPr>
          <w:p w14:paraId="447E833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447C142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671E8AE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28">
              <w:r w:rsidRPr="00632DD5">
                <w:rPr>
                  <w:rFonts w:ascii="Times New Roman" w:eastAsia="Calibri" w:hAnsi="Times New Roman" w:cs="Times New Roman"/>
                  <w:color w:val="0000FF"/>
                  <w:u w:val="single"/>
                  <w:lang w:val="en-US"/>
                </w:rPr>
                <w:t>https://m.edsoo.ru/7f41bacc</w:t>
              </w:r>
            </w:hyperlink>
          </w:p>
        </w:tc>
      </w:tr>
      <w:tr w:rsidR="00632DD5" w:rsidRPr="00632DD5" w14:paraId="73D58334" w14:textId="77777777" w:rsidTr="00B51EEB">
        <w:trPr>
          <w:trHeight w:val="144"/>
          <w:tblCellSpacing w:w="0" w:type="dxa"/>
        </w:trPr>
        <w:tc>
          <w:tcPr>
            <w:tcW w:w="464" w:type="dxa"/>
            <w:tcMar>
              <w:top w:w="50" w:type="dxa"/>
              <w:left w:w="100" w:type="dxa"/>
            </w:tcMar>
            <w:vAlign w:val="center"/>
          </w:tcPr>
          <w:p w14:paraId="6D001330"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lastRenderedPageBreak/>
              <w:t>7.5</w:t>
            </w:r>
          </w:p>
        </w:tc>
        <w:tc>
          <w:tcPr>
            <w:tcW w:w="3696" w:type="dxa"/>
            <w:tcMar>
              <w:top w:w="50" w:type="dxa"/>
              <w:left w:w="100" w:type="dxa"/>
            </w:tcMar>
            <w:vAlign w:val="center"/>
          </w:tcPr>
          <w:p w14:paraId="36ED1C8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Правописание н и нн в словах различных частей речи</w:t>
            </w:r>
          </w:p>
        </w:tc>
        <w:tc>
          <w:tcPr>
            <w:tcW w:w="909" w:type="dxa"/>
            <w:tcMar>
              <w:top w:w="50" w:type="dxa"/>
              <w:left w:w="100" w:type="dxa"/>
            </w:tcMar>
            <w:vAlign w:val="center"/>
          </w:tcPr>
          <w:p w14:paraId="416C969A"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3</w:t>
            </w:r>
          </w:p>
        </w:tc>
        <w:tc>
          <w:tcPr>
            <w:tcW w:w="1620" w:type="dxa"/>
            <w:tcMar>
              <w:top w:w="50" w:type="dxa"/>
              <w:left w:w="100" w:type="dxa"/>
            </w:tcMar>
            <w:vAlign w:val="center"/>
          </w:tcPr>
          <w:p w14:paraId="7DDA5BD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3D018B3D"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7F47780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29">
              <w:r w:rsidRPr="00632DD5">
                <w:rPr>
                  <w:rFonts w:ascii="Times New Roman" w:eastAsia="Calibri" w:hAnsi="Times New Roman" w:cs="Times New Roman"/>
                  <w:color w:val="0000FF"/>
                  <w:u w:val="single"/>
                  <w:lang w:val="en-US"/>
                </w:rPr>
                <w:t>https://m.edsoo.ru/7f41bacc</w:t>
              </w:r>
            </w:hyperlink>
          </w:p>
        </w:tc>
      </w:tr>
      <w:tr w:rsidR="00632DD5" w:rsidRPr="00632DD5" w14:paraId="40EB65AD" w14:textId="77777777" w:rsidTr="00B51EEB">
        <w:trPr>
          <w:trHeight w:val="144"/>
          <w:tblCellSpacing w:w="0" w:type="dxa"/>
        </w:trPr>
        <w:tc>
          <w:tcPr>
            <w:tcW w:w="464" w:type="dxa"/>
            <w:tcMar>
              <w:top w:w="50" w:type="dxa"/>
              <w:left w:w="100" w:type="dxa"/>
            </w:tcMar>
            <w:vAlign w:val="center"/>
          </w:tcPr>
          <w:p w14:paraId="61176517"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7.6</w:t>
            </w:r>
          </w:p>
        </w:tc>
        <w:tc>
          <w:tcPr>
            <w:tcW w:w="3696" w:type="dxa"/>
            <w:tcMar>
              <w:top w:w="50" w:type="dxa"/>
              <w:left w:w="100" w:type="dxa"/>
            </w:tcMar>
            <w:vAlign w:val="center"/>
          </w:tcPr>
          <w:p w14:paraId="598DFF4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Правописание не и ни</w:t>
            </w:r>
          </w:p>
        </w:tc>
        <w:tc>
          <w:tcPr>
            <w:tcW w:w="909" w:type="dxa"/>
            <w:tcMar>
              <w:top w:w="50" w:type="dxa"/>
              <w:left w:w="100" w:type="dxa"/>
            </w:tcMar>
            <w:vAlign w:val="center"/>
          </w:tcPr>
          <w:p w14:paraId="3787B537"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rPr>
              <w:t>2</w:t>
            </w:r>
            <w:r w:rsidRPr="00632DD5">
              <w:rPr>
                <w:rFonts w:ascii="Times New Roman" w:eastAsia="Calibri" w:hAnsi="Times New Roman" w:cs="Times New Roman"/>
                <w:color w:val="000000"/>
                <w:sz w:val="24"/>
                <w:lang w:val="en-US"/>
              </w:rPr>
              <w:t xml:space="preserve"> </w:t>
            </w:r>
          </w:p>
        </w:tc>
        <w:tc>
          <w:tcPr>
            <w:tcW w:w="1620" w:type="dxa"/>
            <w:tcMar>
              <w:top w:w="50" w:type="dxa"/>
              <w:left w:w="100" w:type="dxa"/>
            </w:tcMar>
            <w:vAlign w:val="center"/>
          </w:tcPr>
          <w:p w14:paraId="6C3FD81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6851034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06F6B0D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30">
              <w:r w:rsidRPr="00632DD5">
                <w:rPr>
                  <w:rFonts w:ascii="Times New Roman" w:eastAsia="Calibri" w:hAnsi="Times New Roman" w:cs="Times New Roman"/>
                  <w:color w:val="0000FF"/>
                  <w:u w:val="single"/>
                  <w:lang w:val="en-US"/>
                </w:rPr>
                <w:t>https://m.edsoo.ru/7f41bacc</w:t>
              </w:r>
            </w:hyperlink>
          </w:p>
        </w:tc>
      </w:tr>
      <w:tr w:rsidR="00632DD5" w:rsidRPr="00632DD5" w14:paraId="305114E9" w14:textId="77777777" w:rsidTr="00B51EEB">
        <w:trPr>
          <w:trHeight w:val="144"/>
          <w:tblCellSpacing w:w="0" w:type="dxa"/>
        </w:trPr>
        <w:tc>
          <w:tcPr>
            <w:tcW w:w="464" w:type="dxa"/>
            <w:tcMar>
              <w:top w:w="50" w:type="dxa"/>
              <w:left w:w="100" w:type="dxa"/>
            </w:tcMar>
            <w:vAlign w:val="center"/>
          </w:tcPr>
          <w:p w14:paraId="21A86675"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7.7</w:t>
            </w:r>
          </w:p>
        </w:tc>
        <w:tc>
          <w:tcPr>
            <w:tcW w:w="3696" w:type="dxa"/>
            <w:tcMar>
              <w:top w:w="50" w:type="dxa"/>
              <w:left w:w="100" w:type="dxa"/>
            </w:tcMar>
            <w:vAlign w:val="center"/>
          </w:tcPr>
          <w:p w14:paraId="546F4A5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Правописание окончаний имён существительных, имён прилагательных и глаголов</w:t>
            </w:r>
          </w:p>
        </w:tc>
        <w:tc>
          <w:tcPr>
            <w:tcW w:w="909" w:type="dxa"/>
            <w:tcMar>
              <w:top w:w="50" w:type="dxa"/>
              <w:left w:w="100" w:type="dxa"/>
            </w:tcMar>
            <w:vAlign w:val="center"/>
          </w:tcPr>
          <w:p w14:paraId="4C845335"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rPr>
              <w:t>3</w:t>
            </w:r>
            <w:r w:rsidRPr="00632DD5">
              <w:rPr>
                <w:rFonts w:ascii="Times New Roman" w:eastAsia="Calibri" w:hAnsi="Times New Roman" w:cs="Times New Roman"/>
                <w:color w:val="000000"/>
                <w:sz w:val="24"/>
                <w:lang w:val="en-US"/>
              </w:rPr>
              <w:t xml:space="preserve"> </w:t>
            </w:r>
          </w:p>
        </w:tc>
        <w:tc>
          <w:tcPr>
            <w:tcW w:w="1620" w:type="dxa"/>
            <w:tcMar>
              <w:top w:w="50" w:type="dxa"/>
              <w:left w:w="100" w:type="dxa"/>
            </w:tcMar>
            <w:vAlign w:val="center"/>
          </w:tcPr>
          <w:p w14:paraId="0B79036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3C84568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3BF7E67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31">
              <w:r w:rsidRPr="00632DD5">
                <w:rPr>
                  <w:rFonts w:ascii="Times New Roman" w:eastAsia="Calibri" w:hAnsi="Times New Roman" w:cs="Times New Roman"/>
                  <w:color w:val="0000FF"/>
                  <w:u w:val="single"/>
                  <w:lang w:val="en-US"/>
                </w:rPr>
                <w:t>https://m.edsoo.ru/7f41bacc</w:t>
              </w:r>
            </w:hyperlink>
          </w:p>
        </w:tc>
      </w:tr>
      <w:tr w:rsidR="00632DD5" w:rsidRPr="00632DD5" w14:paraId="24A0AF1A" w14:textId="77777777" w:rsidTr="00B51EEB">
        <w:trPr>
          <w:trHeight w:val="144"/>
          <w:tblCellSpacing w:w="0" w:type="dxa"/>
        </w:trPr>
        <w:tc>
          <w:tcPr>
            <w:tcW w:w="464" w:type="dxa"/>
            <w:tcMar>
              <w:top w:w="50" w:type="dxa"/>
              <w:left w:w="100" w:type="dxa"/>
            </w:tcMar>
            <w:vAlign w:val="center"/>
          </w:tcPr>
          <w:p w14:paraId="319BF288"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7.8</w:t>
            </w:r>
          </w:p>
        </w:tc>
        <w:tc>
          <w:tcPr>
            <w:tcW w:w="3696" w:type="dxa"/>
            <w:tcMar>
              <w:top w:w="50" w:type="dxa"/>
              <w:left w:w="100" w:type="dxa"/>
            </w:tcMar>
            <w:vAlign w:val="center"/>
          </w:tcPr>
          <w:p w14:paraId="46B4149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Слитное, дефисное и раздельное написание слов</w:t>
            </w:r>
          </w:p>
        </w:tc>
        <w:tc>
          <w:tcPr>
            <w:tcW w:w="909" w:type="dxa"/>
            <w:tcMar>
              <w:top w:w="50" w:type="dxa"/>
              <w:left w:w="100" w:type="dxa"/>
            </w:tcMar>
            <w:vAlign w:val="center"/>
          </w:tcPr>
          <w:p w14:paraId="05879046"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2</w:t>
            </w:r>
          </w:p>
        </w:tc>
        <w:tc>
          <w:tcPr>
            <w:tcW w:w="1620" w:type="dxa"/>
            <w:tcMar>
              <w:top w:w="50" w:type="dxa"/>
              <w:left w:w="100" w:type="dxa"/>
            </w:tcMar>
            <w:vAlign w:val="center"/>
          </w:tcPr>
          <w:p w14:paraId="3CB67A9D"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3F8AA0D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44484C3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32">
              <w:r w:rsidRPr="00632DD5">
                <w:rPr>
                  <w:rFonts w:ascii="Times New Roman" w:eastAsia="Calibri" w:hAnsi="Times New Roman" w:cs="Times New Roman"/>
                  <w:color w:val="0000FF"/>
                  <w:u w:val="single"/>
                  <w:lang w:val="en-US"/>
                </w:rPr>
                <w:t>https://m.edsoo.ru/7f41bacc</w:t>
              </w:r>
            </w:hyperlink>
          </w:p>
        </w:tc>
      </w:tr>
      <w:tr w:rsidR="00632DD5" w:rsidRPr="00632DD5" w14:paraId="218B9AE6" w14:textId="77777777" w:rsidTr="00B51EEB">
        <w:trPr>
          <w:trHeight w:val="144"/>
          <w:tblCellSpacing w:w="0" w:type="dxa"/>
        </w:trPr>
        <w:tc>
          <w:tcPr>
            <w:tcW w:w="0" w:type="auto"/>
            <w:gridSpan w:val="2"/>
            <w:tcMar>
              <w:top w:w="50" w:type="dxa"/>
              <w:left w:w="100" w:type="dxa"/>
            </w:tcMar>
            <w:vAlign w:val="center"/>
          </w:tcPr>
          <w:p w14:paraId="436A391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Итого по разделу</w:t>
            </w:r>
          </w:p>
        </w:tc>
        <w:tc>
          <w:tcPr>
            <w:tcW w:w="1428" w:type="dxa"/>
            <w:tcMar>
              <w:top w:w="50" w:type="dxa"/>
              <w:left w:w="100" w:type="dxa"/>
            </w:tcMar>
            <w:vAlign w:val="center"/>
          </w:tcPr>
          <w:p w14:paraId="5D1DB7A5"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21</w:t>
            </w:r>
          </w:p>
        </w:tc>
        <w:tc>
          <w:tcPr>
            <w:tcW w:w="0" w:type="auto"/>
            <w:gridSpan w:val="3"/>
            <w:tcMar>
              <w:top w:w="50" w:type="dxa"/>
              <w:left w:w="100" w:type="dxa"/>
            </w:tcMar>
            <w:vAlign w:val="center"/>
          </w:tcPr>
          <w:p w14:paraId="581B11ED" w14:textId="77777777" w:rsidR="00632DD5" w:rsidRPr="00632DD5" w:rsidRDefault="00632DD5" w:rsidP="00632DD5">
            <w:pPr>
              <w:spacing w:after="200" w:line="276" w:lineRule="auto"/>
              <w:rPr>
                <w:rFonts w:ascii="Calibri" w:eastAsia="Calibri" w:hAnsi="Calibri" w:cs="Times New Roman"/>
                <w:lang w:val="en-US"/>
              </w:rPr>
            </w:pPr>
          </w:p>
        </w:tc>
      </w:tr>
      <w:tr w:rsidR="00632DD5" w:rsidRPr="00632DD5" w14:paraId="4B9DEE06" w14:textId="77777777" w:rsidTr="00B51EEB">
        <w:trPr>
          <w:trHeight w:val="144"/>
          <w:tblCellSpacing w:w="0" w:type="dxa"/>
        </w:trPr>
        <w:tc>
          <w:tcPr>
            <w:tcW w:w="0" w:type="auto"/>
            <w:gridSpan w:val="6"/>
            <w:tcMar>
              <w:top w:w="50" w:type="dxa"/>
              <w:left w:w="100" w:type="dxa"/>
            </w:tcMar>
            <w:vAlign w:val="center"/>
          </w:tcPr>
          <w:p w14:paraId="03C22F5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Раздел 8.</w:t>
            </w: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b/>
                <w:color w:val="000000"/>
                <w:sz w:val="24"/>
                <w:lang w:val="en-US"/>
              </w:rPr>
              <w:t>Речь. Речевое общение</w:t>
            </w:r>
          </w:p>
        </w:tc>
      </w:tr>
      <w:tr w:rsidR="00632DD5" w:rsidRPr="00632DD5" w14:paraId="137CD8F8" w14:textId="77777777" w:rsidTr="00B51EEB">
        <w:trPr>
          <w:trHeight w:val="144"/>
          <w:tblCellSpacing w:w="0" w:type="dxa"/>
        </w:trPr>
        <w:tc>
          <w:tcPr>
            <w:tcW w:w="464" w:type="dxa"/>
            <w:tcMar>
              <w:top w:w="50" w:type="dxa"/>
              <w:left w:w="100" w:type="dxa"/>
            </w:tcMar>
            <w:vAlign w:val="center"/>
          </w:tcPr>
          <w:p w14:paraId="04C12D7B"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8.1</w:t>
            </w:r>
          </w:p>
        </w:tc>
        <w:tc>
          <w:tcPr>
            <w:tcW w:w="3696" w:type="dxa"/>
            <w:tcMar>
              <w:top w:w="50" w:type="dxa"/>
              <w:left w:w="100" w:type="dxa"/>
            </w:tcMar>
            <w:vAlign w:val="center"/>
          </w:tcPr>
          <w:p w14:paraId="01FA7E3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Речь как деятельность. Виды речевой деятельности (повторение, обобщение)</w:t>
            </w:r>
          </w:p>
        </w:tc>
        <w:tc>
          <w:tcPr>
            <w:tcW w:w="909" w:type="dxa"/>
            <w:tcMar>
              <w:top w:w="50" w:type="dxa"/>
              <w:left w:w="100" w:type="dxa"/>
            </w:tcMar>
            <w:vAlign w:val="center"/>
          </w:tcPr>
          <w:p w14:paraId="01C98045"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620" w:type="dxa"/>
            <w:tcMar>
              <w:top w:w="50" w:type="dxa"/>
              <w:left w:w="100" w:type="dxa"/>
            </w:tcMar>
            <w:vAlign w:val="center"/>
          </w:tcPr>
          <w:p w14:paraId="2A4A7A9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064D9AB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6A35229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33">
              <w:r w:rsidRPr="00632DD5">
                <w:rPr>
                  <w:rFonts w:ascii="Times New Roman" w:eastAsia="Calibri" w:hAnsi="Times New Roman" w:cs="Times New Roman"/>
                  <w:color w:val="0000FF"/>
                  <w:u w:val="single"/>
                  <w:lang w:val="en-US"/>
                </w:rPr>
                <w:t>https://m.edsoo.ru/7f41bacc</w:t>
              </w:r>
            </w:hyperlink>
          </w:p>
        </w:tc>
      </w:tr>
      <w:tr w:rsidR="00632DD5" w:rsidRPr="00632DD5" w14:paraId="0A4E0EC7" w14:textId="77777777" w:rsidTr="00B51EEB">
        <w:trPr>
          <w:trHeight w:val="144"/>
          <w:tblCellSpacing w:w="0" w:type="dxa"/>
        </w:trPr>
        <w:tc>
          <w:tcPr>
            <w:tcW w:w="464" w:type="dxa"/>
            <w:tcMar>
              <w:top w:w="50" w:type="dxa"/>
              <w:left w:w="100" w:type="dxa"/>
            </w:tcMar>
            <w:vAlign w:val="center"/>
          </w:tcPr>
          <w:p w14:paraId="379C5AF7"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8.2</w:t>
            </w:r>
          </w:p>
        </w:tc>
        <w:tc>
          <w:tcPr>
            <w:tcW w:w="3696" w:type="dxa"/>
            <w:tcMar>
              <w:top w:w="50" w:type="dxa"/>
              <w:left w:w="100" w:type="dxa"/>
            </w:tcMar>
            <w:vAlign w:val="center"/>
          </w:tcPr>
          <w:p w14:paraId="045A8A6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207C4EA3"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620" w:type="dxa"/>
            <w:tcMar>
              <w:top w:w="50" w:type="dxa"/>
              <w:left w:w="100" w:type="dxa"/>
            </w:tcMar>
            <w:vAlign w:val="center"/>
          </w:tcPr>
          <w:p w14:paraId="5BE1860D"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75E07B7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3FED366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34">
              <w:r w:rsidRPr="00632DD5">
                <w:rPr>
                  <w:rFonts w:ascii="Times New Roman" w:eastAsia="Calibri" w:hAnsi="Times New Roman" w:cs="Times New Roman"/>
                  <w:color w:val="0000FF"/>
                  <w:u w:val="single"/>
                  <w:lang w:val="en-US"/>
                </w:rPr>
                <w:t>https://m.edsoo.ru/7f41bacc</w:t>
              </w:r>
            </w:hyperlink>
          </w:p>
        </w:tc>
      </w:tr>
      <w:tr w:rsidR="00632DD5" w:rsidRPr="00632DD5" w14:paraId="1409C41D" w14:textId="77777777" w:rsidTr="00B51EEB">
        <w:trPr>
          <w:trHeight w:val="144"/>
          <w:tblCellSpacing w:w="0" w:type="dxa"/>
        </w:trPr>
        <w:tc>
          <w:tcPr>
            <w:tcW w:w="464" w:type="dxa"/>
            <w:tcMar>
              <w:top w:w="50" w:type="dxa"/>
              <w:left w:w="100" w:type="dxa"/>
            </w:tcMar>
            <w:vAlign w:val="center"/>
          </w:tcPr>
          <w:p w14:paraId="6F99A296"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8.3</w:t>
            </w:r>
          </w:p>
        </w:tc>
        <w:tc>
          <w:tcPr>
            <w:tcW w:w="3696" w:type="dxa"/>
            <w:tcMar>
              <w:top w:w="50" w:type="dxa"/>
              <w:left w:w="100" w:type="dxa"/>
            </w:tcMar>
            <w:vAlign w:val="center"/>
          </w:tcPr>
          <w:p w14:paraId="73FF3A7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Речевой этикет</w:t>
            </w:r>
          </w:p>
        </w:tc>
        <w:tc>
          <w:tcPr>
            <w:tcW w:w="909" w:type="dxa"/>
            <w:tcMar>
              <w:top w:w="50" w:type="dxa"/>
              <w:left w:w="100" w:type="dxa"/>
            </w:tcMar>
            <w:vAlign w:val="center"/>
          </w:tcPr>
          <w:p w14:paraId="2172EFAD"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620" w:type="dxa"/>
            <w:tcMar>
              <w:top w:w="50" w:type="dxa"/>
              <w:left w:w="100" w:type="dxa"/>
            </w:tcMar>
            <w:vAlign w:val="center"/>
          </w:tcPr>
          <w:p w14:paraId="516190D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26FE95D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0FC858F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35">
              <w:r w:rsidRPr="00632DD5">
                <w:rPr>
                  <w:rFonts w:ascii="Times New Roman" w:eastAsia="Calibri" w:hAnsi="Times New Roman" w:cs="Times New Roman"/>
                  <w:color w:val="0000FF"/>
                  <w:u w:val="single"/>
                  <w:lang w:val="en-US"/>
                </w:rPr>
                <w:t>https://m.edsoo.ru/7f41bacc</w:t>
              </w:r>
            </w:hyperlink>
          </w:p>
        </w:tc>
      </w:tr>
      <w:tr w:rsidR="00632DD5" w:rsidRPr="00632DD5" w14:paraId="61625D4C" w14:textId="77777777" w:rsidTr="00B51EEB">
        <w:trPr>
          <w:trHeight w:val="144"/>
          <w:tblCellSpacing w:w="0" w:type="dxa"/>
        </w:trPr>
        <w:tc>
          <w:tcPr>
            <w:tcW w:w="464" w:type="dxa"/>
            <w:tcMar>
              <w:top w:w="50" w:type="dxa"/>
              <w:left w:w="100" w:type="dxa"/>
            </w:tcMar>
            <w:vAlign w:val="center"/>
          </w:tcPr>
          <w:p w14:paraId="55B551D8"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8.4</w:t>
            </w:r>
          </w:p>
        </w:tc>
        <w:tc>
          <w:tcPr>
            <w:tcW w:w="3696" w:type="dxa"/>
            <w:tcMar>
              <w:top w:w="50" w:type="dxa"/>
              <w:left w:w="100" w:type="dxa"/>
            </w:tcMar>
            <w:vAlign w:val="center"/>
          </w:tcPr>
          <w:p w14:paraId="2811A5F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Публичное выступление</w:t>
            </w:r>
          </w:p>
        </w:tc>
        <w:tc>
          <w:tcPr>
            <w:tcW w:w="909" w:type="dxa"/>
            <w:tcMar>
              <w:top w:w="50" w:type="dxa"/>
              <w:left w:w="100" w:type="dxa"/>
            </w:tcMar>
            <w:vAlign w:val="center"/>
          </w:tcPr>
          <w:p w14:paraId="48197835"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1620" w:type="dxa"/>
            <w:tcMar>
              <w:top w:w="50" w:type="dxa"/>
              <w:left w:w="100" w:type="dxa"/>
            </w:tcMar>
            <w:vAlign w:val="center"/>
          </w:tcPr>
          <w:p w14:paraId="142563E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7976FFF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65469F8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36">
              <w:r w:rsidRPr="00632DD5">
                <w:rPr>
                  <w:rFonts w:ascii="Times New Roman" w:eastAsia="Calibri" w:hAnsi="Times New Roman" w:cs="Times New Roman"/>
                  <w:color w:val="0000FF"/>
                  <w:u w:val="single"/>
                  <w:lang w:val="en-US"/>
                </w:rPr>
                <w:t>https://m.edsoo.ru/7f41bacc</w:t>
              </w:r>
            </w:hyperlink>
          </w:p>
        </w:tc>
      </w:tr>
      <w:tr w:rsidR="00632DD5" w:rsidRPr="00632DD5" w14:paraId="28422488" w14:textId="77777777" w:rsidTr="00B51EEB">
        <w:trPr>
          <w:trHeight w:val="144"/>
          <w:tblCellSpacing w:w="0" w:type="dxa"/>
        </w:trPr>
        <w:tc>
          <w:tcPr>
            <w:tcW w:w="0" w:type="auto"/>
            <w:gridSpan w:val="2"/>
            <w:tcMar>
              <w:top w:w="50" w:type="dxa"/>
              <w:left w:w="100" w:type="dxa"/>
            </w:tcMar>
            <w:vAlign w:val="center"/>
          </w:tcPr>
          <w:p w14:paraId="15A21E5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Итого по разделу</w:t>
            </w:r>
          </w:p>
        </w:tc>
        <w:tc>
          <w:tcPr>
            <w:tcW w:w="1428" w:type="dxa"/>
            <w:tcMar>
              <w:top w:w="50" w:type="dxa"/>
              <w:left w:w="100" w:type="dxa"/>
            </w:tcMar>
            <w:vAlign w:val="center"/>
          </w:tcPr>
          <w:p w14:paraId="07733233"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5 </w:t>
            </w:r>
          </w:p>
        </w:tc>
        <w:tc>
          <w:tcPr>
            <w:tcW w:w="0" w:type="auto"/>
            <w:gridSpan w:val="3"/>
            <w:tcMar>
              <w:top w:w="50" w:type="dxa"/>
              <w:left w:w="100" w:type="dxa"/>
            </w:tcMar>
            <w:vAlign w:val="center"/>
          </w:tcPr>
          <w:p w14:paraId="69597749" w14:textId="77777777" w:rsidR="00632DD5" w:rsidRPr="00632DD5" w:rsidRDefault="00632DD5" w:rsidP="00632DD5">
            <w:pPr>
              <w:spacing w:after="200" w:line="276" w:lineRule="auto"/>
              <w:rPr>
                <w:rFonts w:ascii="Calibri" w:eastAsia="Calibri" w:hAnsi="Calibri" w:cs="Times New Roman"/>
                <w:lang w:val="en-US"/>
              </w:rPr>
            </w:pPr>
          </w:p>
        </w:tc>
      </w:tr>
      <w:tr w:rsidR="00632DD5" w:rsidRPr="00632DD5" w14:paraId="2DAFC0A0" w14:textId="77777777" w:rsidTr="00B51EEB">
        <w:trPr>
          <w:trHeight w:val="144"/>
          <w:tblCellSpacing w:w="0" w:type="dxa"/>
        </w:trPr>
        <w:tc>
          <w:tcPr>
            <w:tcW w:w="0" w:type="auto"/>
            <w:gridSpan w:val="6"/>
            <w:tcMar>
              <w:top w:w="50" w:type="dxa"/>
              <w:left w:w="100" w:type="dxa"/>
            </w:tcMar>
            <w:vAlign w:val="center"/>
          </w:tcPr>
          <w:p w14:paraId="0C80364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Раздел 9.</w:t>
            </w: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b/>
                <w:color w:val="000000"/>
                <w:sz w:val="24"/>
                <w:lang w:val="en-US"/>
              </w:rPr>
              <w:t>Текст. Информационно-смысловая переработка текста</w:t>
            </w:r>
          </w:p>
        </w:tc>
      </w:tr>
      <w:tr w:rsidR="00632DD5" w:rsidRPr="00632DD5" w14:paraId="0AA9D85F" w14:textId="77777777" w:rsidTr="00B51EEB">
        <w:trPr>
          <w:trHeight w:val="144"/>
          <w:tblCellSpacing w:w="0" w:type="dxa"/>
        </w:trPr>
        <w:tc>
          <w:tcPr>
            <w:tcW w:w="464" w:type="dxa"/>
            <w:tcMar>
              <w:top w:w="50" w:type="dxa"/>
              <w:left w:w="100" w:type="dxa"/>
            </w:tcMar>
            <w:vAlign w:val="center"/>
          </w:tcPr>
          <w:p w14:paraId="4A7D8ABF"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9.1</w:t>
            </w:r>
          </w:p>
        </w:tc>
        <w:tc>
          <w:tcPr>
            <w:tcW w:w="3696" w:type="dxa"/>
            <w:tcMar>
              <w:top w:w="50" w:type="dxa"/>
              <w:left w:w="100" w:type="dxa"/>
            </w:tcMar>
            <w:vAlign w:val="center"/>
          </w:tcPr>
          <w:p w14:paraId="4D40AC4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Текст, его основные признаки (повторение, обобщение)</w:t>
            </w:r>
          </w:p>
        </w:tc>
        <w:tc>
          <w:tcPr>
            <w:tcW w:w="909" w:type="dxa"/>
            <w:tcMar>
              <w:top w:w="50" w:type="dxa"/>
              <w:left w:w="100" w:type="dxa"/>
            </w:tcMar>
            <w:vAlign w:val="center"/>
          </w:tcPr>
          <w:p w14:paraId="451F3442"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2</w:t>
            </w:r>
          </w:p>
        </w:tc>
        <w:tc>
          <w:tcPr>
            <w:tcW w:w="1620" w:type="dxa"/>
            <w:tcMar>
              <w:top w:w="50" w:type="dxa"/>
              <w:left w:w="100" w:type="dxa"/>
            </w:tcMar>
            <w:vAlign w:val="center"/>
          </w:tcPr>
          <w:p w14:paraId="59248E7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6A7B01F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0C072F2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37">
              <w:r w:rsidRPr="00632DD5">
                <w:rPr>
                  <w:rFonts w:ascii="Times New Roman" w:eastAsia="Calibri" w:hAnsi="Times New Roman" w:cs="Times New Roman"/>
                  <w:color w:val="0000FF"/>
                  <w:u w:val="single"/>
                  <w:lang w:val="en-US"/>
                </w:rPr>
                <w:t>https://m.edsoo.ru/7f41bacc</w:t>
              </w:r>
            </w:hyperlink>
          </w:p>
        </w:tc>
      </w:tr>
      <w:tr w:rsidR="00632DD5" w:rsidRPr="00632DD5" w14:paraId="2B9B58FA" w14:textId="77777777" w:rsidTr="00B51EEB">
        <w:trPr>
          <w:trHeight w:val="144"/>
          <w:tblCellSpacing w:w="0" w:type="dxa"/>
        </w:trPr>
        <w:tc>
          <w:tcPr>
            <w:tcW w:w="464" w:type="dxa"/>
            <w:tcMar>
              <w:top w:w="50" w:type="dxa"/>
              <w:left w:w="100" w:type="dxa"/>
            </w:tcMar>
            <w:vAlign w:val="center"/>
          </w:tcPr>
          <w:p w14:paraId="30DE7421"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9.2</w:t>
            </w:r>
          </w:p>
        </w:tc>
        <w:tc>
          <w:tcPr>
            <w:tcW w:w="3696" w:type="dxa"/>
            <w:tcMar>
              <w:top w:w="50" w:type="dxa"/>
              <w:left w:w="100" w:type="dxa"/>
            </w:tcMar>
            <w:vAlign w:val="center"/>
          </w:tcPr>
          <w:p w14:paraId="6119D1A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Логико-смысловые отношения между предложениями в тексте (общее представление)</w:t>
            </w:r>
          </w:p>
        </w:tc>
        <w:tc>
          <w:tcPr>
            <w:tcW w:w="909" w:type="dxa"/>
            <w:tcMar>
              <w:top w:w="50" w:type="dxa"/>
              <w:left w:w="100" w:type="dxa"/>
            </w:tcMar>
            <w:vAlign w:val="center"/>
          </w:tcPr>
          <w:p w14:paraId="368BFDCF"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rPr>
              <w:t>2</w:t>
            </w:r>
            <w:r w:rsidRPr="00632DD5">
              <w:rPr>
                <w:rFonts w:ascii="Times New Roman" w:eastAsia="Calibri" w:hAnsi="Times New Roman" w:cs="Times New Roman"/>
                <w:color w:val="000000"/>
                <w:sz w:val="24"/>
                <w:lang w:val="en-US"/>
              </w:rPr>
              <w:t xml:space="preserve"> </w:t>
            </w:r>
          </w:p>
        </w:tc>
        <w:tc>
          <w:tcPr>
            <w:tcW w:w="1620" w:type="dxa"/>
            <w:tcMar>
              <w:top w:w="50" w:type="dxa"/>
              <w:left w:w="100" w:type="dxa"/>
            </w:tcMar>
            <w:vAlign w:val="center"/>
          </w:tcPr>
          <w:p w14:paraId="3394AC6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69A6490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2B4C5D1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38">
              <w:r w:rsidRPr="00632DD5">
                <w:rPr>
                  <w:rFonts w:ascii="Times New Roman" w:eastAsia="Calibri" w:hAnsi="Times New Roman" w:cs="Times New Roman"/>
                  <w:color w:val="0000FF"/>
                  <w:u w:val="single"/>
                  <w:lang w:val="en-US"/>
                </w:rPr>
                <w:t>https://m.edsoo.ru/7f41bacc</w:t>
              </w:r>
            </w:hyperlink>
          </w:p>
        </w:tc>
      </w:tr>
      <w:tr w:rsidR="00632DD5" w:rsidRPr="00632DD5" w14:paraId="5B5C6B11" w14:textId="77777777" w:rsidTr="00B51EEB">
        <w:trPr>
          <w:trHeight w:val="144"/>
          <w:tblCellSpacing w:w="0" w:type="dxa"/>
        </w:trPr>
        <w:tc>
          <w:tcPr>
            <w:tcW w:w="464" w:type="dxa"/>
            <w:tcMar>
              <w:top w:w="50" w:type="dxa"/>
              <w:left w:w="100" w:type="dxa"/>
            </w:tcMar>
            <w:vAlign w:val="center"/>
          </w:tcPr>
          <w:p w14:paraId="01B135B5"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lastRenderedPageBreak/>
              <w:t>9.3</w:t>
            </w:r>
          </w:p>
        </w:tc>
        <w:tc>
          <w:tcPr>
            <w:tcW w:w="3696" w:type="dxa"/>
            <w:tcMar>
              <w:top w:w="50" w:type="dxa"/>
              <w:left w:w="100" w:type="dxa"/>
            </w:tcMar>
            <w:vAlign w:val="center"/>
          </w:tcPr>
          <w:p w14:paraId="06660DC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Информативность текста. Виды информации в тексте</w:t>
            </w:r>
          </w:p>
        </w:tc>
        <w:tc>
          <w:tcPr>
            <w:tcW w:w="909" w:type="dxa"/>
            <w:tcMar>
              <w:top w:w="50" w:type="dxa"/>
              <w:left w:w="100" w:type="dxa"/>
            </w:tcMar>
            <w:vAlign w:val="center"/>
          </w:tcPr>
          <w:p w14:paraId="142BB83C"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2</w:t>
            </w:r>
          </w:p>
        </w:tc>
        <w:tc>
          <w:tcPr>
            <w:tcW w:w="1620" w:type="dxa"/>
            <w:tcMar>
              <w:top w:w="50" w:type="dxa"/>
              <w:left w:w="100" w:type="dxa"/>
            </w:tcMar>
            <w:vAlign w:val="center"/>
          </w:tcPr>
          <w:p w14:paraId="6C47829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0E69E3A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0F4EC15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39">
              <w:r w:rsidRPr="00632DD5">
                <w:rPr>
                  <w:rFonts w:ascii="Times New Roman" w:eastAsia="Calibri" w:hAnsi="Times New Roman" w:cs="Times New Roman"/>
                  <w:color w:val="0000FF"/>
                  <w:u w:val="single"/>
                  <w:lang w:val="en-US"/>
                </w:rPr>
                <w:t>https://m.edsoo.ru/7f41bacc</w:t>
              </w:r>
            </w:hyperlink>
          </w:p>
        </w:tc>
      </w:tr>
      <w:tr w:rsidR="00632DD5" w:rsidRPr="00632DD5" w14:paraId="73C19A55" w14:textId="77777777" w:rsidTr="00B51EEB">
        <w:trPr>
          <w:trHeight w:val="144"/>
          <w:tblCellSpacing w:w="0" w:type="dxa"/>
        </w:trPr>
        <w:tc>
          <w:tcPr>
            <w:tcW w:w="464" w:type="dxa"/>
            <w:tcMar>
              <w:top w:w="50" w:type="dxa"/>
              <w:left w:w="100" w:type="dxa"/>
            </w:tcMar>
            <w:vAlign w:val="center"/>
          </w:tcPr>
          <w:p w14:paraId="03844F0F"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9.4</w:t>
            </w:r>
          </w:p>
        </w:tc>
        <w:tc>
          <w:tcPr>
            <w:tcW w:w="3696" w:type="dxa"/>
            <w:tcMar>
              <w:top w:w="50" w:type="dxa"/>
              <w:left w:w="100" w:type="dxa"/>
            </w:tcMar>
            <w:vAlign w:val="center"/>
          </w:tcPr>
          <w:p w14:paraId="05D9AAC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Информационно-смысловая переработка текста. План. Тезисы.Конспект. Реферат. Аннотация. Отзыв. Рецензия</w:t>
            </w:r>
          </w:p>
        </w:tc>
        <w:tc>
          <w:tcPr>
            <w:tcW w:w="909" w:type="dxa"/>
            <w:tcMar>
              <w:top w:w="50" w:type="dxa"/>
              <w:left w:w="100" w:type="dxa"/>
            </w:tcMar>
            <w:vAlign w:val="center"/>
          </w:tcPr>
          <w:p w14:paraId="0A7A1E5E"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4</w:t>
            </w:r>
          </w:p>
        </w:tc>
        <w:tc>
          <w:tcPr>
            <w:tcW w:w="1620" w:type="dxa"/>
            <w:tcMar>
              <w:top w:w="50" w:type="dxa"/>
              <w:left w:w="100" w:type="dxa"/>
            </w:tcMar>
            <w:vAlign w:val="center"/>
          </w:tcPr>
          <w:p w14:paraId="09EBAFD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31C5FE69"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13BDCF2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40">
              <w:r w:rsidRPr="00632DD5">
                <w:rPr>
                  <w:rFonts w:ascii="Times New Roman" w:eastAsia="Calibri" w:hAnsi="Times New Roman" w:cs="Times New Roman"/>
                  <w:color w:val="0000FF"/>
                  <w:u w:val="single"/>
                  <w:lang w:val="en-US"/>
                </w:rPr>
                <w:t>https://m.edsoo.ru/7f41bacc</w:t>
              </w:r>
            </w:hyperlink>
          </w:p>
        </w:tc>
      </w:tr>
      <w:tr w:rsidR="00632DD5" w:rsidRPr="00632DD5" w14:paraId="1333D03C" w14:textId="77777777" w:rsidTr="00B51EEB">
        <w:trPr>
          <w:trHeight w:val="144"/>
          <w:tblCellSpacing w:w="0" w:type="dxa"/>
        </w:trPr>
        <w:tc>
          <w:tcPr>
            <w:tcW w:w="0" w:type="auto"/>
            <w:gridSpan w:val="2"/>
            <w:tcMar>
              <w:top w:w="50" w:type="dxa"/>
              <w:left w:w="100" w:type="dxa"/>
            </w:tcMar>
            <w:vAlign w:val="center"/>
          </w:tcPr>
          <w:p w14:paraId="654A966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Итого по разделу</w:t>
            </w:r>
          </w:p>
        </w:tc>
        <w:tc>
          <w:tcPr>
            <w:tcW w:w="1428" w:type="dxa"/>
            <w:tcMar>
              <w:top w:w="50" w:type="dxa"/>
              <w:left w:w="100" w:type="dxa"/>
            </w:tcMar>
            <w:vAlign w:val="center"/>
          </w:tcPr>
          <w:p w14:paraId="7979D4FF"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10</w:t>
            </w:r>
          </w:p>
        </w:tc>
        <w:tc>
          <w:tcPr>
            <w:tcW w:w="0" w:type="auto"/>
            <w:gridSpan w:val="3"/>
            <w:tcMar>
              <w:top w:w="50" w:type="dxa"/>
              <w:left w:w="100" w:type="dxa"/>
            </w:tcMar>
            <w:vAlign w:val="center"/>
          </w:tcPr>
          <w:p w14:paraId="51ED2F13" w14:textId="77777777" w:rsidR="00632DD5" w:rsidRPr="00632DD5" w:rsidRDefault="00632DD5" w:rsidP="00632DD5">
            <w:pPr>
              <w:spacing w:after="200" w:line="276" w:lineRule="auto"/>
              <w:rPr>
                <w:rFonts w:ascii="Calibri" w:eastAsia="Calibri" w:hAnsi="Calibri" w:cs="Times New Roman"/>
                <w:lang w:val="en-US"/>
              </w:rPr>
            </w:pPr>
          </w:p>
        </w:tc>
      </w:tr>
      <w:tr w:rsidR="00632DD5" w:rsidRPr="00632DD5" w14:paraId="0F9ACD6D" w14:textId="77777777" w:rsidTr="00B51EEB">
        <w:trPr>
          <w:trHeight w:val="144"/>
          <w:tblCellSpacing w:w="0" w:type="dxa"/>
        </w:trPr>
        <w:tc>
          <w:tcPr>
            <w:tcW w:w="0" w:type="auto"/>
            <w:gridSpan w:val="2"/>
            <w:tcMar>
              <w:top w:w="50" w:type="dxa"/>
              <w:left w:w="100" w:type="dxa"/>
            </w:tcMar>
            <w:vAlign w:val="center"/>
          </w:tcPr>
          <w:p w14:paraId="45C8499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Повторение</w:t>
            </w:r>
          </w:p>
        </w:tc>
        <w:tc>
          <w:tcPr>
            <w:tcW w:w="1428" w:type="dxa"/>
            <w:tcMar>
              <w:top w:w="50" w:type="dxa"/>
              <w:left w:w="100" w:type="dxa"/>
            </w:tcMar>
            <w:vAlign w:val="center"/>
          </w:tcPr>
          <w:p w14:paraId="2FBBFDBF"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10</w:t>
            </w:r>
          </w:p>
        </w:tc>
        <w:tc>
          <w:tcPr>
            <w:tcW w:w="1620" w:type="dxa"/>
            <w:tcMar>
              <w:top w:w="50" w:type="dxa"/>
              <w:left w:w="100" w:type="dxa"/>
            </w:tcMar>
            <w:vAlign w:val="center"/>
          </w:tcPr>
          <w:p w14:paraId="5A0264B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12" w:type="dxa"/>
            <w:tcMar>
              <w:top w:w="50" w:type="dxa"/>
              <w:left w:w="100" w:type="dxa"/>
            </w:tcMar>
            <w:vAlign w:val="center"/>
          </w:tcPr>
          <w:p w14:paraId="28DDF87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669224C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41">
              <w:r w:rsidRPr="00632DD5">
                <w:rPr>
                  <w:rFonts w:ascii="Times New Roman" w:eastAsia="Calibri" w:hAnsi="Times New Roman" w:cs="Times New Roman"/>
                  <w:color w:val="0000FF"/>
                  <w:u w:val="single"/>
                  <w:lang w:val="en-US"/>
                </w:rPr>
                <w:t>https://m.edsoo.ru/7f41bacc</w:t>
              </w:r>
            </w:hyperlink>
          </w:p>
        </w:tc>
      </w:tr>
      <w:tr w:rsidR="00632DD5" w:rsidRPr="00632DD5" w14:paraId="78EE16AE" w14:textId="77777777" w:rsidTr="00B51EEB">
        <w:trPr>
          <w:trHeight w:val="144"/>
          <w:tblCellSpacing w:w="0" w:type="dxa"/>
        </w:trPr>
        <w:tc>
          <w:tcPr>
            <w:tcW w:w="0" w:type="auto"/>
            <w:gridSpan w:val="2"/>
            <w:tcMar>
              <w:top w:w="50" w:type="dxa"/>
              <w:left w:w="100" w:type="dxa"/>
            </w:tcMar>
            <w:vAlign w:val="center"/>
          </w:tcPr>
          <w:p w14:paraId="40C7993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Итоговый контроль</w:t>
            </w:r>
          </w:p>
        </w:tc>
        <w:tc>
          <w:tcPr>
            <w:tcW w:w="1428" w:type="dxa"/>
            <w:tcMar>
              <w:top w:w="50" w:type="dxa"/>
              <w:left w:w="100" w:type="dxa"/>
            </w:tcMar>
            <w:vAlign w:val="center"/>
          </w:tcPr>
          <w:p w14:paraId="444E1C9D"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10</w:t>
            </w:r>
          </w:p>
        </w:tc>
        <w:tc>
          <w:tcPr>
            <w:tcW w:w="1620" w:type="dxa"/>
            <w:tcMar>
              <w:top w:w="50" w:type="dxa"/>
              <w:left w:w="100" w:type="dxa"/>
            </w:tcMar>
            <w:vAlign w:val="center"/>
          </w:tcPr>
          <w:p w14:paraId="03AC8503"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10</w:t>
            </w:r>
          </w:p>
        </w:tc>
        <w:tc>
          <w:tcPr>
            <w:tcW w:w="1712" w:type="dxa"/>
            <w:tcMar>
              <w:top w:w="50" w:type="dxa"/>
              <w:left w:w="100" w:type="dxa"/>
            </w:tcMar>
            <w:vAlign w:val="center"/>
          </w:tcPr>
          <w:p w14:paraId="0C776CA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456" w:type="dxa"/>
            <w:tcMar>
              <w:top w:w="50" w:type="dxa"/>
              <w:left w:w="100" w:type="dxa"/>
            </w:tcMar>
            <w:vAlign w:val="center"/>
          </w:tcPr>
          <w:p w14:paraId="5C8F1A3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42">
              <w:r w:rsidRPr="00632DD5">
                <w:rPr>
                  <w:rFonts w:ascii="Times New Roman" w:eastAsia="Calibri" w:hAnsi="Times New Roman" w:cs="Times New Roman"/>
                  <w:color w:val="0000FF"/>
                  <w:u w:val="single"/>
                  <w:lang w:val="en-US"/>
                </w:rPr>
                <w:t>https://m.edsoo.ru/7f41bacc</w:t>
              </w:r>
            </w:hyperlink>
          </w:p>
        </w:tc>
      </w:tr>
      <w:tr w:rsidR="00632DD5" w:rsidRPr="00632DD5" w14:paraId="5AC1CEBD" w14:textId="77777777" w:rsidTr="00B51EEB">
        <w:trPr>
          <w:trHeight w:val="144"/>
          <w:tblCellSpacing w:w="0" w:type="dxa"/>
        </w:trPr>
        <w:tc>
          <w:tcPr>
            <w:tcW w:w="0" w:type="auto"/>
            <w:gridSpan w:val="2"/>
            <w:tcMar>
              <w:top w:w="50" w:type="dxa"/>
              <w:left w:w="100" w:type="dxa"/>
            </w:tcMar>
            <w:vAlign w:val="center"/>
          </w:tcPr>
          <w:p w14:paraId="60E91BD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ОБЩЕЕ КОЛИЧЕСТВО ЧАСОВ ПО ПРОГРАММЕ</w:t>
            </w:r>
          </w:p>
        </w:tc>
        <w:tc>
          <w:tcPr>
            <w:tcW w:w="1428" w:type="dxa"/>
            <w:tcMar>
              <w:top w:w="50" w:type="dxa"/>
              <w:left w:w="100" w:type="dxa"/>
            </w:tcMar>
            <w:vAlign w:val="center"/>
          </w:tcPr>
          <w:p w14:paraId="69DD6F5A"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102</w:t>
            </w:r>
          </w:p>
        </w:tc>
        <w:tc>
          <w:tcPr>
            <w:tcW w:w="1620" w:type="dxa"/>
            <w:tcMar>
              <w:top w:w="50" w:type="dxa"/>
              <w:left w:w="100" w:type="dxa"/>
            </w:tcMar>
            <w:vAlign w:val="center"/>
          </w:tcPr>
          <w:p w14:paraId="6F05B9A4"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10</w:t>
            </w:r>
          </w:p>
        </w:tc>
        <w:tc>
          <w:tcPr>
            <w:tcW w:w="1712" w:type="dxa"/>
            <w:tcMar>
              <w:top w:w="50" w:type="dxa"/>
              <w:left w:w="100" w:type="dxa"/>
            </w:tcMar>
            <w:vAlign w:val="center"/>
          </w:tcPr>
          <w:p w14:paraId="49AFC2A3"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0 </w:t>
            </w:r>
          </w:p>
        </w:tc>
        <w:tc>
          <w:tcPr>
            <w:tcW w:w="2456" w:type="dxa"/>
            <w:tcMar>
              <w:top w:w="50" w:type="dxa"/>
              <w:left w:w="100" w:type="dxa"/>
            </w:tcMar>
            <w:vAlign w:val="center"/>
          </w:tcPr>
          <w:p w14:paraId="76CABD01" w14:textId="77777777" w:rsidR="00632DD5" w:rsidRPr="00632DD5" w:rsidRDefault="00632DD5" w:rsidP="00632DD5">
            <w:pPr>
              <w:spacing w:after="200" w:line="276" w:lineRule="auto"/>
              <w:rPr>
                <w:rFonts w:ascii="Calibri" w:eastAsia="Calibri" w:hAnsi="Calibri" w:cs="Times New Roman"/>
                <w:lang w:val="en-US"/>
              </w:rPr>
            </w:pPr>
          </w:p>
        </w:tc>
      </w:tr>
    </w:tbl>
    <w:p w14:paraId="582520C5" w14:textId="77777777" w:rsidR="00632DD5" w:rsidRPr="00632DD5" w:rsidRDefault="00632DD5" w:rsidP="00632DD5">
      <w:pPr>
        <w:spacing w:after="200" w:line="276" w:lineRule="auto"/>
        <w:rPr>
          <w:rFonts w:ascii="Calibri" w:eastAsia="Calibri" w:hAnsi="Calibri" w:cs="Times New Roman"/>
          <w:lang w:val="en-US"/>
        </w:rPr>
        <w:sectPr w:rsidR="00632DD5" w:rsidRPr="00632DD5">
          <w:pgSz w:w="16383" w:h="11906" w:orient="landscape"/>
          <w:pgMar w:top="1134" w:right="850" w:bottom="1134" w:left="1701" w:header="720" w:footer="720" w:gutter="0"/>
          <w:cols w:space="720"/>
        </w:sectPr>
      </w:pPr>
    </w:p>
    <w:p w14:paraId="236705ED" w14:textId="77777777" w:rsidR="00632DD5" w:rsidRPr="00632DD5" w:rsidRDefault="00632DD5" w:rsidP="00632DD5">
      <w:pPr>
        <w:spacing w:after="0" w:line="276" w:lineRule="auto"/>
        <w:ind w:left="120"/>
        <w:rPr>
          <w:rFonts w:ascii="Calibri" w:eastAsia="Calibri" w:hAnsi="Calibri" w:cs="Times New Roman"/>
          <w:lang w:val="en-US"/>
        </w:rPr>
      </w:pPr>
      <w:r w:rsidRPr="00632DD5">
        <w:rPr>
          <w:rFonts w:ascii="Times New Roman" w:eastAsia="Calibri" w:hAnsi="Times New Roman" w:cs="Times New Roman"/>
          <w:b/>
          <w:color w:val="000000"/>
          <w:sz w:val="28"/>
          <w:lang w:val="en-US"/>
        </w:rPr>
        <w:lastRenderedPageBreak/>
        <w:t xml:space="preserve"> 11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1"/>
        <w:gridCol w:w="4692"/>
        <w:gridCol w:w="1509"/>
        <w:gridCol w:w="1843"/>
        <w:gridCol w:w="1912"/>
        <w:gridCol w:w="2814"/>
      </w:tblGrid>
      <w:tr w:rsidR="00632DD5" w:rsidRPr="00632DD5" w14:paraId="5D49C5BE" w14:textId="77777777" w:rsidTr="00B51EEB">
        <w:trPr>
          <w:trHeight w:val="144"/>
          <w:tblCellSpacing w:w="0" w:type="dxa"/>
        </w:trPr>
        <w:tc>
          <w:tcPr>
            <w:tcW w:w="492" w:type="dxa"/>
            <w:vMerge w:val="restart"/>
            <w:tcMar>
              <w:top w:w="50" w:type="dxa"/>
              <w:left w:w="100" w:type="dxa"/>
            </w:tcMar>
            <w:vAlign w:val="center"/>
          </w:tcPr>
          <w:p w14:paraId="425B1F3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 п/п </w:t>
            </w:r>
          </w:p>
          <w:p w14:paraId="3CC8DA05" w14:textId="77777777" w:rsidR="00632DD5" w:rsidRPr="00632DD5" w:rsidRDefault="00632DD5" w:rsidP="00632DD5">
            <w:pPr>
              <w:spacing w:after="0" w:line="276" w:lineRule="auto"/>
              <w:ind w:left="135"/>
              <w:rPr>
                <w:rFonts w:ascii="Calibri" w:eastAsia="Calibri" w:hAnsi="Calibri" w:cs="Times New Roman"/>
                <w:lang w:val="en-US"/>
              </w:rPr>
            </w:pPr>
          </w:p>
        </w:tc>
        <w:tc>
          <w:tcPr>
            <w:tcW w:w="3168" w:type="dxa"/>
            <w:vMerge w:val="restart"/>
            <w:tcMar>
              <w:top w:w="50" w:type="dxa"/>
              <w:left w:w="100" w:type="dxa"/>
            </w:tcMar>
            <w:vAlign w:val="center"/>
          </w:tcPr>
          <w:p w14:paraId="0060BA4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Наименование разделов и тем программы </w:t>
            </w:r>
          </w:p>
          <w:p w14:paraId="19D6DBB6" w14:textId="77777777" w:rsidR="00632DD5" w:rsidRPr="00632DD5" w:rsidRDefault="00632DD5" w:rsidP="00632DD5">
            <w:pPr>
              <w:spacing w:after="0" w:line="276" w:lineRule="auto"/>
              <w:ind w:left="135"/>
              <w:rPr>
                <w:rFonts w:ascii="Calibri" w:eastAsia="Calibri" w:hAnsi="Calibri" w:cs="Times New Roman"/>
                <w:lang w:val="en-US"/>
              </w:rPr>
            </w:pPr>
          </w:p>
        </w:tc>
        <w:tc>
          <w:tcPr>
            <w:tcW w:w="0" w:type="auto"/>
            <w:gridSpan w:val="3"/>
            <w:tcMar>
              <w:top w:w="50" w:type="dxa"/>
              <w:left w:w="100" w:type="dxa"/>
            </w:tcMar>
            <w:vAlign w:val="center"/>
          </w:tcPr>
          <w:p w14:paraId="62B78525"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b/>
                <w:color w:val="000000"/>
                <w:sz w:val="24"/>
                <w:lang w:val="en-US"/>
              </w:rPr>
              <w:t>Количество часов</w:t>
            </w:r>
          </w:p>
        </w:tc>
        <w:tc>
          <w:tcPr>
            <w:tcW w:w="2599" w:type="dxa"/>
            <w:vMerge w:val="restart"/>
            <w:tcMar>
              <w:top w:w="50" w:type="dxa"/>
              <w:left w:w="100" w:type="dxa"/>
            </w:tcMar>
            <w:vAlign w:val="center"/>
          </w:tcPr>
          <w:p w14:paraId="357BD53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Электронные (цифровые) образовательные ресурсы </w:t>
            </w:r>
          </w:p>
          <w:p w14:paraId="6AAF2C77"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4C63FE54" w14:textId="77777777" w:rsidTr="00B51EEB">
        <w:trPr>
          <w:trHeight w:val="144"/>
          <w:tblCellSpacing w:w="0" w:type="dxa"/>
        </w:trPr>
        <w:tc>
          <w:tcPr>
            <w:tcW w:w="0" w:type="auto"/>
            <w:vMerge/>
            <w:tcBorders>
              <w:top w:val="nil"/>
            </w:tcBorders>
            <w:tcMar>
              <w:top w:w="50" w:type="dxa"/>
              <w:left w:w="100" w:type="dxa"/>
            </w:tcMar>
          </w:tcPr>
          <w:p w14:paraId="7233F52B" w14:textId="77777777" w:rsidR="00632DD5" w:rsidRPr="00632DD5" w:rsidRDefault="00632DD5" w:rsidP="00632DD5">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14:paraId="4E516915" w14:textId="77777777" w:rsidR="00632DD5" w:rsidRPr="00632DD5" w:rsidRDefault="00632DD5" w:rsidP="00632DD5">
            <w:pPr>
              <w:spacing w:after="200" w:line="276" w:lineRule="auto"/>
              <w:rPr>
                <w:rFonts w:ascii="Calibri" w:eastAsia="Calibri" w:hAnsi="Calibri" w:cs="Times New Roman"/>
                <w:lang w:val="en-US"/>
              </w:rPr>
            </w:pPr>
          </w:p>
        </w:tc>
        <w:tc>
          <w:tcPr>
            <w:tcW w:w="960" w:type="dxa"/>
            <w:tcMar>
              <w:top w:w="50" w:type="dxa"/>
              <w:left w:w="100" w:type="dxa"/>
            </w:tcMar>
            <w:vAlign w:val="center"/>
          </w:tcPr>
          <w:p w14:paraId="24392B3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Всего </w:t>
            </w:r>
          </w:p>
          <w:p w14:paraId="403B95A0" w14:textId="77777777" w:rsidR="00632DD5" w:rsidRPr="00632DD5" w:rsidRDefault="00632DD5" w:rsidP="00632DD5">
            <w:pPr>
              <w:spacing w:after="0" w:line="276" w:lineRule="auto"/>
              <w:ind w:left="135"/>
              <w:rPr>
                <w:rFonts w:ascii="Calibri" w:eastAsia="Calibri" w:hAnsi="Calibri" w:cs="Times New Roman"/>
                <w:lang w:val="en-US"/>
              </w:rPr>
            </w:pPr>
          </w:p>
        </w:tc>
        <w:tc>
          <w:tcPr>
            <w:tcW w:w="1680" w:type="dxa"/>
            <w:tcMar>
              <w:top w:w="50" w:type="dxa"/>
              <w:left w:w="100" w:type="dxa"/>
            </w:tcMar>
            <w:vAlign w:val="center"/>
          </w:tcPr>
          <w:p w14:paraId="48E8014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Контрольные работы </w:t>
            </w:r>
          </w:p>
          <w:p w14:paraId="0784E432" w14:textId="77777777" w:rsidR="00632DD5" w:rsidRPr="00632DD5" w:rsidRDefault="00632DD5" w:rsidP="00632DD5">
            <w:pPr>
              <w:spacing w:after="0" w:line="276" w:lineRule="auto"/>
              <w:ind w:left="135"/>
              <w:rPr>
                <w:rFonts w:ascii="Calibri" w:eastAsia="Calibri" w:hAnsi="Calibri" w:cs="Times New Roman"/>
                <w:lang w:val="en-US"/>
              </w:rPr>
            </w:pPr>
          </w:p>
        </w:tc>
        <w:tc>
          <w:tcPr>
            <w:tcW w:w="1768" w:type="dxa"/>
            <w:tcMar>
              <w:top w:w="50" w:type="dxa"/>
              <w:left w:w="100" w:type="dxa"/>
            </w:tcMar>
            <w:vAlign w:val="center"/>
          </w:tcPr>
          <w:p w14:paraId="103313E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Практические работы </w:t>
            </w:r>
          </w:p>
          <w:p w14:paraId="128E5DAE" w14:textId="77777777" w:rsidR="00632DD5" w:rsidRPr="00632DD5" w:rsidRDefault="00632DD5" w:rsidP="00632DD5">
            <w:pPr>
              <w:spacing w:after="0" w:line="276" w:lineRule="auto"/>
              <w:ind w:left="135"/>
              <w:rPr>
                <w:rFonts w:ascii="Calibri" w:eastAsia="Calibri" w:hAnsi="Calibri" w:cs="Times New Roman"/>
                <w:lang w:val="en-US"/>
              </w:rPr>
            </w:pPr>
          </w:p>
        </w:tc>
        <w:tc>
          <w:tcPr>
            <w:tcW w:w="0" w:type="auto"/>
            <w:vMerge/>
            <w:tcBorders>
              <w:top w:val="nil"/>
            </w:tcBorders>
            <w:tcMar>
              <w:top w:w="50" w:type="dxa"/>
              <w:left w:w="100" w:type="dxa"/>
            </w:tcMar>
          </w:tcPr>
          <w:p w14:paraId="7AACA5DD" w14:textId="77777777" w:rsidR="00632DD5" w:rsidRPr="00632DD5" w:rsidRDefault="00632DD5" w:rsidP="00632DD5">
            <w:pPr>
              <w:spacing w:after="200" w:line="276" w:lineRule="auto"/>
              <w:rPr>
                <w:rFonts w:ascii="Calibri" w:eastAsia="Calibri" w:hAnsi="Calibri" w:cs="Times New Roman"/>
                <w:lang w:val="en-US"/>
              </w:rPr>
            </w:pPr>
          </w:p>
        </w:tc>
      </w:tr>
      <w:tr w:rsidR="00632DD5" w:rsidRPr="00632DD5" w14:paraId="0A2005CD" w14:textId="77777777" w:rsidTr="00B51EEB">
        <w:trPr>
          <w:trHeight w:val="144"/>
          <w:tblCellSpacing w:w="0" w:type="dxa"/>
        </w:trPr>
        <w:tc>
          <w:tcPr>
            <w:tcW w:w="0" w:type="auto"/>
            <w:gridSpan w:val="6"/>
            <w:tcMar>
              <w:top w:w="50" w:type="dxa"/>
              <w:left w:w="100" w:type="dxa"/>
            </w:tcMar>
            <w:vAlign w:val="center"/>
          </w:tcPr>
          <w:p w14:paraId="3320BDD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Раздел 1.</w:t>
            </w: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b/>
                <w:color w:val="000000"/>
                <w:sz w:val="24"/>
                <w:lang w:val="en-US"/>
              </w:rPr>
              <w:t>Общие сведения о языке</w:t>
            </w:r>
          </w:p>
        </w:tc>
      </w:tr>
      <w:tr w:rsidR="00632DD5" w:rsidRPr="00632DD5" w14:paraId="1E66FF71" w14:textId="77777777" w:rsidTr="00B51EEB">
        <w:trPr>
          <w:trHeight w:val="144"/>
          <w:tblCellSpacing w:w="0" w:type="dxa"/>
        </w:trPr>
        <w:tc>
          <w:tcPr>
            <w:tcW w:w="492" w:type="dxa"/>
            <w:tcMar>
              <w:top w:w="50" w:type="dxa"/>
              <w:left w:w="100" w:type="dxa"/>
            </w:tcMar>
            <w:vAlign w:val="center"/>
          </w:tcPr>
          <w:p w14:paraId="098B4665"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1.1</w:t>
            </w:r>
          </w:p>
        </w:tc>
        <w:tc>
          <w:tcPr>
            <w:tcW w:w="3168" w:type="dxa"/>
            <w:tcMar>
              <w:top w:w="50" w:type="dxa"/>
              <w:left w:w="100" w:type="dxa"/>
            </w:tcMar>
            <w:vAlign w:val="center"/>
          </w:tcPr>
          <w:p w14:paraId="3F1837A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Культура речи в экологическом аспекте</w:t>
            </w:r>
          </w:p>
        </w:tc>
        <w:tc>
          <w:tcPr>
            <w:tcW w:w="960" w:type="dxa"/>
            <w:tcMar>
              <w:top w:w="50" w:type="dxa"/>
              <w:left w:w="100" w:type="dxa"/>
            </w:tcMar>
            <w:vAlign w:val="center"/>
          </w:tcPr>
          <w:p w14:paraId="1F1BECE5"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1680" w:type="dxa"/>
            <w:tcMar>
              <w:top w:w="50" w:type="dxa"/>
              <w:left w:w="100" w:type="dxa"/>
            </w:tcMar>
            <w:vAlign w:val="center"/>
          </w:tcPr>
          <w:p w14:paraId="0D5BBDE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1390D69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3684C42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43">
              <w:r w:rsidRPr="00632DD5">
                <w:rPr>
                  <w:rFonts w:ascii="Times New Roman" w:eastAsia="Calibri" w:hAnsi="Times New Roman" w:cs="Times New Roman"/>
                  <w:color w:val="0000FF"/>
                  <w:u w:val="single"/>
                  <w:lang w:val="en-US"/>
                </w:rPr>
                <w:t>https://m.edsoo.ru/7f41c7e2</w:t>
              </w:r>
            </w:hyperlink>
          </w:p>
        </w:tc>
      </w:tr>
      <w:tr w:rsidR="00632DD5" w:rsidRPr="00632DD5" w14:paraId="222AA227" w14:textId="77777777" w:rsidTr="00B51EEB">
        <w:trPr>
          <w:trHeight w:val="144"/>
          <w:tblCellSpacing w:w="0" w:type="dxa"/>
        </w:trPr>
        <w:tc>
          <w:tcPr>
            <w:tcW w:w="0" w:type="auto"/>
            <w:gridSpan w:val="2"/>
            <w:tcMar>
              <w:top w:w="50" w:type="dxa"/>
              <w:left w:w="100" w:type="dxa"/>
            </w:tcMar>
            <w:vAlign w:val="center"/>
          </w:tcPr>
          <w:p w14:paraId="706246A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Итого по разделу</w:t>
            </w:r>
          </w:p>
        </w:tc>
        <w:tc>
          <w:tcPr>
            <w:tcW w:w="1509" w:type="dxa"/>
            <w:tcMar>
              <w:top w:w="50" w:type="dxa"/>
              <w:left w:w="100" w:type="dxa"/>
            </w:tcMar>
            <w:vAlign w:val="center"/>
          </w:tcPr>
          <w:p w14:paraId="053D3BC7"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0" w:type="auto"/>
            <w:gridSpan w:val="3"/>
            <w:tcMar>
              <w:top w:w="50" w:type="dxa"/>
              <w:left w:w="100" w:type="dxa"/>
            </w:tcMar>
            <w:vAlign w:val="center"/>
          </w:tcPr>
          <w:p w14:paraId="192B034F" w14:textId="77777777" w:rsidR="00632DD5" w:rsidRPr="00632DD5" w:rsidRDefault="00632DD5" w:rsidP="00632DD5">
            <w:pPr>
              <w:spacing w:after="200" w:line="276" w:lineRule="auto"/>
              <w:rPr>
                <w:rFonts w:ascii="Calibri" w:eastAsia="Calibri" w:hAnsi="Calibri" w:cs="Times New Roman"/>
                <w:lang w:val="en-US"/>
              </w:rPr>
            </w:pPr>
          </w:p>
        </w:tc>
      </w:tr>
      <w:tr w:rsidR="00632DD5" w:rsidRPr="00632DD5" w14:paraId="5D71B2C8" w14:textId="77777777" w:rsidTr="00B51EEB">
        <w:trPr>
          <w:trHeight w:val="144"/>
          <w:tblCellSpacing w:w="0" w:type="dxa"/>
        </w:trPr>
        <w:tc>
          <w:tcPr>
            <w:tcW w:w="0" w:type="auto"/>
            <w:gridSpan w:val="6"/>
            <w:tcMar>
              <w:top w:w="50" w:type="dxa"/>
              <w:left w:w="100" w:type="dxa"/>
            </w:tcMar>
            <w:vAlign w:val="center"/>
          </w:tcPr>
          <w:p w14:paraId="589B6B5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Раздел 2.</w:t>
            </w: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b/>
                <w:color w:val="000000"/>
                <w:sz w:val="24"/>
                <w:lang w:val="en-US"/>
              </w:rPr>
              <w:t>Язык и речь. Культура речи. Синтаксис. Синтаксические нормы</w:t>
            </w:r>
          </w:p>
        </w:tc>
      </w:tr>
      <w:tr w:rsidR="00632DD5" w:rsidRPr="00632DD5" w14:paraId="440FBBCB" w14:textId="77777777" w:rsidTr="00B51EEB">
        <w:trPr>
          <w:trHeight w:val="144"/>
          <w:tblCellSpacing w:w="0" w:type="dxa"/>
        </w:trPr>
        <w:tc>
          <w:tcPr>
            <w:tcW w:w="492" w:type="dxa"/>
            <w:tcMar>
              <w:top w:w="50" w:type="dxa"/>
              <w:left w:w="100" w:type="dxa"/>
            </w:tcMar>
            <w:vAlign w:val="center"/>
          </w:tcPr>
          <w:p w14:paraId="6DE49C1D"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2.1</w:t>
            </w:r>
          </w:p>
        </w:tc>
        <w:tc>
          <w:tcPr>
            <w:tcW w:w="3168" w:type="dxa"/>
            <w:tcMar>
              <w:top w:w="50" w:type="dxa"/>
              <w:left w:w="100" w:type="dxa"/>
            </w:tcMar>
            <w:vAlign w:val="center"/>
          </w:tcPr>
          <w:p w14:paraId="7645EF3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Синтаксис как раздел лингвистики (повторение, обобщение)</w:t>
            </w:r>
          </w:p>
        </w:tc>
        <w:tc>
          <w:tcPr>
            <w:tcW w:w="960" w:type="dxa"/>
            <w:tcMar>
              <w:top w:w="50" w:type="dxa"/>
              <w:left w:w="100" w:type="dxa"/>
            </w:tcMar>
            <w:vAlign w:val="center"/>
          </w:tcPr>
          <w:p w14:paraId="73F79D72"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1680" w:type="dxa"/>
            <w:tcMar>
              <w:top w:w="50" w:type="dxa"/>
              <w:left w:w="100" w:type="dxa"/>
            </w:tcMar>
            <w:vAlign w:val="center"/>
          </w:tcPr>
          <w:p w14:paraId="7D6017B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6A7AF10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097E0EF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44">
              <w:r w:rsidRPr="00632DD5">
                <w:rPr>
                  <w:rFonts w:ascii="Times New Roman" w:eastAsia="Calibri" w:hAnsi="Times New Roman" w:cs="Times New Roman"/>
                  <w:color w:val="0000FF"/>
                  <w:u w:val="single"/>
                  <w:lang w:val="en-US"/>
                </w:rPr>
                <w:t>https://m.edsoo.ru/7f41c7e2</w:t>
              </w:r>
            </w:hyperlink>
          </w:p>
        </w:tc>
      </w:tr>
      <w:tr w:rsidR="00632DD5" w:rsidRPr="00632DD5" w14:paraId="4F00D98D" w14:textId="77777777" w:rsidTr="00B51EEB">
        <w:trPr>
          <w:trHeight w:val="144"/>
          <w:tblCellSpacing w:w="0" w:type="dxa"/>
        </w:trPr>
        <w:tc>
          <w:tcPr>
            <w:tcW w:w="492" w:type="dxa"/>
            <w:tcMar>
              <w:top w:w="50" w:type="dxa"/>
              <w:left w:w="100" w:type="dxa"/>
            </w:tcMar>
            <w:vAlign w:val="center"/>
          </w:tcPr>
          <w:p w14:paraId="2AA433D6"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2.2</w:t>
            </w:r>
          </w:p>
        </w:tc>
        <w:tc>
          <w:tcPr>
            <w:tcW w:w="3168" w:type="dxa"/>
            <w:tcMar>
              <w:top w:w="50" w:type="dxa"/>
              <w:left w:w="100" w:type="dxa"/>
            </w:tcMar>
            <w:vAlign w:val="center"/>
          </w:tcPr>
          <w:p w14:paraId="7865717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Изобразительно-выразительные средства синтаксиса</w:t>
            </w:r>
          </w:p>
        </w:tc>
        <w:tc>
          <w:tcPr>
            <w:tcW w:w="960" w:type="dxa"/>
            <w:tcMar>
              <w:top w:w="50" w:type="dxa"/>
              <w:left w:w="100" w:type="dxa"/>
            </w:tcMar>
            <w:vAlign w:val="center"/>
          </w:tcPr>
          <w:p w14:paraId="66BE71BD"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1680" w:type="dxa"/>
            <w:tcMar>
              <w:top w:w="50" w:type="dxa"/>
              <w:left w:w="100" w:type="dxa"/>
            </w:tcMar>
            <w:vAlign w:val="center"/>
          </w:tcPr>
          <w:p w14:paraId="331E509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2D060D5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5C3A98B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45">
              <w:r w:rsidRPr="00632DD5">
                <w:rPr>
                  <w:rFonts w:ascii="Times New Roman" w:eastAsia="Calibri" w:hAnsi="Times New Roman" w:cs="Times New Roman"/>
                  <w:color w:val="0000FF"/>
                  <w:u w:val="single"/>
                  <w:lang w:val="en-US"/>
                </w:rPr>
                <w:t>https://m.edsoo.ru/7f41c7e2</w:t>
              </w:r>
            </w:hyperlink>
          </w:p>
        </w:tc>
      </w:tr>
      <w:tr w:rsidR="00632DD5" w:rsidRPr="00632DD5" w14:paraId="5FA904D6" w14:textId="77777777" w:rsidTr="00B51EEB">
        <w:trPr>
          <w:trHeight w:val="144"/>
          <w:tblCellSpacing w:w="0" w:type="dxa"/>
        </w:trPr>
        <w:tc>
          <w:tcPr>
            <w:tcW w:w="492" w:type="dxa"/>
            <w:tcMar>
              <w:top w:w="50" w:type="dxa"/>
              <w:left w:w="100" w:type="dxa"/>
            </w:tcMar>
            <w:vAlign w:val="center"/>
          </w:tcPr>
          <w:p w14:paraId="6EA6DDD9"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2.3</w:t>
            </w:r>
          </w:p>
        </w:tc>
        <w:tc>
          <w:tcPr>
            <w:tcW w:w="3168" w:type="dxa"/>
            <w:tcMar>
              <w:top w:w="50" w:type="dxa"/>
              <w:left w:w="100" w:type="dxa"/>
            </w:tcMar>
            <w:vAlign w:val="center"/>
          </w:tcPr>
          <w:p w14:paraId="1299AFB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Синтаксические нормы. Основные нормы согласования сказуемого с подлежащим</w:t>
            </w:r>
          </w:p>
        </w:tc>
        <w:tc>
          <w:tcPr>
            <w:tcW w:w="960" w:type="dxa"/>
            <w:tcMar>
              <w:top w:w="50" w:type="dxa"/>
              <w:left w:w="100" w:type="dxa"/>
            </w:tcMar>
            <w:vAlign w:val="center"/>
          </w:tcPr>
          <w:p w14:paraId="2CF5D578"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1680" w:type="dxa"/>
            <w:tcMar>
              <w:top w:w="50" w:type="dxa"/>
              <w:left w:w="100" w:type="dxa"/>
            </w:tcMar>
            <w:vAlign w:val="center"/>
          </w:tcPr>
          <w:p w14:paraId="6E0B30F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3E623B70"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598F0B1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46">
              <w:r w:rsidRPr="00632DD5">
                <w:rPr>
                  <w:rFonts w:ascii="Times New Roman" w:eastAsia="Calibri" w:hAnsi="Times New Roman" w:cs="Times New Roman"/>
                  <w:color w:val="0000FF"/>
                  <w:u w:val="single"/>
                  <w:lang w:val="en-US"/>
                </w:rPr>
                <w:t>https://m.edsoo.ru/7f41c7e2</w:t>
              </w:r>
            </w:hyperlink>
          </w:p>
        </w:tc>
      </w:tr>
      <w:tr w:rsidR="00632DD5" w:rsidRPr="00632DD5" w14:paraId="46CA2E74" w14:textId="77777777" w:rsidTr="00B51EEB">
        <w:trPr>
          <w:trHeight w:val="144"/>
          <w:tblCellSpacing w:w="0" w:type="dxa"/>
        </w:trPr>
        <w:tc>
          <w:tcPr>
            <w:tcW w:w="492" w:type="dxa"/>
            <w:tcMar>
              <w:top w:w="50" w:type="dxa"/>
              <w:left w:w="100" w:type="dxa"/>
            </w:tcMar>
            <w:vAlign w:val="center"/>
          </w:tcPr>
          <w:p w14:paraId="722B6845"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2.4</w:t>
            </w:r>
          </w:p>
        </w:tc>
        <w:tc>
          <w:tcPr>
            <w:tcW w:w="3168" w:type="dxa"/>
            <w:tcMar>
              <w:top w:w="50" w:type="dxa"/>
              <w:left w:w="100" w:type="dxa"/>
            </w:tcMar>
            <w:vAlign w:val="center"/>
          </w:tcPr>
          <w:p w14:paraId="064C19C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нормы управления</w:t>
            </w:r>
          </w:p>
        </w:tc>
        <w:tc>
          <w:tcPr>
            <w:tcW w:w="960" w:type="dxa"/>
            <w:tcMar>
              <w:top w:w="50" w:type="dxa"/>
              <w:left w:w="100" w:type="dxa"/>
            </w:tcMar>
            <w:vAlign w:val="center"/>
          </w:tcPr>
          <w:p w14:paraId="30869555"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1680" w:type="dxa"/>
            <w:tcMar>
              <w:top w:w="50" w:type="dxa"/>
              <w:left w:w="100" w:type="dxa"/>
            </w:tcMar>
            <w:vAlign w:val="center"/>
          </w:tcPr>
          <w:p w14:paraId="361B98C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5BC0B4ED"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0AE9CF8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47">
              <w:r w:rsidRPr="00632DD5">
                <w:rPr>
                  <w:rFonts w:ascii="Times New Roman" w:eastAsia="Calibri" w:hAnsi="Times New Roman" w:cs="Times New Roman"/>
                  <w:color w:val="0000FF"/>
                  <w:u w:val="single"/>
                  <w:lang w:val="en-US"/>
                </w:rPr>
                <w:t>https://m.edsoo.ru/7f41c7e2</w:t>
              </w:r>
            </w:hyperlink>
          </w:p>
        </w:tc>
      </w:tr>
      <w:tr w:rsidR="00632DD5" w:rsidRPr="00632DD5" w14:paraId="2B151FA9" w14:textId="77777777" w:rsidTr="00B51EEB">
        <w:trPr>
          <w:trHeight w:val="144"/>
          <w:tblCellSpacing w:w="0" w:type="dxa"/>
        </w:trPr>
        <w:tc>
          <w:tcPr>
            <w:tcW w:w="492" w:type="dxa"/>
            <w:tcMar>
              <w:top w:w="50" w:type="dxa"/>
              <w:left w:w="100" w:type="dxa"/>
            </w:tcMar>
            <w:vAlign w:val="center"/>
          </w:tcPr>
          <w:p w14:paraId="5564E085"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2.5</w:t>
            </w:r>
          </w:p>
        </w:tc>
        <w:tc>
          <w:tcPr>
            <w:tcW w:w="3168" w:type="dxa"/>
            <w:tcMar>
              <w:top w:w="50" w:type="dxa"/>
              <w:left w:w="100" w:type="dxa"/>
            </w:tcMar>
            <w:vAlign w:val="center"/>
          </w:tcPr>
          <w:p w14:paraId="1A0639F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нормы употребления однородных членов предложения</w:t>
            </w:r>
          </w:p>
        </w:tc>
        <w:tc>
          <w:tcPr>
            <w:tcW w:w="960" w:type="dxa"/>
            <w:tcMar>
              <w:top w:w="50" w:type="dxa"/>
              <w:left w:w="100" w:type="dxa"/>
            </w:tcMar>
            <w:vAlign w:val="center"/>
          </w:tcPr>
          <w:p w14:paraId="7BEB796C"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1680" w:type="dxa"/>
            <w:tcMar>
              <w:top w:w="50" w:type="dxa"/>
              <w:left w:w="100" w:type="dxa"/>
            </w:tcMar>
            <w:vAlign w:val="center"/>
          </w:tcPr>
          <w:p w14:paraId="139E0E4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3195D4B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5C0E490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48">
              <w:r w:rsidRPr="00632DD5">
                <w:rPr>
                  <w:rFonts w:ascii="Times New Roman" w:eastAsia="Calibri" w:hAnsi="Times New Roman" w:cs="Times New Roman"/>
                  <w:color w:val="0000FF"/>
                  <w:u w:val="single"/>
                  <w:lang w:val="en-US"/>
                </w:rPr>
                <w:t>https://m.edsoo.ru/7f41c7e2</w:t>
              </w:r>
            </w:hyperlink>
          </w:p>
        </w:tc>
      </w:tr>
      <w:tr w:rsidR="00632DD5" w:rsidRPr="00632DD5" w14:paraId="08136F6F" w14:textId="77777777" w:rsidTr="00B51EEB">
        <w:trPr>
          <w:trHeight w:val="144"/>
          <w:tblCellSpacing w:w="0" w:type="dxa"/>
        </w:trPr>
        <w:tc>
          <w:tcPr>
            <w:tcW w:w="492" w:type="dxa"/>
            <w:tcMar>
              <w:top w:w="50" w:type="dxa"/>
              <w:left w:w="100" w:type="dxa"/>
            </w:tcMar>
            <w:vAlign w:val="center"/>
          </w:tcPr>
          <w:p w14:paraId="646C691D"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2.6</w:t>
            </w:r>
          </w:p>
        </w:tc>
        <w:tc>
          <w:tcPr>
            <w:tcW w:w="3168" w:type="dxa"/>
            <w:tcMar>
              <w:top w:w="50" w:type="dxa"/>
              <w:left w:w="100" w:type="dxa"/>
            </w:tcMar>
            <w:vAlign w:val="center"/>
          </w:tcPr>
          <w:p w14:paraId="2E096BC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нормы употребления причастных и деепричастных оборотов</w:t>
            </w:r>
          </w:p>
        </w:tc>
        <w:tc>
          <w:tcPr>
            <w:tcW w:w="960" w:type="dxa"/>
            <w:tcMar>
              <w:top w:w="50" w:type="dxa"/>
              <w:left w:w="100" w:type="dxa"/>
            </w:tcMar>
            <w:vAlign w:val="center"/>
          </w:tcPr>
          <w:p w14:paraId="3A77AC5F"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3 </w:t>
            </w:r>
          </w:p>
        </w:tc>
        <w:tc>
          <w:tcPr>
            <w:tcW w:w="1680" w:type="dxa"/>
            <w:tcMar>
              <w:top w:w="50" w:type="dxa"/>
              <w:left w:w="100" w:type="dxa"/>
            </w:tcMar>
            <w:vAlign w:val="center"/>
          </w:tcPr>
          <w:p w14:paraId="1C1C898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0DD427A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1F01187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49">
              <w:r w:rsidRPr="00632DD5">
                <w:rPr>
                  <w:rFonts w:ascii="Times New Roman" w:eastAsia="Calibri" w:hAnsi="Times New Roman" w:cs="Times New Roman"/>
                  <w:color w:val="0000FF"/>
                  <w:u w:val="single"/>
                  <w:lang w:val="en-US"/>
                </w:rPr>
                <w:t>https://m.edsoo.ru/7f41c7e2</w:t>
              </w:r>
            </w:hyperlink>
          </w:p>
        </w:tc>
      </w:tr>
      <w:tr w:rsidR="00632DD5" w:rsidRPr="00632DD5" w14:paraId="2D0E98E6" w14:textId="77777777" w:rsidTr="00B51EEB">
        <w:trPr>
          <w:trHeight w:val="144"/>
          <w:tblCellSpacing w:w="0" w:type="dxa"/>
        </w:trPr>
        <w:tc>
          <w:tcPr>
            <w:tcW w:w="492" w:type="dxa"/>
            <w:tcMar>
              <w:top w:w="50" w:type="dxa"/>
              <w:left w:w="100" w:type="dxa"/>
            </w:tcMar>
            <w:vAlign w:val="center"/>
          </w:tcPr>
          <w:p w14:paraId="6CA6BAA1"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2.7</w:t>
            </w:r>
          </w:p>
        </w:tc>
        <w:tc>
          <w:tcPr>
            <w:tcW w:w="3168" w:type="dxa"/>
            <w:tcMar>
              <w:top w:w="50" w:type="dxa"/>
              <w:left w:w="100" w:type="dxa"/>
            </w:tcMar>
            <w:vAlign w:val="center"/>
          </w:tcPr>
          <w:p w14:paraId="5352B35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нормы построения сложных предложений</w:t>
            </w:r>
          </w:p>
        </w:tc>
        <w:tc>
          <w:tcPr>
            <w:tcW w:w="960" w:type="dxa"/>
            <w:tcMar>
              <w:top w:w="50" w:type="dxa"/>
              <w:left w:w="100" w:type="dxa"/>
            </w:tcMar>
            <w:vAlign w:val="center"/>
          </w:tcPr>
          <w:p w14:paraId="26B7E0D0"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3 </w:t>
            </w:r>
          </w:p>
        </w:tc>
        <w:tc>
          <w:tcPr>
            <w:tcW w:w="1680" w:type="dxa"/>
            <w:tcMar>
              <w:top w:w="50" w:type="dxa"/>
              <w:left w:w="100" w:type="dxa"/>
            </w:tcMar>
            <w:vAlign w:val="center"/>
          </w:tcPr>
          <w:p w14:paraId="77383FD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43F6D2E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6F04FA9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50">
              <w:r w:rsidRPr="00632DD5">
                <w:rPr>
                  <w:rFonts w:ascii="Times New Roman" w:eastAsia="Calibri" w:hAnsi="Times New Roman" w:cs="Times New Roman"/>
                  <w:color w:val="0000FF"/>
                  <w:u w:val="single"/>
                  <w:lang w:val="en-US"/>
                </w:rPr>
                <w:t>https://m.edsoo.ru/7f41c7e2</w:t>
              </w:r>
            </w:hyperlink>
          </w:p>
        </w:tc>
      </w:tr>
      <w:tr w:rsidR="00632DD5" w:rsidRPr="00632DD5" w14:paraId="020D5CCF" w14:textId="77777777" w:rsidTr="00B51EEB">
        <w:trPr>
          <w:trHeight w:val="144"/>
          <w:tblCellSpacing w:w="0" w:type="dxa"/>
        </w:trPr>
        <w:tc>
          <w:tcPr>
            <w:tcW w:w="492" w:type="dxa"/>
            <w:tcMar>
              <w:top w:w="50" w:type="dxa"/>
              <w:left w:w="100" w:type="dxa"/>
            </w:tcMar>
            <w:vAlign w:val="center"/>
          </w:tcPr>
          <w:p w14:paraId="240C76D0"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2.8</w:t>
            </w:r>
          </w:p>
        </w:tc>
        <w:tc>
          <w:tcPr>
            <w:tcW w:w="3168" w:type="dxa"/>
            <w:tcMar>
              <w:top w:w="50" w:type="dxa"/>
              <w:left w:w="100" w:type="dxa"/>
            </w:tcMar>
            <w:vAlign w:val="center"/>
          </w:tcPr>
          <w:p w14:paraId="0D36D97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Обобщение и систематизация по теме «Синтаксис. Синтаксические нормы»</w:t>
            </w:r>
          </w:p>
        </w:tc>
        <w:tc>
          <w:tcPr>
            <w:tcW w:w="960" w:type="dxa"/>
            <w:tcMar>
              <w:top w:w="50" w:type="dxa"/>
              <w:left w:w="100" w:type="dxa"/>
            </w:tcMar>
            <w:vAlign w:val="center"/>
          </w:tcPr>
          <w:p w14:paraId="0C40694B"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680" w:type="dxa"/>
            <w:tcMar>
              <w:top w:w="50" w:type="dxa"/>
              <w:left w:w="100" w:type="dxa"/>
            </w:tcMar>
            <w:vAlign w:val="center"/>
          </w:tcPr>
          <w:p w14:paraId="1E14204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052779A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567282B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51">
              <w:r w:rsidRPr="00632DD5">
                <w:rPr>
                  <w:rFonts w:ascii="Times New Roman" w:eastAsia="Calibri" w:hAnsi="Times New Roman" w:cs="Times New Roman"/>
                  <w:color w:val="0000FF"/>
                  <w:u w:val="single"/>
                  <w:lang w:val="en-US"/>
                </w:rPr>
                <w:t>https://m.edsoo.ru/7f41c7e2</w:t>
              </w:r>
            </w:hyperlink>
          </w:p>
        </w:tc>
      </w:tr>
      <w:tr w:rsidR="00632DD5" w:rsidRPr="00632DD5" w14:paraId="5CDEC309" w14:textId="77777777" w:rsidTr="00B51EEB">
        <w:trPr>
          <w:trHeight w:val="144"/>
          <w:tblCellSpacing w:w="0" w:type="dxa"/>
        </w:trPr>
        <w:tc>
          <w:tcPr>
            <w:tcW w:w="0" w:type="auto"/>
            <w:gridSpan w:val="2"/>
            <w:tcMar>
              <w:top w:w="50" w:type="dxa"/>
              <w:left w:w="100" w:type="dxa"/>
            </w:tcMar>
            <w:vAlign w:val="center"/>
          </w:tcPr>
          <w:p w14:paraId="55AE18C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lastRenderedPageBreak/>
              <w:t>Итого по разделу</w:t>
            </w:r>
          </w:p>
        </w:tc>
        <w:tc>
          <w:tcPr>
            <w:tcW w:w="1509" w:type="dxa"/>
            <w:tcMar>
              <w:top w:w="50" w:type="dxa"/>
              <w:left w:w="100" w:type="dxa"/>
            </w:tcMar>
            <w:vAlign w:val="center"/>
          </w:tcPr>
          <w:p w14:paraId="12F8C716"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17 </w:t>
            </w:r>
          </w:p>
        </w:tc>
        <w:tc>
          <w:tcPr>
            <w:tcW w:w="0" w:type="auto"/>
            <w:gridSpan w:val="3"/>
            <w:tcMar>
              <w:top w:w="50" w:type="dxa"/>
              <w:left w:w="100" w:type="dxa"/>
            </w:tcMar>
            <w:vAlign w:val="center"/>
          </w:tcPr>
          <w:p w14:paraId="6CFA6417" w14:textId="77777777" w:rsidR="00632DD5" w:rsidRPr="00632DD5" w:rsidRDefault="00632DD5" w:rsidP="00632DD5">
            <w:pPr>
              <w:spacing w:after="200" w:line="276" w:lineRule="auto"/>
              <w:rPr>
                <w:rFonts w:ascii="Calibri" w:eastAsia="Calibri" w:hAnsi="Calibri" w:cs="Times New Roman"/>
                <w:lang w:val="en-US"/>
              </w:rPr>
            </w:pPr>
          </w:p>
        </w:tc>
      </w:tr>
      <w:tr w:rsidR="00632DD5" w:rsidRPr="00632DD5" w14:paraId="6A19954A" w14:textId="77777777" w:rsidTr="00B51EEB">
        <w:trPr>
          <w:trHeight w:val="144"/>
          <w:tblCellSpacing w:w="0" w:type="dxa"/>
        </w:trPr>
        <w:tc>
          <w:tcPr>
            <w:tcW w:w="0" w:type="auto"/>
            <w:gridSpan w:val="6"/>
            <w:tcMar>
              <w:top w:w="50" w:type="dxa"/>
              <w:left w:w="100" w:type="dxa"/>
            </w:tcMar>
            <w:vAlign w:val="center"/>
          </w:tcPr>
          <w:p w14:paraId="68ED13B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Раздел 3.</w:t>
            </w: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b/>
                <w:color w:val="000000"/>
                <w:sz w:val="24"/>
                <w:lang w:val="en-US"/>
              </w:rPr>
              <w:t>Язык и речь. Культура речи. Пунктуация. Основные правила пунктуации</w:t>
            </w:r>
          </w:p>
        </w:tc>
      </w:tr>
      <w:tr w:rsidR="00632DD5" w:rsidRPr="00632DD5" w14:paraId="5E6179EF" w14:textId="77777777" w:rsidTr="00B51EEB">
        <w:trPr>
          <w:trHeight w:val="144"/>
          <w:tblCellSpacing w:w="0" w:type="dxa"/>
        </w:trPr>
        <w:tc>
          <w:tcPr>
            <w:tcW w:w="492" w:type="dxa"/>
            <w:tcMar>
              <w:top w:w="50" w:type="dxa"/>
              <w:left w:w="100" w:type="dxa"/>
            </w:tcMar>
            <w:vAlign w:val="center"/>
          </w:tcPr>
          <w:p w14:paraId="72811ADC"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3.1</w:t>
            </w:r>
          </w:p>
        </w:tc>
        <w:tc>
          <w:tcPr>
            <w:tcW w:w="3168" w:type="dxa"/>
            <w:tcMar>
              <w:top w:w="50" w:type="dxa"/>
              <w:left w:w="100" w:type="dxa"/>
            </w:tcMar>
            <w:vAlign w:val="center"/>
          </w:tcPr>
          <w:p w14:paraId="5DF0681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Пунктуация как раздел лингвистики (повторение, обобщение)</w:t>
            </w:r>
          </w:p>
        </w:tc>
        <w:tc>
          <w:tcPr>
            <w:tcW w:w="960" w:type="dxa"/>
            <w:tcMar>
              <w:top w:w="50" w:type="dxa"/>
              <w:left w:w="100" w:type="dxa"/>
            </w:tcMar>
            <w:vAlign w:val="center"/>
          </w:tcPr>
          <w:p w14:paraId="6AD682C9"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680" w:type="dxa"/>
            <w:tcMar>
              <w:top w:w="50" w:type="dxa"/>
              <w:left w:w="100" w:type="dxa"/>
            </w:tcMar>
            <w:vAlign w:val="center"/>
          </w:tcPr>
          <w:p w14:paraId="426454F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1E1BD8E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2D5CDB9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52">
              <w:r w:rsidRPr="00632DD5">
                <w:rPr>
                  <w:rFonts w:ascii="Times New Roman" w:eastAsia="Calibri" w:hAnsi="Times New Roman" w:cs="Times New Roman"/>
                  <w:color w:val="0000FF"/>
                  <w:u w:val="single"/>
                  <w:lang w:val="en-US"/>
                </w:rPr>
                <w:t>https://m.edsoo.ru/7f41c7e2</w:t>
              </w:r>
            </w:hyperlink>
          </w:p>
        </w:tc>
      </w:tr>
      <w:tr w:rsidR="00632DD5" w:rsidRPr="00632DD5" w14:paraId="1E9DC5E5" w14:textId="77777777" w:rsidTr="00B51EEB">
        <w:trPr>
          <w:trHeight w:val="144"/>
          <w:tblCellSpacing w:w="0" w:type="dxa"/>
        </w:trPr>
        <w:tc>
          <w:tcPr>
            <w:tcW w:w="492" w:type="dxa"/>
            <w:tcMar>
              <w:top w:w="50" w:type="dxa"/>
              <w:left w:w="100" w:type="dxa"/>
            </w:tcMar>
            <w:vAlign w:val="center"/>
          </w:tcPr>
          <w:p w14:paraId="5C8FC19B"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3.2</w:t>
            </w:r>
          </w:p>
        </w:tc>
        <w:tc>
          <w:tcPr>
            <w:tcW w:w="3168" w:type="dxa"/>
            <w:tcMar>
              <w:top w:w="50" w:type="dxa"/>
              <w:left w:w="100" w:type="dxa"/>
            </w:tcMar>
            <w:vAlign w:val="center"/>
          </w:tcPr>
          <w:p w14:paraId="120333D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Знаки препинания между подлежащим и сказуемым</w:t>
            </w:r>
          </w:p>
        </w:tc>
        <w:tc>
          <w:tcPr>
            <w:tcW w:w="960" w:type="dxa"/>
            <w:tcMar>
              <w:top w:w="50" w:type="dxa"/>
              <w:left w:w="100" w:type="dxa"/>
            </w:tcMar>
            <w:vAlign w:val="center"/>
          </w:tcPr>
          <w:p w14:paraId="1FE8CBD3"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680" w:type="dxa"/>
            <w:tcMar>
              <w:top w:w="50" w:type="dxa"/>
              <w:left w:w="100" w:type="dxa"/>
            </w:tcMar>
            <w:vAlign w:val="center"/>
          </w:tcPr>
          <w:p w14:paraId="40E015C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6FB028A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5414020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53">
              <w:r w:rsidRPr="00632DD5">
                <w:rPr>
                  <w:rFonts w:ascii="Times New Roman" w:eastAsia="Calibri" w:hAnsi="Times New Roman" w:cs="Times New Roman"/>
                  <w:color w:val="0000FF"/>
                  <w:u w:val="single"/>
                  <w:lang w:val="en-US"/>
                </w:rPr>
                <w:t>https://m.edsoo.ru/7f41c7e2</w:t>
              </w:r>
            </w:hyperlink>
          </w:p>
        </w:tc>
      </w:tr>
      <w:tr w:rsidR="00632DD5" w:rsidRPr="00632DD5" w14:paraId="34E3DFC0" w14:textId="77777777" w:rsidTr="00B51EEB">
        <w:trPr>
          <w:trHeight w:val="144"/>
          <w:tblCellSpacing w:w="0" w:type="dxa"/>
        </w:trPr>
        <w:tc>
          <w:tcPr>
            <w:tcW w:w="492" w:type="dxa"/>
            <w:tcMar>
              <w:top w:w="50" w:type="dxa"/>
              <w:left w:w="100" w:type="dxa"/>
            </w:tcMar>
            <w:vAlign w:val="center"/>
          </w:tcPr>
          <w:p w14:paraId="25BD9A64"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3.3</w:t>
            </w:r>
          </w:p>
        </w:tc>
        <w:tc>
          <w:tcPr>
            <w:tcW w:w="3168" w:type="dxa"/>
            <w:tcMar>
              <w:top w:w="50" w:type="dxa"/>
              <w:left w:w="100" w:type="dxa"/>
            </w:tcMar>
            <w:vAlign w:val="center"/>
          </w:tcPr>
          <w:p w14:paraId="75D8AAA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Знаки препинания в предложениях с однородными членами</w:t>
            </w:r>
          </w:p>
        </w:tc>
        <w:tc>
          <w:tcPr>
            <w:tcW w:w="960" w:type="dxa"/>
            <w:tcMar>
              <w:top w:w="50" w:type="dxa"/>
              <w:left w:w="100" w:type="dxa"/>
            </w:tcMar>
            <w:vAlign w:val="center"/>
          </w:tcPr>
          <w:p w14:paraId="14175E40"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1680" w:type="dxa"/>
            <w:tcMar>
              <w:top w:w="50" w:type="dxa"/>
              <w:left w:w="100" w:type="dxa"/>
            </w:tcMar>
            <w:vAlign w:val="center"/>
          </w:tcPr>
          <w:p w14:paraId="5F877CB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6BC84C8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7E2D8F6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54">
              <w:r w:rsidRPr="00632DD5">
                <w:rPr>
                  <w:rFonts w:ascii="Times New Roman" w:eastAsia="Calibri" w:hAnsi="Times New Roman" w:cs="Times New Roman"/>
                  <w:color w:val="0000FF"/>
                  <w:u w:val="single"/>
                  <w:lang w:val="en-US"/>
                </w:rPr>
                <w:t>https://m.edsoo.ru/7f41c7e2</w:t>
              </w:r>
            </w:hyperlink>
          </w:p>
        </w:tc>
      </w:tr>
      <w:tr w:rsidR="00632DD5" w:rsidRPr="00632DD5" w14:paraId="45DD2330" w14:textId="77777777" w:rsidTr="00B51EEB">
        <w:trPr>
          <w:trHeight w:val="144"/>
          <w:tblCellSpacing w:w="0" w:type="dxa"/>
        </w:trPr>
        <w:tc>
          <w:tcPr>
            <w:tcW w:w="492" w:type="dxa"/>
            <w:tcMar>
              <w:top w:w="50" w:type="dxa"/>
              <w:left w:w="100" w:type="dxa"/>
            </w:tcMar>
            <w:vAlign w:val="center"/>
          </w:tcPr>
          <w:p w14:paraId="250BA789"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3.4</w:t>
            </w:r>
          </w:p>
        </w:tc>
        <w:tc>
          <w:tcPr>
            <w:tcW w:w="3168" w:type="dxa"/>
            <w:tcMar>
              <w:top w:w="50" w:type="dxa"/>
              <w:left w:w="100" w:type="dxa"/>
            </w:tcMar>
            <w:vAlign w:val="center"/>
          </w:tcPr>
          <w:p w14:paraId="4B2703F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Знаки препинания при обособлении</w:t>
            </w:r>
          </w:p>
        </w:tc>
        <w:tc>
          <w:tcPr>
            <w:tcW w:w="960" w:type="dxa"/>
            <w:tcMar>
              <w:top w:w="50" w:type="dxa"/>
              <w:left w:w="100" w:type="dxa"/>
            </w:tcMar>
            <w:vAlign w:val="center"/>
          </w:tcPr>
          <w:p w14:paraId="32D0FD38"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3 </w:t>
            </w:r>
          </w:p>
        </w:tc>
        <w:tc>
          <w:tcPr>
            <w:tcW w:w="1680" w:type="dxa"/>
            <w:tcMar>
              <w:top w:w="50" w:type="dxa"/>
              <w:left w:w="100" w:type="dxa"/>
            </w:tcMar>
            <w:vAlign w:val="center"/>
          </w:tcPr>
          <w:p w14:paraId="168F0DE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0916535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38879EA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55">
              <w:r w:rsidRPr="00632DD5">
                <w:rPr>
                  <w:rFonts w:ascii="Times New Roman" w:eastAsia="Calibri" w:hAnsi="Times New Roman" w:cs="Times New Roman"/>
                  <w:color w:val="0000FF"/>
                  <w:u w:val="single"/>
                  <w:lang w:val="en-US"/>
                </w:rPr>
                <w:t>https://m.edsoo.ru/7f41c7e2</w:t>
              </w:r>
            </w:hyperlink>
          </w:p>
        </w:tc>
      </w:tr>
      <w:tr w:rsidR="00632DD5" w:rsidRPr="00632DD5" w14:paraId="302238F0" w14:textId="77777777" w:rsidTr="00B51EEB">
        <w:trPr>
          <w:trHeight w:val="144"/>
          <w:tblCellSpacing w:w="0" w:type="dxa"/>
        </w:trPr>
        <w:tc>
          <w:tcPr>
            <w:tcW w:w="492" w:type="dxa"/>
            <w:tcMar>
              <w:top w:w="50" w:type="dxa"/>
              <w:left w:w="100" w:type="dxa"/>
            </w:tcMar>
            <w:vAlign w:val="center"/>
          </w:tcPr>
          <w:p w14:paraId="4F9BB1B7"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3.5</w:t>
            </w:r>
          </w:p>
        </w:tc>
        <w:tc>
          <w:tcPr>
            <w:tcW w:w="3168" w:type="dxa"/>
            <w:tcMar>
              <w:top w:w="50" w:type="dxa"/>
              <w:left w:w="100" w:type="dxa"/>
            </w:tcMar>
            <w:vAlign w:val="center"/>
          </w:tcPr>
          <w:p w14:paraId="22FDAC0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78BE17C8"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1680" w:type="dxa"/>
            <w:tcMar>
              <w:top w:w="50" w:type="dxa"/>
              <w:left w:w="100" w:type="dxa"/>
            </w:tcMar>
            <w:vAlign w:val="center"/>
          </w:tcPr>
          <w:p w14:paraId="2FA3422D"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252E8F3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0638124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56">
              <w:r w:rsidRPr="00632DD5">
                <w:rPr>
                  <w:rFonts w:ascii="Times New Roman" w:eastAsia="Calibri" w:hAnsi="Times New Roman" w:cs="Times New Roman"/>
                  <w:color w:val="0000FF"/>
                  <w:u w:val="single"/>
                  <w:lang w:val="en-US"/>
                </w:rPr>
                <w:t>https://m.edsoo.ru/7f41c7e2</w:t>
              </w:r>
            </w:hyperlink>
          </w:p>
        </w:tc>
      </w:tr>
      <w:tr w:rsidR="00632DD5" w:rsidRPr="00632DD5" w14:paraId="7E604318" w14:textId="77777777" w:rsidTr="00B51EEB">
        <w:trPr>
          <w:trHeight w:val="144"/>
          <w:tblCellSpacing w:w="0" w:type="dxa"/>
        </w:trPr>
        <w:tc>
          <w:tcPr>
            <w:tcW w:w="492" w:type="dxa"/>
            <w:tcMar>
              <w:top w:w="50" w:type="dxa"/>
              <w:left w:w="100" w:type="dxa"/>
            </w:tcMar>
            <w:vAlign w:val="center"/>
          </w:tcPr>
          <w:p w14:paraId="2BEF0E6E"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3.6</w:t>
            </w:r>
          </w:p>
        </w:tc>
        <w:tc>
          <w:tcPr>
            <w:tcW w:w="3168" w:type="dxa"/>
            <w:tcMar>
              <w:top w:w="50" w:type="dxa"/>
              <w:left w:w="100" w:type="dxa"/>
            </w:tcMar>
            <w:vAlign w:val="center"/>
          </w:tcPr>
          <w:p w14:paraId="0D09512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Знаки препинания в сложном предложении</w:t>
            </w:r>
          </w:p>
        </w:tc>
        <w:tc>
          <w:tcPr>
            <w:tcW w:w="960" w:type="dxa"/>
            <w:tcMar>
              <w:top w:w="50" w:type="dxa"/>
              <w:left w:w="100" w:type="dxa"/>
            </w:tcMar>
            <w:vAlign w:val="center"/>
          </w:tcPr>
          <w:p w14:paraId="397A172F"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3 </w:t>
            </w:r>
          </w:p>
        </w:tc>
        <w:tc>
          <w:tcPr>
            <w:tcW w:w="1680" w:type="dxa"/>
            <w:tcMar>
              <w:top w:w="50" w:type="dxa"/>
              <w:left w:w="100" w:type="dxa"/>
            </w:tcMar>
            <w:vAlign w:val="center"/>
          </w:tcPr>
          <w:p w14:paraId="1BD848C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536BF66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6FD94CB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57">
              <w:r w:rsidRPr="00632DD5">
                <w:rPr>
                  <w:rFonts w:ascii="Times New Roman" w:eastAsia="Calibri" w:hAnsi="Times New Roman" w:cs="Times New Roman"/>
                  <w:color w:val="0000FF"/>
                  <w:u w:val="single"/>
                  <w:lang w:val="en-US"/>
                </w:rPr>
                <w:t>https://m.edsoo.ru/7f41c7e2</w:t>
              </w:r>
            </w:hyperlink>
          </w:p>
        </w:tc>
      </w:tr>
      <w:tr w:rsidR="00632DD5" w:rsidRPr="00632DD5" w14:paraId="162B69C2" w14:textId="77777777" w:rsidTr="00B51EEB">
        <w:trPr>
          <w:trHeight w:val="144"/>
          <w:tblCellSpacing w:w="0" w:type="dxa"/>
        </w:trPr>
        <w:tc>
          <w:tcPr>
            <w:tcW w:w="492" w:type="dxa"/>
            <w:tcMar>
              <w:top w:w="50" w:type="dxa"/>
              <w:left w:w="100" w:type="dxa"/>
            </w:tcMar>
            <w:vAlign w:val="center"/>
          </w:tcPr>
          <w:p w14:paraId="4DFAE86D"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3.7</w:t>
            </w:r>
          </w:p>
        </w:tc>
        <w:tc>
          <w:tcPr>
            <w:tcW w:w="3168" w:type="dxa"/>
            <w:tcMar>
              <w:top w:w="50" w:type="dxa"/>
              <w:left w:w="100" w:type="dxa"/>
            </w:tcMar>
            <w:vAlign w:val="center"/>
          </w:tcPr>
          <w:p w14:paraId="2DB38F6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Знаки препинания в сложном предложении с разными видами связи</w:t>
            </w:r>
          </w:p>
        </w:tc>
        <w:tc>
          <w:tcPr>
            <w:tcW w:w="960" w:type="dxa"/>
            <w:tcMar>
              <w:top w:w="50" w:type="dxa"/>
              <w:left w:w="100" w:type="dxa"/>
            </w:tcMar>
            <w:vAlign w:val="center"/>
          </w:tcPr>
          <w:p w14:paraId="5C91ABF9"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1680" w:type="dxa"/>
            <w:tcMar>
              <w:top w:w="50" w:type="dxa"/>
              <w:left w:w="100" w:type="dxa"/>
            </w:tcMar>
            <w:vAlign w:val="center"/>
          </w:tcPr>
          <w:p w14:paraId="5B7F60D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40B251A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13F4173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58">
              <w:r w:rsidRPr="00632DD5">
                <w:rPr>
                  <w:rFonts w:ascii="Times New Roman" w:eastAsia="Calibri" w:hAnsi="Times New Roman" w:cs="Times New Roman"/>
                  <w:color w:val="0000FF"/>
                  <w:u w:val="single"/>
                  <w:lang w:val="en-US"/>
                </w:rPr>
                <w:t>https://m.edsoo.ru/7f41c7e2</w:t>
              </w:r>
            </w:hyperlink>
          </w:p>
        </w:tc>
      </w:tr>
      <w:tr w:rsidR="00632DD5" w:rsidRPr="00632DD5" w14:paraId="27D2FB37" w14:textId="77777777" w:rsidTr="00B51EEB">
        <w:trPr>
          <w:trHeight w:val="144"/>
          <w:tblCellSpacing w:w="0" w:type="dxa"/>
        </w:trPr>
        <w:tc>
          <w:tcPr>
            <w:tcW w:w="492" w:type="dxa"/>
            <w:tcMar>
              <w:top w:w="50" w:type="dxa"/>
              <w:left w:w="100" w:type="dxa"/>
            </w:tcMar>
            <w:vAlign w:val="center"/>
          </w:tcPr>
          <w:p w14:paraId="1A84E39D"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3.8</w:t>
            </w:r>
          </w:p>
        </w:tc>
        <w:tc>
          <w:tcPr>
            <w:tcW w:w="3168" w:type="dxa"/>
            <w:tcMar>
              <w:top w:w="50" w:type="dxa"/>
              <w:left w:w="100" w:type="dxa"/>
            </w:tcMar>
            <w:vAlign w:val="center"/>
          </w:tcPr>
          <w:p w14:paraId="771CB0F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Знаки препинания при передаче чужой речи</w:t>
            </w:r>
          </w:p>
        </w:tc>
        <w:tc>
          <w:tcPr>
            <w:tcW w:w="960" w:type="dxa"/>
            <w:tcMar>
              <w:top w:w="50" w:type="dxa"/>
              <w:left w:w="100" w:type="dxa"/>
            </w:tcMar>
            <w:vAlign w:val="center"/>
          </w:tcPr>
          <w:p w14:paraId="22BEA12B"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1680" w:type="dxa"/>
            <w:tcMar>
              <w:top w:w="50" w:type="dxa"/>
              <w:left w:w="100" w:type="dxa"/>
            </w:tcMar>
            <w:vAlign w:val="center"/>
          </w:tcPr>
          <w:p w14:paraId="0639BE9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7050B99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63ED75F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59">
              <w:r w:rsidRPr="00632DD5">
                <w:rPr>
                  <w:rFonts w:ascii="Times New Roman" w:eastAsia="Calibri" w:hAnsi="Times New Roman" w:cs="Times New Roman"/>
                  <w:color w:val="0000FF"/>
                  <w:u w:val="single"/>
                  <w:lang w:val="en-US"/>
                </w:rPr>
                <w:t>https://m.edsoo.ru/7f41c7e2</w:t>
              </w:r>
            </w:hyperlink>
          </w:p>
        </w:tc>
      </w:tr>
      <w:tr w:rsidR="00632DD5" w:rsidRPr="00632DD5" w14:paraId="268AB73D" w14:textId="77777777" w:rsidTr="00B51EEB">
        <w:trPr>
          <w:trHeight w:val="144"/>
          <w:tblCellSpacing w:w="0" w:type="dxa"/>
        </w:trPr>
        <w:tc>
          <w:tcPr>
            <w:tcW w:w="492" w:type="dxa"/>
            <w:tcMar>
              <w:top w:w="50" w:type="dxa"/>
              <w:left w:w="100" w:type="dxa"/>
            </w:tcMar>
            <w:vAlign w:val="center"/>
          </w:tcPr>
          <w:p w14:paraId="63FC4432"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3.9</w:t>
            </w:r>
          </w:p>
        </w:tc>
        <w:tc>
          <w:tcPr>
            <w:tcW w:w="3168" w:type="dxa"/>
            <w:tcMar>
              <w:top w:w="50" w:type="dxa"/>
              <w:left w:w="100" w:type="dxa"/>
            </w:tcMar>
            <w:vAlign w:val="center"/>
          </w:tcPr>
          <w:p w14:paraId="5FD11C7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Повторение и обобщение по темам раздела "Пунктуация. Основные правила пунктуации"</w:t>
            </w:r>
          </w:p>
        </w:tc>
        <w:tc>
          <w:tcPr>
            <w:tcW w:w="960" w:type="dxa"/>
            <w:tcMar>
              <w:top w:w="50" w:type="dxa"/>
              <w:left w:w="100" w:type="dxa"/>
            </w:tcMar>
            <w:vAlign w:val="center"/>
          </w:tcPr>
          <w:p w14:paraId="743EB795"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680" w:type="dxa"/>
            <w:tcMar>
              <w:top w:w="50" w:type="dxa"/>
              <w:left w:w="100" w:type="dxa"/>
            </w:tcMar>
            <w:vAlign w:val="center"/>
          </w:tcPr>
          <w:p w14:paraId="2515B69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4D0B2C4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40AF779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60">
              <w:r w:rsidRPr="00632DD5">
                <w:rPr>
                  <w:rFonts w:ascii="Times New Roman" w:eastAsia="Calibri" w:hAnsi="Times New Roman" w:cs="Times New Roman"/>
                  <w:color w:val="0000FF"/>
                  <w:u w:val="single"/>
                  <w:lang w:val="en-US"/>
                </w:rPr>
                <w:t>https://m.edsoo.ru/7f41c7e2</w:t>
              </w:r>
            </w:hyperlink>
          </w:p>
        </w:tc>
      </w:tr>
      <w:tr w:rsidR="00632DD5" w:rsidRPr="00632DD5" w14:paraId="201541E9" w14:textId="77777777" w:rsidTr="00B51EEB">
        <w:trPr>
          <w:trHeight w:val="144"/>
          <w:tblCellSpacing w:w="0" w:type="dxa"/>
        </w:trPr>
        <w:tc>
          <w:tcPr>
            <w:tcW w:w="0" w:type="auto"/>
            <w:gridSpan w:val="2"/>
            <w:tcMar>
              <w:top w:w="50" w:type="dxa"/>
              <w:left w:w="100" w:type="dxa"/>
            </w:tcMar>
            <w:vAlign w:val="center"/>
          </w:tcPr>
          <w:p w14:paraId="32A4768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Итого по разделу</w:t>
            </w:r>
          </w:p>
        </w:tc>
        <w:tc>
          <w:tcPr>
            <w:tcW w:w="1509" w:type="dxa"/>
            <w:tcMar>
              <w:top w:w="50" w:type="dxa"/>
              <w:left w:w="100" w:type="dxa"/>
            </w:tcMar>
            <w:vAlign w:val="center"/>
          </w:tcPr>
          <w:p w14:paraId="6A63EAF0"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17 </w:t>
            </w:r>
          </w:p>
        </w:tc>
        <w:tc>
          <w:tcPr>
            <w:tcW w:w="0" w:type="auto"/>
            <w:gridSpan w:val="3"/>
            <w:tcMar>
              <w:top w:w="50" w:type="dxa"/>
              <w:left w:w="100" w:type="dxa"/>
            </w:tcMar>
            <w:vAlign w:val="center"/>
          </w:tcPr>
          <w:p w14:paraId="1638E77C" w14:textId="77777777" w:rsidR="00632DD5" w:rsidRPr="00632DD5" w:rsidRDefault="00632DD5" w:rsidP="00632DD5">
            <w:pPr>
              <w:spacing w:after="200" w:line="276" w:lineRule="auto"/>
              <w:rPr>
                <w:rFonts w:ascii="Calibri" w:eastAsia="Calibri" w:hAnsi="Calibri" w:cs="Times New Roman"/>
                <w:lang w:val="en-US"/>
              </w:rPr>
            </w:pPr>
          </w:p>
        </w:tc>
      </w:tr>
      <w:tr w:rsidR="00632DD5" w:rsidRPr="00632DD5" w14:paraId="714D5A17" w14:textId="77777777" w:rsidTr="00B51EEB">
        <w:trPr>
          <w:trHeight w:val="144"/>
          <w:tblCellSpacing w:w="0" w:type="dxa"/>
        </w:trPr>
        <w:tc>
          <w:tcPr>
            <w:tcW w:w="0" w:type="auto"/>
            <w:gridSpan w:val="6"/>
            <w:tcMar>
              <w:top w:w="50" w:type="dxa"/>
              <w:left w:w="100" w:type="dxa"/>
            </w:tcMar>
            <w:vAlign w:val="center"/>
          </w:tcPr>
          <w:p w14:paraId="6A8E548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Раздел 4.</w:t>
            </w: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b/>
                <w:color w:val="000000"/>
                <w:sz w:val="24"/>
                <w:lang w:val="en-US"/>
              </w:rPr>
              <w:t>Функциональная стилистика. Культура речи</w:t>
            </w:r>
          </w:p>
        </w:tc>
      </w:tr>
      <w:tr w:rsidR="00632DD5" w:rsidRPr="00632DD5" w14:paraId="7371D246" w14:textId="77777777" w:rsidTr="00B51EEB">
        <w:trPr>
          <w:trHeight w:val="144"/>
          <w:tblCellSpacing w:w="0" w:type="dxa"/>
        </w:trPr>
        <w:tc>
          <w:tcPr>
            <w:tcW w:w="492" w:type="dxa"/>
            <w:tcMar>
              <w:top w:w="50" w:type="dxa"/>
              <w:left w:w="100" w:type="dxa"/>
            </w:tcMar>
            <w:vAlign w:val="center"/>
          </w:tcPr>
          <w:p w14:paraId="3F861426"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4.1</w:t>
            </w:r>
          </w:p>
        </w:tc>
        <w:tc>
          <w:tcPr>
            <w:tcW w:w="3168" w:type="dxa"/>
            <w:tcMar>
              <w:top w:w="50" w:type="dxa"/>
              <w:left w:w="100" w:type="dxa"/>
            </w:tcMar>
            <w:vAlign w:val="center"/>
          </w:tcPr>
          <w:p w14:paraId="15BFCFF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Функциональная стилистика как раздел лингвистики</w:t>
            </w:r>
          </w:p>
        </w:tc>
        <w:tc>
          <w:tcPr>
            <w:tcW w:w="960" w:type="dxa"/>
            <w:tcMar>
              <w:top w:w="50" w:type="dxa"/>
              <w:left w:w="100" w:type="dxa"/>
            </w:tcMar>
            <w:vAlign w:val="center"/>
          </w:tcPr>
          <w:p w14:paraId="7A993E18"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680" w:type="dxa"/>
            <w:tcMar>
              <w:top w:w="50" w:type="dxa"/>
              <w:left w:w="100" w:type="dxa"/>
            </w:tcMar>
            <w:vAlign w:val="center"/>
          </w:tcPr>
          <w:p w14:paraId="63F00DF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0B5572B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681E74C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61">
              <w:r w:rsidRPr="00632DD5">
                <w:rPr>
                  <w:rFonts w:ascii="Times New Roman" w:eastAsia="Calibri" w:hAnsi="Times New Roman" w:cs="Times New Roman"/>
                  <w:color w:val="0000FF"/>
                  <w:u w:val="single"/>
                  <w:lang w:val="en-US"/>
                </w:rPr>
                <w:t>https://m.edsoo.ru/7f41c7e2</w:t>
              </w:r>
            </w:hyperlink>
          </w:p>
        </w:tc>
      </w:tr>
      <w:tr w:rsidR="00632DD5" w:rsidRPr="00632DD5" w14:paraId="779173D8" w14:textId="77777777" w:rsidTr="00B51EEB">
        <w:trPr>
          <w:trHeight w:val="144"/>
          <w:tblCellSpacing w:w="0" w:type="dxa"/>
        </w:trPr>
        <w:tc>
          <w:tcPr>
            <w:tcW w:w="492" w:type="dxa"/>
            <w:tcMar>
              <w:top w:w="50" w:type="dxa"/>
              <w:left w:w="100" w:type="dxa"/>
            </w:tcMar>
            <w:vAlign w:val="center"/>
          </w:tcPr>
          <w:p w14:paraId="709CB02D"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lastRenderedPageBreak/>
              <w:t>4.2</w:t>
            </w:r>
          </w:p>
        </w:tc>
        <w:tc>
          <w:tcPr>
            <w:tcW w:w="3168" w:type="dxa"/>
            <w:tcMar>
              <w:top w:w="50" w:type="dxa"/>
              <w:left w:w="100" w:type="dxa"/>
            </w:tcMar>
            <w:vAlign w:val="center"/>
          </w:tcPr>
          <w:p w14:paraId="461FAC2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Разговорная речь</w:t>
            </w:r>
          </w:p>
        </w:tc>
        <w:tc>
          <w:tcPr>
            <w:tcW w:w="960" w:type="dxa"/>
            <w:tcMar>
              <w:top w:w="50" w:type="dxa"/>
              <w:left w:w="100" w:type="dxa"/>
            </w:tcMar>
            <w:vAlign w:val="center"/>
          </w:tcPr>
          <w:p w14:paraId="481C2D1C"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1680" w:type="dxa"/>
            <w:tcMar>
              <w:top w:w="50" w:type="dxa"/>
              <w:left w:w="100" w:type="dxa"/>
            </w:tcMar>
            <w:vAlign w:val="center"/>
          </w:tcPr>
          <w:p w14:paraId="7BFB55F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741D2FC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1EBDEF4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62">
              <w:r w:rsidRPr="00632DD5">
                <w:rPr>
                  <w:rFonts w:ascii="Times New Roman" w:eastAsia="Calibri" w:hAnsi="Times New Roman" w:cs="Times New Roman"/>
                  <w:color w:val="0000FF"/>
                  <w:u w:val="single"/>
                  <w:lang w:val="en-US"/>
                </w:rPr>
                <w:t>https://m.edsoo.ru/7f41c7e2</w:t>
              </w:r>
            </w:hyperlink>
          </w:p>
        </w:tc>
      </w:tr>
      <w:tr w:rsidR="00632DD5" w:rsidRPr="00632DD5" w14:paraId="1285428E" w14:textId="77777777" w:rsidTr="00B51EEB">
        <w:trPr>
          <w:trHeight w:val="144"/>
          <w:tblCellSpacing w:w="0" w:type="dxa"/>
        </w:trPr>
        <w:tc>
          <w:tcPr>
            <w:tcW w:w="492" w:type="dxa"/>
            <w:tcMar>
              <w:top w:w="50" w:type="dxa"/>
              <w:left w:w="100" w:type="dxa"/>
            </w:tcMar>
            <w:vAlign w:val="center"/>
          </w:tcPr>
          <w:p w14:paraId="22162BBE"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4.3</w:t>
            </w:r>
          </w:p>
        </w:tc>
        <w:tc>
          <w:tcPr>
            <w:tcW w:w="3168" w:type="dxa"/>
            <w:tcMar>
              <w:top w:w="50" w:type="dxa"/>
              <w:left w:w="100" w:type="dxa"/>
            </w:tcMar>
            <w:vAlign w:val="center"/>
          </w:tcPr>
          <w:p w14:paraId="4798DEA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жанры разговорной речи: устный рассказ, беседа, спор (обзор)</w:t>
            </w:r>
          </w:p>
        </w:tc>
        <w:tc>
          <w:tcPr>
            <w:tcW w:w="960" w:type="dxa"/>
            <w:tcMar>
              <w:top w:w="50" w:type="dxa"/>
              <w:left w:w="100" w:type="dxa"/>
            </w:tcMar>
            <w:vAlign w:val="center"/>
          </w:tcPr>
          <w:p w14:paraId="4EA39E10"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1680" w:type="dxa"/>
            <w:tcMar>
              <w:top w:w="50" w:type="dxa"/>
              <w:left w:w="100" w:type="dxa"/>
            </w:tcMar>
            <w:vAlign w:val="center"/>
          </w:tcPr>
          <w:p w14:paraId="75F3B86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21F5690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5ECA50A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63">
              <w:r w:rsidRPr="00632DD5">
                <w:rPr>
                  <w:rFonts w:ascii="Times New Roman" w:eastAsia="Calibri" w:hAnsi="Times New Roman" w:cs="Times New Roman"/>
                  <w:color w:val="0000FF"/>
                  <w:u w:val="single"/>
                  <w:lang w:val="en-US"/>
                </w:rPr>
                <w:t>https://m.edsoo.ru/7f41c7e2</w:t>
              </w:r>
            </w:hyperlink>
          </w:p>
        </w:tc>
      </w:tr>
      <w:tr w:rsidR="00632DD5" w:rsidRPr="00632DD5" w14:paraId="64A980A6" w14:textId="77777777" w:rsidTr="00B51EEB">
        <w:trPr>
          <w:trHeight w:val="144"/>
          <w:tblCellSpacing w:w="0" w:type="dxa"/>
        </w:trPr>
        <w:tc>
          <w:tcPr>
            <w:tcW w:w="492" w:type="dxa"/>
            <w:tcMar>
              <w:top w:w="50" w:type="dxa"/>
              <w:left w:w="100" w:type="dxa"/>
            </w:tcMar>
            <w:vAlign w:val="center"/>
          </w:tcPr>
          <w:p w14:paraId="1D570F4A"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4.4</w:t>
            </w:r>
          </w:p>
        </w:tc>
        <w:tc>
          <w:tcPr>
            <w:tcW w:w="3168" w:type="dxa"/>
            <w:tcMar>
              <w:top w:w="50" w:type="dxa"/>
              <w:left w:w="100" w:type="dxa"/>
            </w:tcMar>
            <w:vAlign w:val="center"/>
          </w:tcPr>
          <w:p w14:paraId="2FF24B3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Научный стиль</w:t>
            </w:r>
          </w:p>
        </w:tc>
        <w:tc>
          <w:tcPr>
            <w:tcW w:w="960" w:type="dxa"/>
            <w:tcMar>
              <w:top w:w="50" w:type="dxa"/>
              <w:left w:w="100" w:type="dxa"/>
            </w:tcMar>
            <w:vAlign w:val="center"/>
          </w:tcPr>
          <w:p w14:paraId="7D3C8C2A"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3 </w:t>
            </w:r>
          </w:p>
        </w:tc>
        <w:tc>
          <w:tcPr>
            <w:tcW w:w="1680" w:type="dxa"/>
            <w:tcMar>
              <w:top w:w="50" w:type="dxa"/>
              <w:left w:w="100" w:type="dxa"/>
            </w:tcMar>
            <w:vAlign w:val="center"/>
          </w:tcPr>
          <w:p w14:paraId="16DA2BE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4AD2440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7F89CDC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64">
              <w:r w:rsidRPr="00632DD5">
                <w:rPr>
                  <w:rFonts w:ascii="Times New Roman" w:eastAsia="Calibri" w:hAnsi="Times New Roman" w:cs="Times New Roman"/>
                  <w:color w:val="0000FF"/>
                  <w:u w:val="single"/>
                  <w:lang w:val="en-US"/>
                </w:rPr>
                <w:t>https://m.edsoo.ru/7f41c7e2</w:t>
              </w:r>
            </w:hyperlink>
          </w:p>
        </w:tc>
      </w:tr>
      <w:tr w:rsidR="00632DD5" w:rsidRPr="00632DD5" w14:paraId="63473892" w14:textId="77777777" w:rsidTr="00B51EEB">
        <w:trPr>
          <w:trHeight w:val="144"/>
          <w:tblCellSpacing w:w="0" w:type="dxa"/>
        </w:trPr>
        <w:tc>
          <w:tcPr>
            <w:tcW w:w="492" w:type="dxa"/>
            <w:tcMar>
              <w:top w:w="50" w:type="dxa"/>
              <w:left w:w="100" w:type="dxa"/>
            </w:tcMar>
            <w:vAlign w:val="center"/>
          </w:tcPr>
          <w:p w14:paraId="55B94349"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4.5</w:t>
            </w:r>
          </w:p>
        </w:tc>
        <w:tc>
          <w:tcPr>
            <w:tcW w:w="3168" w:type="dxa"/>
            <w:tcMar>
              <w:top w:w="50" w:type="dxa"/>
              <w:left w:w="100" w:type="dxa"/>
            </w:tcMar>
            <w:vAlign w:val="center"/>
          </w:tcPr>
          <w:p w14:paraId="3F571F5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жанры научного стиля (обзор)</w:t>
            </w:r>
          </w:p>
        </w:tc>
        <w:tc>
          <w:tcPr>
            <w:tcW w:w="960" w:type="dxa"/>
            <w:tcMar>
              <w:top w:w="50" w:type="dxa"/>
              <w:left w:w="100" w:type="dxa"/>
            </w:tcMar>
            <w:vAlign w:val="center"/>
          </w:tcPr>
          <w:p w14:paraId="0C59FB97"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1680" w:type="dxa"/>
            <w:tcMar>
              <w:top w:w="50" w:type="dxa"/>
              <w:left w:w="100" w:type="dxa"/>
            </w:tcMar>
            <w:vAlign w:val="center"/>
          </w:tcPr>
          <w:p w14:paraId="73157F0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1AB84CED"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2B6BD7E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65">
              <w:r w:rsidRPr="00632DD5">
                <w:rPr>
                  <w:rFonts w:ascii="Times New Roman" w:eastAsia="Calibri" w:hAnsi="Times New Roman" w:cs="Times New Roman"/>
                  <w:color w:val="0000FF"/>
                  <w:u w:val="single"/>
                  <w:lang w:val="en-US"/>
                </w:rPr>
                <w:t>https://m.edsoo.ru/7f41c7e2</w:t>
              </w:r>
            </w:hyperlink>
          </w:p>
        </w:tc>
      </w:tr>
      <w:tr w:rsidR="00632DD5" w:rsidRPr="00632DD5" w14:paraId="0918A63F" w14:textId="77777777" w:rsidTr="00B51EEB">
        <w:trPr>
          <w:trHeight w:val="144"/>
          <w:tblCellSpacing w:w="0" w:type="dxa"/>
        </w:trPr>
        <w:tc>
          <w:tcPr>
            <w:tcW w:w="492" w:type="dxa"/>
            <w:tcMar>
              <w:top w:w="50" w:type="dxa"/>
              <w:left w:w="100" w:type="dxa"/>
            </w:tcMar>
            <w:vAlign w:val="center"/>
          </w:tcPr>
          <w:p w14:paraId="3E522FF3"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4.6</w:t>
            </w:r>
          </w:p>
        </w:tc>
        <w:tc>
          <w:tcPr>
            <w:tcW w:w="3168" w:type="dxa"/>
            <w:tcMar>
              <w:top w:w="50" w:type="dxa"/>
              <w:left w:w="100" w:type="dxa"/>
            </w:tcMar>
            <w:vAlign w:val="center"/>
          </w:tcPr>
          <w:p w14:paraId="7206613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Официально-деловой стиль. Основные жанры официально-делового стиля (обзор)</w:t>
            </w:r>
          </w:p>
        </w:tc>
        <w:tc>
          <w:tcPr>
            <w:tcW w:w="960" w:type="dxa"/>
            <w:tcMar>
              <w:top w:w="50" w:type="dxa"/>
              <w:left w:w="100" w:type="dxa"/>
            </w:tcMar>
            <w:vAlign w:val="center"/>
          </w:tcPr>
          <w:p w14:paraId="79CCFA1C"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1680" w:type="dxa"/>
            <w:tcMar>
              <w:top w:w="50" w:type="dxa"/>
              <w:left w:w="100" w:type="dxa"/>
            </w:tcMar>
            <w:vAlign w:val="center"/>
          </w:tcPr>
          <w:p w14:paraId="47A3F0B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77578A8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74695CC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66">
              <w:r w:rsidRPr="00632DD5">
                <w:rPr>
                  <w:rFonts w:ascii="Times New Roman" w:eastAsia="Calibri" w:hAnsi="Times New Roman" w:cs="Times New Roman"/>
                  <w:color w:val="0000FF"/>
                  <w:u w:val="single"/>
                  <w:lang w:val="en-US"/>
                </w:rPr>
                <w:t>https://m.edsoo.ru/7f41c7e2</w:t>
              </w:r>
            </w:hyperlink>
          </w:p>
        </w:tc>
      </w:tr>
      <w:tr w:rsidR="00632DD5" w:rsidRPr="00632DD5" w14:paraId="2873AB3C" w14:textId="77777777" w:rsidTr="00B51EEB">
        <w:trPr>
          <w:trHeight w:val="144"/>
          <w:tblCellSpacing w:w="0" w:type="dxa"/>
        </w:trPr>
        <w:tc>
          <w:tcPr>
            <w:tcW w:w="492" w:type="dxa"/>
            <w:tcMar>
              <w:top w:w="50" w:type="dxa"/>
              <w:left w:w="100" w:type="dxa"/>
            </w:tcMar>
            <w:vAlign w:val="center"/>
          </w:tcPr>
          <w:p w14:paraId="11AE66AD"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4.7</w:t>
            </w:r>
          </w:p>
        </w:tc>
        <w:tc>
          <w:tcPr>
            <w:tcW w:w="3168" w:type="dxa"/>
            <w:tcMar>
              <w:top w:w="50" w:type="dxa"/>
              <w:left w:w="100" w:type="dxa"/>
            </w:tcMar>
            <w:vAlign w:val="center"/>
          </w:tcPr>
          <w:p w14:paraId="6AA5BFA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Публицистический стиль</w:t>
            </w:r>
          </w:p>
        </w:tc>
        <w:tc>
          <w:tcPr>
            <w:tcW w:w="960" w:type="dxa"/>
            <w:tcMar>
              <w:top w:w="50" w:type="dxa"/>
              <w:left w:w="100" w:type="dxa"/>
            </w:tcMar>
            <w:vAlign w:val="center"/>
          </w:tcPr>
          <w:p w14:paraId="73B579F2"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 </w:t>
            </w:r>
          </w:p>
        </w:tc>
        <w:tc>
          <w:tcPr>
            <w:tcW w:w="1680" w:type="dxa"/>
            <w:tcMar>
              <w:top w:w="50" w:type="dxa"/>
              <w:left w:w="100" w:type="dxa"/>
            </w:tcMar>
            <w:vAlign w:val="center"/>
          </w:tcPr>
          <w:p w14:paraId="14143FC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67DFDA0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11BD5BB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67">
              <w:r w:rsidRPr="00632DD5">
                <w:rPr>
                  <w:rFonts w:ascii="Times New Roman" w:eastAsia="Calibri" w:hAnsi="Times New Roman" w:cs="Times New Roman"/>
                  <w:color w:val="0000FF"/>
                  <w:u w:val="single"/>
                  <w:lang w:val="en-US"/>
                </w:rPr>
                <w:t>https://m.edsoo.ru/7f41c7e2</w:t>
              </w:r>
            </w:hyperlink>
          </w:p>
        </w:tc>
      </w:tr>
      <w:tr w:rsidR="00632DD5" w:rsidRPr="00632DD5" w14:paraId="2AFDCED8" w14:textId="77777777" w:rsidTr="00B51EEB">
        <w:trPr>
          <w:trHeight w:val="144"/>
          <w:tblCellSpacing w:w="0" w:type="dxa"/>
        </w:trPr>
        <w:tc>
          <w:tcPr>
            <w:tcW w:w="492" w:type="dxa"/>
            <w:tcMar>
              <w:top w:w="50" w:type="dxa"/>
              <w:left w:w="100" w:type="dxa"/>
            </w:tcMar>
            <w:vAlign w:val="center"/>
          </w:tcPr>
          <w:p w14:paraId="787CE207"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4.8</w:t>
            </w:r>
          </w:p>
        </w:tc>
        <w:tc>
          <w:tcPr>
            <w:tcW w:w="3168" w:type="dxa"/>
            <w:tcMar>
              <w:top w:w="50" w:type="dxa"/>
              <w:left w:w="100" w:type="dxa"/>
            </w:tcMar>
            <w:vAlign w:val="center"/>
          </w:tcPr>
          <w:p w14:paraId="69F8207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жанры публицистического стиля (обзор)</w:t>
            </w:r>
          </w:p>
        </w:tc>
        <w:tc>
          <w:tcPr>
            <w:tcW w:w="960" w:type="dxa"/>
            <w:tcMar>
              <w:top w:w="50" w:type="dxa"/>
              <w:left w:w="100" w:type="dxa"/>
            </w:tcMar>
            <w:vAlign w:val="center"/>
          </w:tcPr>
          <w:p w14:paraId="6F01C9FF"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3 </w:t>
            </w:r>
          </w:p>
        </w:tc>
        <w:tc>
          <w:tcPr>
            <w:tcW w:w="1680" w:type="dxa"/>
            <w:tcMar>
              <w:top w:w="50" w:type="dxa"/>
              <w:left w:w="100" w:type="dxa"/>
            </w:tcMar>
            <w:vAlign w:val="center"/>
          </w:tcPr>
          <w:p w14:paraId="32AF1CE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02F44E5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716E2E9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68">
              <w:r w:rsidRPr="00632DD5">
                <w:rPr>
                  <w:rFonts w:ascii="Times New Roman" w:eastAsia="Calibri" w:hAnsi="Times New Roman" w:cs="Times New Roman"/>
                  <w:color w:val="0000FF"/>
                  <w:u w:val="single"/>
                  <w:lang w:val="en-US"/>
                </w:rPr>
                <w:t>https://m.edsoo.ru/7f41c7e2</w:t>
              </w:r>
            </w:hyperlink>
          </w:p>
        </w:tc>
      </w:tr>
      <w:tr w:rsidR="00632DD5" w:rsidRPr="00632DD5" w14:paraId="0D8AC6DD" w14:textId="77777777" w:rsidTr="00B51EEB">
        <w:trPr>
          <w:trHeight w:val="144"/>
          <w:tblCellSpacing w:w="0" w:type="dxa"/>
        </w:trPr>
        <w:tc>
          <w:tcPr>
            <w:tcW w:w="492" w:type="dxa"/>
            <w:tcMar>
              <w:top w:w="50" w:type="dxa"/>
              <w:left w:w="100" w:type="dxa"/>
            </w:tcMar>
            <w:vAlign w:val="center"/>
          </w:tcPr>
          <w:p w14:paraId="65F4EE3D"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4.9</w:t>
            </w:r>
          </w:p>
        </w:tc>
        <w:tc>
          <w:tcPr>
            <w:tcW w:w="3168" w:type="dxa"/>
            <w:tcMar>
              <w:top w:w="50" w:type="dxa"/>
              <w:left w:w="100" w:type="dxa"/>
            </w:tcMar>
            <w:vAlign w:val="center"/>
          </w:tcPr>
          <w:p w14:paraId="006475B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Язык художественной литературы</w:t>
            </w:r>
          </w:p>
        </w:tc>
        <w:tc>
          <w:tcPr>
            <w:tcW w:w="960" w:type="dxa"/>
            <w:tcMar>
              <w:top w:w="50" w:type="dxa"/>
              <w:left w:w="100" w:type="dxa"/>
            </w:tcMar>
            <w:vAlign w:val="center"/>
          </w:tcPr>
          <w:p w14:paraId="290512B3"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4 </w:t>
            </w:r>
          </w:p>
        </w:tc>
        <w:tc>
          <w:tcPr>
            <w:tcW w:w="1680" w:type="dxa"/>
            <w:tcMar>
              <w:top w:w="50" w:type="dxa"/>
              <w:left w:w="100" w:type="dxa"/>
            </w:tcMar>
            <w:vAlign w:val="center"/>
          </w:tcPr>
          <w:p w14:paraId="42AB245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3A9EC2A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779E435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69">
              <w:r w:rsidRPr="00632DD5">
                <w:rPr>
                  <w:rFonts w:ascii="Times New Roman" w:eastAsia="Calibri" w:hAnsi="Times New Roman" w:cs="Times New Roman"/>
                  <w:color w:val="0000FF"/>
                  <w:u w:val="single"/>
                  <w:lang w:val="en-US"/>
                </w:rPr>
                <w:t>https://m.edsoo.ru/7f41c7e2</w:t>
              </w:r>
            </w:hyperlink>
          </w:p>
        </w:tc>
      </w:tr>
      <w:tr w:rsidR="00632DD5" w:rsidRPr="00632DD5" w14:paraId="0BA6C579" w14:textId="77777777" w:rsidTr="00B51EEB">
        <w:trPr>
          <w:trHeight w:val="144"/>
          <w:tblCellSpacing w:w="0" w:type="dxa"/>
        </w:trPr>
        <w:tc>
          <w:tcPr>
            <w:tcW w:w="0" w:type="auto"/>
            <w:gridSpan w:val="2"/>
            <w:tcMar>
              <w:top w:w="50" w:type="dxa"/>
              <w:left w:w="100" w:type="dxa"/>
            </w:tcMar>
            <w:vAlign w:val="center"/>
          </w:tcPr>
          <w:p w14:paraId="1FFBC6C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Итого по разделу</w:t>
            </w:r>
          </w:p>
        </w:tc>
        <w:tc>
          <w:tcPr>
            <w:tcW w:w="1509" w:type="dxa"/>
            <w:tcMar>
              <w:top w:w="50" w:type="dxa"/>
              <w:left w:w="100" w:type="dxa"/>
            </w:tcMar>
            <w:vAlign w:val="center"/>
          </w:tcPr>
          <w:p w14:paraId="1906A15C"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21 </w:t>
            </w:r>
          </w:p>
        </w:tc>
        <w:tc>
          <w:tcPr>
            <w:tcW w:w="0" w:type="auto"/>
            <w:gridSpan w:val="3"/>
            <w:tcMar>
              <w:top w:w="50" w:type="dxa"/>
              <w:left w:w="100" w:type="dxa"/>
            </w:tcMar>
            <w:vAlign w:val="center"/>
          </w:tcPr>
          <w:p w14:paraId="2E68F5B4" w14:textId="77777777" w:rsidR="00632DD5" w:rsidRPr="00632DD5" w:rsidRDefault="00632DD5" w:rsidP="00632DD5">
            <w:pPr>
              <w:spacing w:after="200" w:line="276" w:lineRule="auto"/>
              <w:rPr>
                <w:rFonts w:ascii="Calibri" w:eastAsia="Calibri" w:hAnsi="Calibri" w:cs="Times New Roman"/>
                <w:lang w:val="en-US"/>
              </w:rPr>
            </w:pPr>
          </w:p>
        </w:tc>
      </w:tr>
      <w:tr w:rsidR="00632DD5" w:rsidRPr="00632DD5" w14:paraId="6B3CD394" w14:textId="77777777" w:rsidTr="00B51EEB">
        <w:trPr>
          <w:trHeight w:val="144"/>
          <w:tblCellSpacing w:w="0" w:type="dxa"/>
        </w:trPr>
        <w:tc>
          <w:tcPr>
            <w:tcW w:w="0" w:type="auto"/>
            <w:gridSpan w:val="2"/>
            <w:tcMar>
              <w:top w:w="50" w:type="dxa"/>
              <w:left w:w="100" w:type="dxa"/>
            </w:tcMar>
            <w:vAlign w:val="center"/>
          </w:tcPr>
          <w:p w14:paraId="17F2669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Повторение</w:t>
            </w:r>
          </w:p>
        </w:tc>
        <w:tc>
          <w:tcPr>
            <w:tcW w:w="1509" w:type="dxa"/>
            <w:tcMar>
              <w:top w:w="50" w:type="dxa"/>
              <w:left w:w="100" w:type="dxa"/>
            </w:tcMar>
            <w:vAlign w:val="center"/>
          </w:tcPr>
          <w:p w14:paraId="495641BD"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6 </w:t>
            </w:r>
          </w:p>
        </w:tc>
        <w:tc>
          <w:tcPr>
            <w:tcW w:w="1680" w:type="dxa"/>
            <w:tcMar>
              <w:top w:w="50" w:type="dxa"/>
              <w:left w:w="100" w:type="dxa"/>
            </w:tcMar>
            <w:vAlign w:val="center"/>
          </w:tcPr>
          <w:p w14:paraId="0D24C0D0"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768" w:type="dxa"/>
            <w:tcMar>
              <w:top w:w="50" w:type="dxa"/>
              <w:left w:w="100" w:type="dxa"/>
            </w:tcMar>
            <w:vAlign w:val="center"/>
          </w:tcPr>
          <w:p w14:paraId="5605942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2F12470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70">
              <w:r w:rsidRPr="00632DD5">
                <w:rPr>
                  <w:rFonts w:ascii="Times New Roman" w:eastAsia="Calibri" w:hAnsi="Times New Roman" w:cs="Times New Roman"/>
                  <w:color w:val="0000FF"/>
                  <w:u w:val="single"/>
                  <w:lang w:val="en-US"/>
                </w:rPr>
                <w:t>https://m.edsoo.ru/7f41c7e2</w:t>
              </w:r>
            </w:hyperlink>
          </w:p>
        </w:tc>
      </w:tr>
      <w:tr w:rsidR="00632DD5" w:rsidRPr="00632DD5" w14:paraId="0040E867" w14:textId="77777777" w:rsidTr="00B51EEB">
        <w:trPr>
          <w:trHeight w:val="144"/>
          <w:tblCellSpacing w:w="0" w:type="dxa"/>
        </w:trPr>
        <w:tc>
          <w:tcPr>
            <w:tcW w:w="0" w:type="auto"/>
            <w:gridSpan w:val="2"/>
            <w:tcMar>
              <w:top w:w="50" w:type="dxa"/>
              <w:left w:w="100" w:type="dxa"/>
            </w:tcMar>
            <w:vAlign w:val="center"/>
          </w:tcPr>
          <w:p w14:paraId="178DB96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Итоговый контроль</w:t>
            </w:r>
          </w:p>
        </w:tc>
        <w:tc>
          <w:tcPr>
            <w:tcW w:w="1509" w:type="dxa"/>
            <w:tcMar>
              <w:top w:w="50" w:type="dxa"/>
              <w:left w:w="100" w:type="dxa"/>
            </w:tcMar>
            <w:vAlign w:val="center"/>
          </w:tcPr>
          <w:p w14:paraId="330E2F6F"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5 </w:t>
            </w:r>
          </w:p>
        </w:tc>
        <w:tc>
          <w:tcPr>
            <w:tcW w:w="1680" w:type="dxa"/>
            <w:tcMar>
              <w:top w:w="50" w:type="dxa"/>
              <w:left w:w="100" w:type="dxa"/>
            </w:tcMar>
            <w:vAlign w:val="center"/>
          </w:tcPr>
          <w:p w14:paraId="423E83B3"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5 </w:t>
            </w:r>
          </w:p>
        </w:tc>
        <w:tc>
          <w:tcPr>
            <w:tcW w:w="1768" w:type="dxa"/>
            <w:tcMar>
              <w:top w:w="50" w:type="dxa"/>
              <w:left w:w="100" w:type="dxa"/>
            </w:tcMar>
            <w:vAlign w:val="center"/>
          </w:tcPr>
          <w:p w14:paraId="734F43B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2599" w:type="dxa"/>
            <w:tcMar>
              <w:top w:w="50" w:type="dxa"/>
              <w:left w:w="100" w:type="dxa"/>
            </w:tcMar>
            <w:vAlign w:val="center"/>
          </w:tcPr>
          <w:p w14:paraId="42E5AD9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71">
              <w:r w:rsidRPr="00632DD5">
                <w:rPr>
                  <w:rFonts w:ascii="Times New Roman" w:eastAsia="Calibri" w:hAnsi="Times New Roman" w:cs="Times New Roman"/>
                  <w:color w:val="0000FF"/>
                  <w:u w:val="single"/>
                  <w:lang w:val="en-US"/>
                </w:rPr>
                <w:t>https://m.edsoo.ru/7f41c7e2</w:t>
              </w:r>
            </w:hyperlink>
          </w:p>
        </w:tc>
      </w:tr>
      <w:tr w:rsidR="00632DD5" w:rsidRPr="00632DD5" w14:paraId="16D81E61" w14:textId="77777777" w:rsidTr="00B51EEB">
        <w:trPr>
          <w:trHeight w:val="144"/>
          <w:tblCellSpacing w:w="0" w:type="dxa"/>
        </w:trPr>
        <w:tc>
          <w:tcPr>
            <w:tcW w:w="0" w:type="auto"/>
            <w:gridSpan w:val="2"/>
            <w:tcMar>
              <w:top w:w="50" w:type="dxa"/>
              <w:left w:w="100" w:type="dxa"/>
            </w:tcMar>
            <w:vAlign w:val="center"/>
          </w:tcPr>
          <w:p w14:paraId="55205E8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ОБЩЕЕ КОЛИЧЕСТВО ЧАСОВ ПО ПРОГРАММЕ</w:t>
            </w:r>
          </w:p>
        </w:tc>
        <w:tc>
          <w:tcPr>
            <w:tcW w:w="1509" w:type="dxa"/>
            <w:tcMar>
              <w:top w:w="50" w:type="dxa"/>
              <w:left w:w="100" w:type="dxa"/>
            </w:tcMar>
            <w:vAlign w:val="center"/>
          </w:tcPr>
          <w:p w14:paraId="55D75A34"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68 </w:t>
            </w:r>
          </w:p>
        </w:tc>
        <w:tc>
          <w:tcPr>
            <w:tcW w:w="1680" w:type="dxa"/>
            <w:tcMar>
              <w:top w:w="50" w:type="dxa"/>
              <w:left w:w="100" w:type="dxa"/>
            </w:tcMar>
            <w:vAlign w:val="center"/>
          </w:tcPr>
          <w:p w14:paraId="41AC5A1A"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5 </w:t>
            </w:r>
          </w:p>
        </w:tc>
        <w:tc>
          <w:tcPr>
            <w:tcW w:w="1768" w:type="dxa"/>
            <w:tcMar>
              <w:top w:w="50" w:type="dxa"/>
              <w:left w:w="100" w:type="dxa"/>
            </w:tcMar>
            <w:vAlign w:val="center"/>
          </w:tcPr>
          <w:p w14:paraId="0C096FCA"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0 </w:t>
            </w:r>
          </w:p>
        </w:tc>
        <w:tc>
          <w:tcPr>
            <w:tcW w:w="2599" w:type="dxa"/>
            <w:tcMar>
              <w:top w:w="50" w:type="dxa"/>
              <w:left w:w="100" w:type="dxa"/>
            </w:tcMar>
            <w:vAlign w:val="center"/>
          </w:tcPr>
          <w:p w14:paraId="611251C7" w14:textId="77777777" w:rsidR="00632DD5" w:rsidRPr="00632DD5" w:rsidRDefault="00632DD5" w:rsidP="00632DD5">
            <w:pPr>
              <w:spacing w:after="200" w:line="276" w:lineRule="auto"/>
              <w:rPr>
                <w:rFonts w:ascii="Calibri" w:eastAsia="Calibri" w:hAnsi="Calibri" w:cs="Times New Roman"/>
                <w:lang w:val="en-US"/>
              </w:rPr>
            </w:pPr>
          </w:p>
        </w:tc>
      </w:tr>
    </w:tbl>
    <w:p w14:paraId="7C1235F8" w14:textId="77777777" w:rsidR="00632DD5" w:rsidRPr="00632DD5" w:rsidRDefault="00632DD5" w:rsidP="00632DD5">
      <w:pPr>
        <w:spacing w:after="200" w:line="276" w:lineRule="auto"/>
        <w:rPr>
          <w:rFonts w:ascii="Calibri" w:eastAsia="Calibri" w:hAnsi="Calibri" w:cs="Times New Roman"/>
          <w:lang w:val="en-US"/>
        </w:rPr>
        <w:sectPr w:rsidR="00632DD5" w:rsidRPr="00632DD5">
          <w:pgSz w:w="16383" w:h="11906" w:orient="landscape"/>
          <w:pgMar w:top="1134" w:right="850" w:bottom="1134" w:left="1701" w:header="720" w:footer="720" w:gutter="0"/>
          <w:cols w:space="720"/>
        </w:sectPr>
      </w:pPr>
    </w:p>
    <w:p w14:paraId="61AD56EA" w14:textId="77777777" w:rsidR="00632DD5" w:rsidRPr="00632DD5" w:rsidRDefault="00632DD5" w:rsidP="00632DD5">
      <w:pPr>
        <w:spacing w:after="200" w:line="276" w:lineRule="auto"/>
        <w:rPr>
          <w:rFonts w:ascii="Calibri" w:eastAsia="Calibri" w:hAnsi="Calibri" w:cs="Times New Roman"/>
          <w:lang w:val="en-US"/>
        </w:rPr>
        <w:sectPr w:rsidR="00632DD5" w:rsidRPr="00632DD5">
          <w:pgSz w:w="16383" w:h="11906" w:orient="landscape"/>
          <w:pgMar w:top="1134" w:right="850" w:bottom="1134" w:left="1701" w:header="720" w:footer="720" w:gutter="0"/>
          <w:cols w:space="720"/>
        </w:sectPr>
      </w:pPr>
      <w:bookmarkStart w:id="8" w:name="block-29227474"/>
    </w:p>
    <w:bookmarkEnd w:id="8"/>
    <w:p w14:paraId="51EC3788" w14:textId="77777777" w:rsidR="00632DD5" w:rsidRPr="00632DD5" w:rsidRDefault="00632DD5" w:rsidP="00632DD5">
      <w:pPr>
        <w:spacing w:after="0" w:line="276" w:lineRule="auto"/>
        <w:ind w:left="120"/>
        <w:rPr>
          <w:rFonts w:ascii="Calibri" w:eastAsia="Calibri" w:hAnsi="Calibri" w:cs="Times New Roman"/>
          <w:lang w:val="en-US"/>
        </w:rPr>
      </w:pPr>
      <w:r w:rsidRPr="00632DD5">
        <w:rPr>
          <w:rFonts w:ascii="Times New Roman" w:eastAsia="Calibri" w:hAnsi="Times New Roman" w:cs="Times New Roman"/>
          <w:b/>
          <w:color w:val="000000"/>
          <w:sz w:val="28"/>
          <w:lang w:val="en-US"/>
        </w:rPr>
        <w:lastRenderedPageBreak/>
        <w:t xml:space="preserve"> ПОУРОЧНОЕ ПЛАНИРОВАНИЕ </w:t>
      </w:r>
    </w:p>
    <w:p w14:paraId="6E1B4527" w14:textId="77777777" w:rsidR="00632DD5" w:rsidRPr="00632DD5" w:rsidRDefault="00632DD5" w:rsidP="00632DD5">
      <w:pPr>
        <w:spacing w:after="0" w:line="276" w:lineRule="auto"/>
        <w:ind w:left="120"/>
        <w:rPr>
          <w:rFonts w:ascii="Calibri" w:eastAsia="Calibri" w:hAnsi="Calibri" w:cs="Times New Roman"/>
          <w:lang w:val="en-US"/>
        </w:rPr>
      </w:pPr>
      <w:r w:rsidRPr="00632DD5">
        <w:rPr>
          <w:rFonts w:ascii="Times New Roman" w:eastAsia="Calibri" w:hAnsi="Times New Roman" w:cs="Times New Roman"/>
          <w:b/>
          <w:color w:val="000000"/>
          <w:sz w:val="28"/>
          <w:lang w:val="en-US"/>
        </w:rPr>
        <w:t xml:space="preserve"> 10 КЛАСС </w:t>
      </w:r>
    </w:p>
    <w:tbl>
      <w:tblPr>
        <w:tblW w:w="14016" w:type="dxa"/>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3599"/>
        <w:gridCol w:w="1001"/>
        <w:gridCol w:w="1843"/>
        <w:gridCol w:w="1912"/>
        <w:gridCol w:w="1489"/>
        <w:gridCol w:w="3389"/>
      </w:tblGrid>
      <w:tr w:rsidR="00632DD5" w:rsidRPr="00632DD5" w14:paraId="78F85101" w14:textId="77777777" w:rsidTr="00B51EEB">
        <w:trPr>
          <w:trHeight w:val="144"/>
          <w:tblCellSpacing w:w="0" w:type="dxa"/>
        </w:trPr>
        <w:tc>
          <w:tcPr>
            <w:tcW w:w="856" w:type="dxa"/>
            <w:vMerge w:val="restart"/>
            <w:tcMar>
              <w:top w:w="50" w:type="dxa"/>
              <w:left w:w="100" w:type="dxa"/>
            </w:tcMar>
            <w:vAlign w:val="center"/>
          </w:tcPr>
          <w:p w14:paraId="2738E6D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 п/п </w:t>
            </w:r>
          </w:p>
          <w:p w14:paraId="4CFBF7A8" w14:textId="77777777" w:rsidR="00632DD5" w:rsidRPr="00632DD5" w:rsidRDefault="00632DD5" w:rsidP="00632DD5">
            <w:pPr>
              <w:spacing w:after="0" w:line="276" w:lineRule="auto"/>
              <w:ind w:left="135"/>
              <w:rPr>
                <w:rFonts w:ascii="Calibri" w:eastAsia="Calibri" w:hAnsi="Calibri" w:cs="Times New Roman"/>
                <w:lang w:val="en-US"/>
              </w:rPr>
            </w:pPr>
          </w:p>
        </w:tc>
        <w:tc>
          <w:tcPr>
            <w:tcW w:w="4292" w:type="dxa"/>
            <w:vMerge w:val="restart"/>
            <w:tcMar>
              <w:top w:w="50" w:type="dxa"/>
              <w:left w:w="100" w:type="dxa"/>
            </w:tcMar>
            <w:vAlign w:val="center"/>
          </w:tcPr>
          <w:p w14:paraId="7958BB0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Тема урока </w:t>
            </w:r>
          </w:p>
          <w:p w14:paraId="5C0CC573" w14:textId="77777777" w:rsidR="00632DD5" w:rsidRPr="00632DD5" w:rsidRDefault="00632DD5" w:rsidP="00632DD5">
            <w:pPr>
              <w:spacing w:after="0" w:line="276" w:lineRule="auto"/>
              <w:ind w:left="135"/>
              <w:rPr>
                <w:rFonts w:ascii="Calibri" w:eastAsia="Calibri" w:hAnsi="Calibri" w:cs="Times New Roman"/>
                <w:lang w:val="en-US"/>
              </w:rPr>
            </w:pPr>
          </w:p>
        </w:tc>
        <w:tc>
          <w:tcPr>
            <w:tcW w:w="3532" w:type="dxa"/>
            <w:gridSpan w:val="3"/>
            <w:tcMar>
              <w:top w:w="50" w:type="dxa"/>
              <w:left w:w="100" w:type="dxa"/>
            </w:tcMar>
            <w:vAlign w:val="center"/>
          </w:tcPr>
          <w:p w14:paraId="70FFC3FC"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b/>
                <w:color w:val="000000"/>
                <w:sz w:val="24"/>
                <w:lang w:val="en-US"/>
              </w:rPr>
              <w:t>Количество часов</w:t>
            </w:r>
          </w:p>
        </w:tc>
        <w:tc>
          <w:tcPr>
            <w:tcW w:w="1493" w:type="dxa"/>
            <w:vMerge w:val="restart"/>
            <w:tcMar>
              <w:top w:w="50" w:type="dxa"/>
              <w:left w:w="100" w:type="dxa"/>
            </w:tcMar>
            <w:vAlign w:val="center"/>
          </w:tcPr>
          <w:p w14:paraId="1F0E9A6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Дата изучения </w:t>
            </w:r>
          </w:p>
          <w:p w14:paraId="0E452A39" w14:textId="77777777" w:rsidR="00632DD5" w:rsidRPr="00632DD5" w:rsidRDefault="00632DD5" w:rsidP="00632DD5">
            <w:pPr>
              <w:spacing w:after="0" w:line="276" w:lineRule="auto"/>
              <w:ind w:left="135"/>
              <w:rPr>
                <w:rFonts w:ascii="Calibri" w:eastAsia="Calibri" w:hAnsi="Calibri" w:cs="Times New Roman"/>
                <w:lang w:val="en-US"/>
              </w:rPr>
            </w:pPr>
          </w:p>
        </w:tc>
        <w:tc>
          <w:tcPr>
            <w:tcW w:w="3843" w:type="dxa"/>
            <w:vMerge w:val="restart"/>
            <w:tcMar>
              <w:top w:w="50" w:type="dxa"/>
              <w:left w:w="100" w:type="dxa"/>
            </w:tcMar>
            <w:vAlign w:val="center"/>
          </w:tcPr>
          <w:p w14:paraId="0E717BE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Электронные цифровые образовательные ресурсы </w:t>
            </w:r>
          </w:p>
          <w:p w14:paraId="32AB841E"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65830077" w14:textId="77777777" w:rsidTr="00B51EEB">
        <w:trPr>
          <w:trHeight w:val="144"/>
          <w:tblCellSpacing w:w="0" w:type="dxa"/>
        </w:trPr>
        <w:tc>
          <w:tcPr>
            <w:tcW w:w="856" w:type="dxa"/>
            <w:vMerge/>
            <w:tcBorders>
              <w:top w:val="nil"/>
            </w:tcBorders>
            <w:tcMar>
              <w:top w:w="50" w:type="dxa"/>
              <w:left w:w="100" w:type="dxa"/>
            </w:tcMar>
          </w:tcPr>
          <w:p w14:paraId="694898F5" w14:textId="77777777" w:rsidR="00632DD5" w:rsidRPr="00632DD5" w:rsidRDefault="00632DD5" w:rsidP="00632DD5">
            <w:pPr>
              <w:spacing w:after="200" w:line="276" w:lineRule="auto"/>
              <w:rPr>
                <w:rFonts w:ascii="Calibri" w:eastAsia="Calibri" w:hAnsi="Calibri" w:cs="Times New Roman"/>
                <w:lang w:val="en-US"/>
              </w:rPr>
            </w:pPr>
          </w:p>
        </w:tc>
        <w:tc>
          <w:tcPr>
            <w:tcW w:w="4292" w:type="dxa"/>
            <w:vMerge/>
            <w:tcBorders>
              <w:top w:val="nil"/>
            </w:tcBorders>
            <w:tcMar>
              <w:top w:w="50" w:type="dxa"/>
              <w:left w:w="100" w:type="dxa"/>
            </w:tcMar>
          </w:tcPr>
          <w:p w14:paraId="2120EA1D" w14:textId="77777777" w:rsidR="00632DD5" w:rsidRPr="00632DD5" w:rsidRDefault="00632DD5" w:rsidP="00632DD5">
            <w:pPr>
              <w:spacing w:after="200" w:line="276" w:lineRule="auto"/>
              <w:rPr>
                <w:rFonts w:ascii="Calibri" w:eastAsia="Calibri" w:hAnsi="Calibri" w:cs="Times New Roman"/>
                <w:lang w:val="en-US"/>
              </w:rPr>
            </w:pPr>
          </w:p>
        </w:tc>
        <w:tc>
          <w:tcPr>
            <w:tcW w:w="1043" w:type="dxa"/>
            <w:tcMar>
              <w:top w:w="50" w:type="dxa"/>
              <w:left w:w="100" w:type="dxa"/>
            </w:tcMar>
            <w:vAlign w:val="center"/>
          </w:tcPr>
          <w:p w14:paraId="06C21EB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Всего </w:t>
            </w:r>
          </w:p>
          <w:p w14:paraId="60215DEC" w14:textId="77777777" w:rsidR="00632DD5" w:rsidRPr="00632DD5" w:rsidRDefault="00632DD5" w:rsidP="00632DD5">
            <w:pPr>
              <w:spacing w:after="0" w:line="276" w:lineRule="auto"/>
              <w:ind w:left="135"/>
              <w:rPr>
                <w:rFonts w:ascii="Calibri" w:eastAsia="Calibri" w:hAnsi="Calibri" w:cs="Times New Roman"/>
                <w:lang w:val="en-US"/>
              </w:rPr>
            </w:pPr>
          </w:p>
        </w:tc>
        <w:tc>
          <w:tcPr>
            <w:tcW w:w="1205" w:type="dxa"/>
            <w:tcMar>
              <w:top w:w="50" w:type="dxa"/>
              <w:left w:w="100" w:type="dxa"/>
            </w:tcMar>
            <w:vAlign w:val="center"/>
          </w:tcPr>
          <w:p w14:paraId="7B1D01D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Контрольные работы </w:t>
            </w:r>
          </w:p>
          <w:p w14:paraId="22DCB6E1" w14:textId="77777777" w:rsidR="00632DD5" w:rsidRPr="00632DD5" w:rsidRDefault="00632DD5" w:rsidP="00632DD5">
            <w:pPr>
              <w:spacing w:after="0" w:line="276" w:lineRule="auto"/>
              <w:ind w:left="135"/>
              <w:rPr>
                <w:rFonts w:ascii="Calibri" w:eastAsia="Calibri" w:hAnsi="Calibri" w:cs="Times New Roman"/>
                <w:lang w:val="en-US"/>
              </w:rPr>
            </w:pPr>
          </w:p>
        </w:tc>
        <w:tc>
          <w:tcPr>
            <w:tcW w:w="1284" w:type="dxa"/>
            <w:tcMar>
              <w:top w:w="50" w:type="dxa"/>
              <w:left w:w="100" w:type="dxa"/>
            </w:tcMar>
            <w:vAlign w:val="center"/>
          </w:tcPr>
          <w:p w14:paraId="08608F8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Практические работы </w:t>
            </w:r>
          </w:p>
          <w:p w14:paraId="7B6E49C9" w14:textId="77777777" w:rsidR="00632DD5" w:rsidRPr="00632DD5" w:rsidRDefault="00632DD5" w:rsidP="00632DD5">
            <w:pPr>
              <w:spacing w:after="0" w:line="276" w:lineRule="auto"/>
              <w:ind w:left="135"/>
              <w:rPr>
                <w:rFonts w:ascii="Calibri" w:eastAsia="Calibri" w:hAnsi="Calibri" w:cs="Times New Roman"/>
                <w:lang w:val="en-US"/>
              </w:rPr>
            </w:pPr>
          </w:p>
        </w:tc>
        <w:tc>
          <w:tcPr>
            <w:tcW w:w="1493" w:type="dxa"/>
            <w:vMerge/>
            <w:tcBorders>
              <w:top w:val="nil"/>
            </w:tcBorders>
            <w:tcMar>
              <w:top w:w="50" w:type="dxa"/>
              <w:left w:w="100" w:type="dxa"/>
            </w:tcMar>
          </w:tcPr>
          <w:p w14:paraId="5111A2DF" w14:textId="77777777" w:rsidR="00632DD5" w:rsidRPr="00632DD5" w:rsidRDefault="00632DD5" w:rsidP="00632DD5">
            <w:pPr>
              <w:spacing w:after="200" w:line="276" w:lineRule="auto"/>
              <w:rPr>
                <w:rFonts w:ascii="Calibri" w:eastAsia="Calibri" w:hAnsi="Calibri" w:cs="Times New Roman"/>
                <w:lang w:val="en-US"/>
              </w:rPr>
            </w:pPr>
          </w:p>
        </w:tc>
        <w:tc>
          <w:tcPr>
            <w:tcW w:w="3843" w:type="dxa"/>
            <w:vMerge/>
            <w:tcBorders>
              <w:top w:val="nil"/>
            </w:tcBorders>
            <w:tcMar>
              <w:top w:w="50" w:type="dxa"/>
              <w:left w:w="100" w:type="dxa"/>
            </w:tcMar>
          </w:tcPr>
          <w:p w14:paraId="2CA232C8" w14:textId="77777777" w:rsidR="00632DD5" w:rsidRPr="00632DD5" w:rsidRDefault="00632DD5" w:rsidP="00632DD5">
            <w:pPr>
              <w:spacing w:after="200" w:line="276" w:lineRule="auto"/>
              <w:rPr>
                <w:rFonts w:ascii="Calibri" w:eastAsia="Calibri" w:hAnsi="Calibri" w:cs="Times New Roman"/>
                <w:lang w:val="en-US"/>
              </w:rPr>
            </w:pPr>
          </w:p>
        </w:tc>
      </w:tr>
      <w:tr w:rsidR="00632DD5" w:rsidRPr="00632DD5" w14:paraId="1646A8C4" w14:textId="77777777" w:rsidTr="00B51EEB">
        <w:trPr>
          <w:trHeight w:val="144"/>
          <w:tblCellSpacing w:w="0" w:type="dxa"/>
        </w:trPr>
        <w:tc>
          <w:tcPr>
            <w:tcW w:w="856" w:type="dxa"/>
            <w:tcMar>
              <w:top w:w="50" w:type="dxa"/>
              <w:left w:w="100" w:type="dxa"/>
            </w:tcMar>
            <w:vAlign w:val="center"/>
          </w:tcPr>
          <w:p w14:paraId="6DB5BEF4"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1</w:t>
            </w:r>
          </w:p>
        </w:tc>
        <w:tc>
          <w:tcPr>
            <w:tcW w:w="4292" w:type="dxa"/>
            <w:tcMar>
              <w:top w:w="50" w:type="dxa"/>
              <w:left w:w="100" w:type="dxa"/>
            </w:tcMar>
            <w:vAlign w:val="center"/>
          </w:tcPr>
          <w:p w14:paraId="706B7BC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Повторение и обобщение изученного в 5-9 классах</w:t>
            </w:r>
          </w:p>
        </w:tc>
        <w:tc>
          <w:tcPr>
            <w:tcW w:w="1043" w:type="dxa"/>
            <w:tcMar>
              <w:top w:w="50" w:type="dxa"/>
              <w:left w:w="100" w:type="dxa"/>
            </w:tcMar>
            <w:vAlign w:val="center"/>
          </w:tcPr>
          <w:p w14:paraId="6678FCFA"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4A8DE1C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401A884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54EAB32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0</w:t>
            </w:r>
            <w:r w:rsidRPr="00632DD5">
              <w:rPr>
                <w:rFonts w:ascii="Times New Roman" w:eastAsia="Calibri" w:hAnsi="Times New Roman" w:cs="Times New Roman"/>
                <w:color w:val="000000"/>
                <w:sz w:val="24"/>
              </w:rPr>
              <w:t>2</w:t>
            </w:r>
            <w:r w:rsidRPr="00632DD5">
              <w:rPr>
                <w:rFonts w:ascii="Times New Roman" w:eastAsia="Calibri" w:hAnsi="Times New Roman" w:cs="Times New Roman"/>
                <w:color w:val="000000"/>
                <w:sz w:val="24"/>
                <w:lang w:val="en-US"/>
              </w:rPr>
              <w:t xml:space="preserve">.09.2023 </w:t>
            </w:r>
          </w:p>
        </w:tc>
        <w:tc>
          <w:tcPr>
            <w:tcW w:w="3843" w:type="dxa"/>
            <w:tcMar>
              <w:top w:w="50" w:type="dxa"/>
              <w:left w:w="100" w:type="dxa"/>
            </w:tcMar>
            <w:vAlign w:val="center"/>
          </w:tcPr>
          <w:p w14:paraId="4AE6E0B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72">
              <w:r w:rsidRPr="00632DD5">
                <w:rPr>
                  <w:rFonts w:ascii="Times New Roman" w:eastAsia="Calibri" w:hAnsi="Times New Roman" w:cs="Times New Roman"/>
                  <w:color w:val="0000FF"/>
                  <w:u w:val="single"/>
                  <w:lang w:val="en-US"/>
                </w:rPr>
                <w:t>https://m.edsoo.ru/7f41bacc</w:t>
              </w:r>
            </w:hyperlink>
          </w:p>
        </w:tc>
      </w:tr>
      <w:tr w:rsidR="00632DD5" w:rsidRPr="00632DD5" w14:paraId="19F6CA04" w14:textId="77777777" w:rsidTr="00B51EEB">
        <w:trPr>
          <w:trHeight w:val="144"/>
          <w:tblCellSpacing w:w="0" w:type="dxa"/>
        </w:trPr>
        <w:tc>
          <w:tcPr>
            <w:tcW w:w="856" w:type="dxa"/>
            <w:tcMar>
              <w:top w:w="50" w:type="dxa"/>
              <w:left w:w="100" w:type="dxa"/>
            </w:tcMar>
            <w:vAlign w:val="center"/>
          </w:tcPr>
          <w:p w14:paraId="2FC51F1A"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w:t>
            </w:r>
          </w:p>
        </w:tc>
        <w:tc>
          <w:tcPr>
            <w:tcW w:w="4292" w:type="dxa"/>
            <w:tcMar>
              <w:top w:w="50" w:type="dxa"/>
              <w:left w:w="100" w:type="dxa"/>
            </w:tcMar>
            <w:vAlign w:val="center"/>
          </w:tcPr>
          <w:p w14:paraId="3846EF4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Повторение в начале года. Практикум</w:t>
            </w:r>
          </w:p>
        </w:tc>
        <w:tc>
          <w:tcPr>
            <w:tcW w:w="1043" w:type="dxa"/>
            <w:tcMar>
              <w:top w:w="50" w:type="dxa"/>
              <w:left w:w="100" w:type="dxa"/>
            </w:tcMar>
            <w:vAlign w:val="center"/>
          </w:tcPr>
          <w:p w14:paraId="14555D0B"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29DF2CF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71CCBB8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5642DB9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0</w:t>
            </w:r>
            <w:r w:rsidRPr="00632DD5">
              <w:rPr>
                <w:rFonts w:ascii="Times New Roman" w:eastAsia="Calibri" w:hAnsi="Times New Roman" w:cs="Times New Roman"/>
                <w:color w:val="000000"/>
                <w:sz w:val="24"/>
              </w:rPr>
              <w:t>4</w:t>
            </w:r>
            <w:r w:rsidRPr="00632DD5">
              <w:rPr>
                <w:rFonts w:ascii="Times New Roman" w:eastAsia="Calibri" w:hAnsi="Times New Roman" w:cs="Times New Roman"/>
                <w:color w:val="000000"/>
                <w:sz w:val="24"/>
                <w:lang w:val="en-US"/>
              </w:rPr>
              <w:t xml:space="preserve">.09.2023 </w:t>
            </w:r>
          </w:p>
        </w:tc>
        <w:tc>
          <w:tcPr>
            <w:tcW w:w="3843" w:type="dxa"/>
            <w:tcMar>
              <w:top w:w="50" w:type="dxa"/>
              <w:left w:w="100" w:type="dxa"/>
            </w:tcMar>
            <w:vAlign w:val="center"/>
          </w:tcPr>
          <w:p w14:paraId="5DEE4C6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73">
              <w:r w:rsidRPr="00632DD5">
                <w:rPr>
                  <w:rFonts w:ascii="Times New Roman" w:eastAsia="Calibri" w:hAnsi="Times New Roman" w:cs="Times New Roman"/>
                  <w:color w:val="0000FF"/>
                  <w:u w:val="single"/>
                  <w:lang w:val="en-US"/>
                </w:rPr>
                <w:t>https://m.edsoo.ru/7f41bacc</w:t>
              </w:r>
            </w:hyperlink>
          </w:p>
        </w:tc>
      </w:tr>
      <w:tr w:rsidR="00632DD5" w:rsidRPr="00632DD5" w14:paraId="78F7E771" w14:textId="77777777" w:rsidTr="00B51EEB">
        <w:trPr>
          <w:trHeight w:val="144"/>
          <w:tblCellSpacing w:w="0" w:type="dxa"/>
        </w:trPr>
        <w:tc>
          <w:tcPr>
            <w:tcW w:w="856" w:type="dxa"/>
            <w:tcMar>
              <w:top w:w="50" w:type="dxa"/>
              <w:left w:w="100" w:type="dxa"/>
            </w:tcMar>
            <w:vAlign w:val="center"/>
          </w:tcPr>
          <w:p w14:paraId="2BB0BBD1"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w:t>
            </w:r>
          </w:p>
        </w:tc>
        <w:tc>
          <w:tcPr>
            <w:tcW w:w="4292" w:type="dxa"/>
            <w:tcMar>
              <w:top w:w="50" w:type="dxa"/>
              <w:left w:w="100" w:type="dxa"/>
            </w:tcMar>
            <w:vAlign w:val="center"/>
          </w:tcPr>
          <w:p w14:paraId="36221BE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Язык как знаковая система. Основные функции языка. Лингвистика как наука</w:t>
            </w:r>
          </w:p>
        </w:tc>
        <w:tc>
          <w:tcPr>
            <w:tcW w:w="1043" w:type="dxa"/>
            <w:tcMar>
              <w:top w:w="50" w:type="dxa"/>
              <w:left w:w="100" w:type="dxa"/>
            </w:tcMar>
            <w:vAlign w:val="center"/>
          </w:tcPr>
          <w:p w14:paraId="5594C0EF"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46BA7920"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7AC5947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08DDA34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rPr>
              <w:t>06</w:t>
            </w:r>
            <w:r w:rsidRPr="00632DD5">
              <w:rPr>
                <w:rFonts w:ascii="Times New Roman" w:eastAsia="Calibri" w:hAnsi="Times New Roman" w:cs="Times New Roman"/>
                <w:color w:val="000000"/>
                <w:sz w:val="24"/>
                <w:lang w:val="en-US"/>
              </w:rPr>
              <w:t xml:space="preserve">.09.2023 </w:t>
            </w:r>
          </w:p>
        </w:tc>
        <w:tc>
          <w:tcPr>
            <w:tcW w:w="3843" w:type="dxa"/>
            <w:tcMar>
              <w:top w:w="50" w:type="dxa"/>
              <w:left w:w="100" w:type="dxa"/>
            </w:tcMar>
            <w:vAlign w:val="center"/>
          </w:tcPr>
          <w:p w14:paraId="39CC983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74">
              <w:r w:rsidRPr="00632DD5">
                <w:rPr>
                  <w:rFonts w:ascii="Times New Roman" w:eastAsia="Calibri" w:hAnsi="Times New Roman" w:cs="Times New Roman"/>
                  <w:color w:val="0000FF"/>
                  <w:u w:val="single"/>
                  <w:lang w:val="en-US"/>
                </w:rPr>
                <w:t>https://m.edsoo.ru/7f41bacc</w:t>
              </w:r>
            </w:hyperlink>
          </w:p>
        </w:tc>
      </w:tr>
      <w:tr w:rsidR="00632DD5" w:rsidRPr="00632DD5" w14:paraId="1D267B47" w14:textId="77777777" w:rsidTr="00B51EEB">
        <w:trPr>
          <w:trHeight w:val="144"/>
          <w:tblCellSpacing w:w="0" w:type="dxa"/>
        </w:trPr>
        <w:tc>
          <w:tcPr>
            <w:tcW w:w="856" w:type="dxa"/>
            <w:tcMar>
              <w:top w:w="50" w:type="dxa"/>
              <w:left w:w="100" w:type="dxa"/>
            </w:tcMar>
            <w:vAlign w:val="center"/>
          </w:tcPr>
          <w:p w14:paraId="5976D11C"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w:t>
            </w:r>
          </w:p>
        </w:tc>
        <w:tc>
          <w:tcPr>
            <w:tcW w:w="4292" w:type="dxa"/>
            <w:tcMar>
              <w:top w:w="50" w:type="dxa"/>
              <w:left w:w="100" w:type="dxa"/>
            </w:tcMar>
            <w:vAlign w:val="center"/>
          </w:tcPr>
          <w:p w14:paraId="3E41112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Взаимосвязь языка и культуры</w:t>
            </w:r>
          </w:p>
        </w:tc>
        <w:tc>
          <w:tcPr>
            <w:tcW w:w="1043" w:type="dxa"/>
            <w:tcMar>
              <w:top w:w="50" w:type="dxa"/>
              <w:left w:w="100" w:type="dxa"/>
            </w:tcMar>
            <w:vAlign w:val="center"/>
          </w:tcPr>
          <w:p w14:paraId="613B501E"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3B7D780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577251F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57BEB3F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09</w:t>
            </w:r>
            <w:r w:rsidRPr="00632DD5">
              <w:rPr>
                <w:rFonts w:ascii="Times New Roman" w:eastAsia="Calibri" w:hAnsi="Times New Roman" w:cs="Times New Roman"/>
                <w:color w:val="000000"/>
                <w:sz w:val="24"/>
                <w:lang w:val="en-US"/>
              </w:rPr>
              <w:t xml:space="preserve">.09.2023 </w:t>
            </w:r>
          </w:p>
        </w:tc>
        <w:tc>
          <w:tcPr>
            <w:tcW w:w="3843" w:type="dxa"/>
            <w:tcMar>
              <w:top w:w="50" w:type="dxa"/>
              <w:left w:w="100" w:type="dxa"/>
            </w:tcMar>
            <w:vAlign w:val="center"/>
          </w:tcPr>
          <w:p w14:paraId="4A0AD8A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75">
              <w:r w:rsidRPr="00632DD5">
                <w:rPr>
                  <w:rFonts w:ascii="Times New Roman" w:eastAsia="Calibri" w:hAnsi="Times New Roman" w:cs="Times New Roman"/>
                  <w:color w:val="0000FF"/>
                  <w:u w:val="single"/>
                  <w:lang w:val="en-US"/>
                </w:rPr>
                <w:t>https://m.edsoo.ru/7f41bacc</w:t>
              </w:r>
            </w:hyperlink>
          </w:p>
        </w:tc>
      </w:tr>
      <w:tr w:rsidR="00632DD5" w:rsidRPr="00632DD5" w14:paraId="4968A060" w14:textId="77777777" w:rsidTr="00B51EEB">
        <w:trPr>
          <w:trHeight w:val="144"/>
          <w:tblCellSpacing w:w="0" w:type="dxa"/>
        </w:trPr>
        <w:tc>
          <w:tcPr>
            <w:tcW w:w="856" w:type="dxa"/>
            <w:tcMar>
              <w:top w:w="50" w:type="dxa"/>
              <w:left w:w="100" w:type="dxa"/>
            </w:tcMar>
            <w:vAlign w:val="center"/>
          </w:tcPr>
          <w:p w14:paraId="685408E4"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5</w:t>
            </w:r>
          </w:p>
        </w:tc>
        <w:tc>
          <w:tcPr>
            <w:tcW w:w="4292" w:type="dxa"/>
            <w:tcMar>
              <w:top w:w="50" w:type="dxa"/>
              <w:left w:w="100" w:type="dxa"/>
            </w:tcMar>
            <w:vAlign w:val="center"/>
          </w:tcPr>
          <w:p w14:paraId="7AE5F23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Русский язык — государственный язык Российской Федерации. Внутренние и внешние функции русского языка</w:t>
            </w:r>
          </w:p>
        </w:tc>
        <w:tc>
          <w:tcPr>
            <w:tcW w:w="1043" w:type="dxa"/>
            <w:tcMar>
              <w:top w:w="50" w:type="dxa"/>
              <w:left w:w="100" w:type="dxa"/>
            </w:tcMar>
            <w:vAlign w:val="center"/>
          </w:tcPr>
          <w:p w14:paraId="6289E439"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5F053A0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6690A1F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55A1949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11</w:t>
            </w:r>
            <w:r w:rsidRPr="00632DD5">
              <w:rPr>
                <w:rFonts w:ascii="Times New Roman" w:eastAsia="Calibri" w:hAnsi="Times New Roman" w:cs="Times New Roman"/>
                <w:color w:val="000000"/>
                <w:sz w:val="24"/>
                <w:lang w:val="en-US"/>
              </w:rPr>
              <w:t xml:space="preserve">.09.2023 </w:t>
            </w:r>
          </w:p>
        </w:tc>
        <w:tc>
          <w:tcPr>
            <w:tcW w:w="3843" w:type="dxa"/>
            <w:tcMar>
              <w:top w:w="50" w:type="dxa"/>
              <w:left w:w="100" w:type="dxa"/>
            </w:tcMar>
            <w:vAlign w:val="center"/>
          </w:tcPr>
          <w:p w14:paraId="32CEFA6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76">
              <w:r w:rsidRPr="00632DD5">
                <w:rPr>
                  <w:rFonts w:ascii="Times New Roman" w:eastAsia="Calibri" w:hAnsi="Times New Roman" w:cs="Times New Roman"/>
                  <w:color w:val="0000FF"/>
                  <w:u w:val="single"/>
                  <w:lang w:val="en-US"/>
                </w:rPr>
                <w:t>https://m.edsoo.ru/7f41bacc</w:t>
              </w:r>
            </w:hyperlink>
          </w:p>
        </w:tc>
      </w:tr>
      <w:tr w:rsidR="00632DD5" w:rsidRPr="00632DD5" w14:paraId="2CF9545E" w14:textId="77777777" w:rsidTr="00B51EEB">
        <w:trPr>
          <w:trHeight w:val="144"/>
          <w:tblCellSpacing w:w="0" w:type="dxa"/>
        </w:trPr>
        <w:tc>
          <w:tcPr>
            <w:tcW w:w="856" w:type="dxa"/>
            <w:tcMar>
              <w:top w:w="50" w:type="dxa"/>
              <w:left w:w="100" w:type="dxa"/>
            </w:tcMar>
            <w:vAlign w:val="center"/>
          </w:tcPr>
          <w:p w14:paraId="4DDD58BE"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6</w:t>
            </w:r>
          </w:p>
        </w:tc>
        <w:tc>
          <w:tcPr>
            <w:tcW w:w="4292" w:type="dxa"/>
            <w:tcMar>
              <w:top w:w="50" w:type="dxa"/>
              <w:left w:w="100" w:type="dxa"/>
            </w:tcMar>
            <w:vAlign w:val="center"/>
          </w:tcPr>
          <w:p w14:paraId="3FA2510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Формы существования русского национального языка</w:t>
            </w:r>
          </w:p>
        </w:tc>
        <w:tc>
          <w:tcPr>
            <w:tcW w:w="1043" w:type="dxa"/>
            <w:tcMar>
              <w:top w:w="50" w:type="dxa"/>
              <w:left w:w="100" w:type="dxa"/>
            </w:tcMar>
            <w:vAlign w:val="center"/>
          </w:tcPr>
          <w:p w14:paraId="510A875A"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1BF7686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7D6E0A8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0197546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13</w:t>
            </w:r>
            <w:r w:rsidRPr="00632DD5">
              <w:rPr>
                <w:rFonts w:ascii="Times New Roman" w:eastAsia="Calibri" w:hAnsi="Times New Roman" w:cs="Times New Roman"/>
                <w:color w:val="000000"/>
                <w:sz w:val="24"/>
                <w:lang w:val="en-US"/>
              </w:rPr>
              <w:t xml:space="preserve">.09.2023 </w:t>
            </w:r>
          </w:p>
        </w:tc>
        <w:tc>
          <w:tcPr>
            <w:tcW w:w="3843" w:type="dxa"/>
            <w:tcMar>
              <w:top w:w="50" w:type="dxa"/>
              <w:left w:w="100" w:type="dxa"/>
            </w:tcMar>
            <w:vAlign w:val="center"/>
          </w:tcPr>
          <w:p w14:paraId="258CFE0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77">
              <w:r w:rsidRPr="00632DD5">
                <w:rPr>
                  <w:rFonts w:ascii="Times New Roman" w:eastAsia="Calibri" w:hAnsi="Times New Roman" w:cs="Times New Roman"/>
                  <w:color w:val="0000FF"/>
                  <w:u w:val="single"/>
                  <w:lang w:val="en-US"/>
                </w:rPr>
                <w:t>https://m.edsoo.ru/7f41bacc</w:t>
              </w:r>
            </w:hyperlink>
          </w:p>
        </w:tc>
      </w:tr>
      <w:tr w:rsidR="00632DD5" w:rsidRPr="00632DD5" w14:paraId="2AE213CF" w14:textId="77777777" w:rsidTr="00B51EEB">
        <w:trPr>
          <w:trHeight w:val="144"/>
          <w:tblCellSpacing w:w="0" w:type="dxa"/>
        </w:trPr>
        <w:tc>
          <w:tcPr>
            <w:tcW w:w="856" w:type="dxa"/>
            <w:tcMar>
              <w:top w:w="50" w:type="dxa"/>
              <w:left w:w="100" w:type="dxa"/>
            </w:tcMar>
            <w:vAlign w:val="center"/>
          </w:tcPr>
          <w:p w14:paraId="74265D9E"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7</w:t>
            </w:r>
          </w:p>
        </w:tc>
        <w:tc>
          <w:tcPr>
            <w:tcW w:w="4292" w:type="dxa"/>
            <w:tcMar>
              <w:top w:w="50" w:type="dxa"/>
              <w:left w:w="100" w:type="dxa"/>
            </w:tcMar>
            <w:vAlign w:val="center"/>
          </w:tcPr>
          <w:p w14:paraId="7EE2792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Формы существования русского национального языка.Практикум</w:t>
            </w:r>
          </w:p>
        </w:tc>
        <w:tc>
          <w:tcPr>
            <w:tcW w:w="1043" w:type="dxa"/>
            <w:tcMar>
              <w:top w:w="50" w:type="dxa"/>
              <w:left w:w="100" w:type="dxa"/>
            </w:tcMar>
            <w:vAlign w:val="center"/>
          </w:tcPr>
          <w:p w14:paraId="514FEF31"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0298130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1F1EC06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79C8B0A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16</w:t>
            </w:r>
            <w:r w:rsidRPr="00632DD5">
              <w:rPr>
                <w:rFonts w:ascii="Times New Roman" w:eastAsia="Calibri" w:hAnsi="Times New Roman" w:cs="Times New Roman"/>
                <w:color w:val="000000"/>
                <w:sz w:val="24"/>
                <w:lang w:val="en-US"/>
              </w:rPr>
              <w:t xml:space="preserve">.09.2023 </w:t>
            </w:r>
          </w:p>
        </w:tc>
        <w:tc>
          <w:tcPr>
            <w:tcW w:w="3843" w:type="dxa"/>
            <w:tcMar>
              <w:top w:w="50" w:type="dxa"/>
              <w:left w:w="100" w:type="dxa"/>
            </w:tcMar>
            <w:vAlign w:val="center"/>
          </w:tcPr>
          <w:p w14:paraId="232DB0B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78">
              <w:r w:rsidRPr="00632DD5">
                <w:rPr>
                  <w:rFonts w:ascii="Times New Roman" w:eastAsia="Calibri" w:hAnsi="Times New Roman" w:cs="Times New Roman"/>
                  <w:color w:val="0000FF"/>
                  <w:u w:val="single"/>
                  <w:lang w:val="en-US"/>
                </w:rPr>
                <w:t>https://m.edsoo.ru/7f41bacc</w:t>
              </w:r>
            </w:hyperlink>
          </w:p>
        </w:tc>
      </w:tr>
      <w:tr w:rsidR="00632DD5" w:rsidRPr="00632DD5" w14:paraId="693F6428" w14:textId="77777777" w:rsidTr="00B51EEB">
        <w:trPr>
          <w:trHeight w:val="144"/>
          <w:tblCellSpacing w:w="0" w:type="dxa"/>
        </w:trPr>
        <w:tc>
          <w:tcPr>
            <w:tcW w:w="856" w:type="dxa"/>
            <w:tcMar>
              <w:top w:w="50" w:type="dxa"/>
              <w:left w:w="100" w:type="dxa"/>
            </w:tcMar>
            <w:vAlign w:val="center"/>
          </w:tcPr>
          <w:p w14:paraId="3E1EBB2D"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8</w:t>
            </w:r>
          </w:p>
        </w:tc>
        <w:tc>
          <w:tcPr>
            <w:tcW w:w="4292" w:type="dxa"/>
            <w:tcMar>
              <w:top w:w="50" w:type="dxa"/>
              <w:left w:w="100" w:type="dxa"/>
            </w:tcMar>
            <w:vAlign w:val="center"/>
          </w:tcPr>
          <w:p w14:paraId="3BFF720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Язык как система. Единицы и уровни языка, их связи и отношения</w:t>
            </w:r>
          </w:p>
        </w:tc>
        <w:tc>
          <w:tcPr>
            <w:tcW w:w="1043" w:type="dxa"/>
            <w:tcMar>
              <w:top w:w="50" w:type="dxa"/>
              <w:left w:w="100" w:type="dxa"/>
            </w:tcMar>
            <w:vAlign w:val="center"/>
          </w:tcPr>
          <w:p w14:paraId="51C77294"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6B837C6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2E48065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1C28BEF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18</w:t>
            </w:r>
            <w:r w:rsidRPr="00632DD5">
              <w:rPr>
                <w:rFonts w:ascii="Times New Roman" w:eastAsia="Calibri" w:hAnsi="Times New Roman" w:cs="Times New Roman"/>
                <w:color w:val="000000"/>
                <w:sz w:val="24"/>
                <w:lang w:val="en-US"/>
              </w:rPr>
              <w:t xml:space="preserve">.09.2023 </w:t>
            </w:r>
          </w:p>
        </w:tc>
        <w:tc>
          <w:tcPr>
            <w:tcW w:w="3843" w:type="dxa"/>
            <w:tcMar>
              <w:top w:w="50" w:type="dxa"/>
              <w:left w:w="100" w:type="dxa"/>
            </w:tcMar>
            <w:vAlign w:val="center"/>
          </w:tcPr>
          <w:p w14:paraId="6233689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79">
              <w:r w:rsidRPr="00632DD5">
                <w:rPr>
                  <w:rFonts w:ascii="Times New Roman" w:eastAsia="Calibri" w:hAnsi="Times New Roman" w:cs="Times New Roman"/>
                  <w:color w:val="0000FF"/>
                  <w:u w:val="single"/>
                  <w:lang w:val="en-US"/>
                </w:rPr>
                <w:t>https://m.edsoo.ru/fbaad004</w:t>
              </w:r>
            </w:hyperlink>
          </w:p>
        </w:tc>
      </w:tr>
      <w:tr w:rsidR="00632DD5" w:rsidRPr="00632DD5" w14:paraId="6FDAE2D1" w14:textId="77777777" w:rsidTr="00B51EEB">
        <w:trPr>
          <w:trHeight w:val="144"/>
          <w:tblCellSpacing w:w="0" w:type="dxa"/>
        </w:trPr>
        <w:tc>
          <w:tcPr>
            <w:tcW w:w="856" w:type="dxa"/>
            <w:tcMar>
              <w:top w:w="50" w:type="dxa"/>
              <w:left w:w="100" w:type="dxa"/>
            </w:tcMar>
            <w:vAlign w:val="center"/>
          </w:tcPr>
          <w:p w14:paraId="3FF2386F"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lastRenderedPageBreak/>
              <w:t>9</w:t>
            </w:r>
          </w:p>
        </w:tc>
        <w:tc>
          <w:tcPr>
            <w:tcW w:w="4292" w:type="dxa"/>
            <w:tcMar>
              <w:top w:w="50" w:type="dxa"/>
              <w:left w:w="100" w:type="dxa"/>
            </w:tcMar>
            <w:vAlign w:val="center"/>
          </w:tcPr>
          <w:p w14:paraId="4A6BD55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Культура речи как раздел лингвистики</w:t>
            </w:r>
          </w:p>
        </w:tc>
        <w:tc>
          <w:tcPr>
            <w:tcW w:w="1043" w:type="dxa"/>
            <w:tcMar>
              <w:top w:w="50" w:type="dxa"/>
              <w:left w:w="100" w:type="dxa"/>
            </w:tcMar>
            <w:vAlign w:val="center"/>
          </w:tcPr>
          <w:p w14:paraId="25E51EDD"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61DDC219"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136C33A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3906E0E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20</w:t>
            </w:r>
            <w:r w:rsidRPr="00632DD5">
              <w:rPr>
                <w:rFonts w:ascii="Times New Roman" w:eastAsia="Calibri" w:hAnsi="Times New Roman" w:cs="Times New Roman"/>
                <w:color w:val="000000"/>
                <w:sz w:val="24"/>
                <w:lang w:val="en-US"/>
              </w:rPr>
              <w:t>.</w:t>
            </w:r>
            <w:r w:rsidRPr="00632DD5">
              <w:rPr>
                <w:rFonts w:ascii="Times New Roman" w:eastAsia="Calibri" w:hAnsi="Times New Roman" w:cs="Times New Roman"/>
                <w:color w:val="000000"/>
                <w:sz w:val="24"/>
              </w:rPr>
              <w:t>09</w:t>
            </w:r>
            <w:r w:rsidRPr="00632DD5">
              <w:rPr>
                <w:rFonts w:ascii="Times New Roman" w:eastAsia="Calibri" w:hAnsi="Times New Roman" w:cs="Times New Roman"/>
                <w:color w:val="000000"/>
                <w:sz w:val="24"/>
                <w:lang w:val="en-US"/>
              </w:rPr>
              <w:t xml:space="preserve">.2023 </w:t>
            </w:r>
          </w:p>
        </w:tc>
        <w:tc>
          <w:tcPr>
            <w:tcW w:w="3843" w:type="dxa"/>
            <w:tcMar>
              <w:top w:w="50" w:type="dxa"/>
              <w:left w:w="100" w:type="dxa"/>
            </w:tcMar>
            <w:vAlign w:val="center"/>
          </w:tcPr>
          <w:p w14:paraId="57EE666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80">
              <w:r w:rsidRPr="00632DD5">
                <w:rPr>
                  <w:rFonts w:ascii="Times New Roman" w:eastAsia="Calibri" w:hAnsi="Times New Roman" w:cs="Times New Roman"/>
                  <w:color w:val="0000FF"/>
                  <w:u w:val="single"/>
                  <w:lang w:val="en-US"/>
                </w:rPr>
                <w:t>https://m.edsoo.ru/fbaacd7a</w:t>
              </w:r>
            </w:hyperlink>
          </w:p>
        </w:tc>
      </w:tr>
      <w:tr w:rsidR="00632DD5" w:rsidRPr="00632DD5" w14:paraId="48A3631B" w14:textId="77777777" w:rsidTr="00B51EEB">
        <w:trPr>
          <w:trHeight w:val="144"/>
          <w:tblCellSpacing w:w="0" w:type="dxa"/>
        </w:trPr>
        <w:tc>
          <w:tcPr>
            <w:tcW w:w="856" w:type="dxa"/>
            <w:tcMar>
              <w:top w:w="50" w:type="dxa"/>
              <w:left w:w="100" w:type="dxa"/>
            </w:tcMar>
            <w:vAlign w:val="center"/>
          </w:tcPr>
          <w:p w14:paraId="3B3C599F"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10</w:t>
            </w:r>
          </w:p>
        </w:tc>
        <w:tc>
          <w:tcPr>
            <w:tcW w:w="4292" w:type="dxa"/>
            <w:tcMar>
              <w:top w:w="50" w:type="dxa"/>
              <w:left w:w="100" w:type="dxa"/>
            </w:tcMar>
            <w:vAlign w:val="center"/>
          </w:tcPr>
          <w:p w14:paraId="1546FF9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Языковая норма, её основные признаки и функции. Виды языковых норм</w:t>
            </w:r>
          </w:p>
        </w:tc>
        <w:tc>
          <w:tcPr>
            <w:tcW w:w="1043" w:type="dxa"/>
            <w:tcMar>
              <w:top w:w="50" w:type="dxa"/>
              <w:left w:w="100" w:type="dxa"/>
            </w:tcMar>
            <w:vAlign w:val="center"/>
          </w:tcPr>
          <w:p w14:paraId="5FC8A4CA"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2F66BE2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139A1080"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1877BDA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23</w:t>
            </w:r>
            <w:r w:rsidRPr="00632DD5">
              <w:rPr>
                <w:rFonts w:ascii="Times New Roman" w:eastAsia="Calibri" w:hAnsi="Times New Roman" w:cs="Times New Roman"/>
                <w:color w:val="000000"/>
                <w:sz w:val="24"/>
                <w:lang w:val="en-US"/>
              </w:rPr>
              <w:t>.</w:t>
            </w:r>
            <w:r w:rsidRPr="00632DD5">
              <w:rPr>
                <w:rFonts w:ascii="Times New Roman" w:eastAsia="Calibri" w:hAnsi="Times New Roman" w:cs="Times New Roman"/>
                <w:color w:val="000000"/>
                <w:sz w:val="24"/>
              </w:rPr>
              <w:t>09</w:t>
            </w:r>
            <w:r w:rsidRPr="00632DD5">
              <w:rPr>
                <w:rFonts w:ascii="Times New Roman" w:eastAsia="Calibri" w:hAnsi="Times New Roman" w:cs="Times New Roman"/>
                <w:color w:val="000000"/>
                <w:sz w:val="24"/>
                <w:lang w:val="en-US"/>
              </w:rPr>
              <w:t xml:space="preserve">.2023 </w:t>
            </w:r>
          </w:p>
        </w:tc>
        <w:tc>
          <w:tcPr>
            <w:tcW w:w="3843" w:type="dxa"/>
            <w:tcMar>
              <w:top w:w="50" w:type="dxa"/>
              <w:left w:w="100" w:type="dxa"/>
            </w:tcMar>
            <w:vAlign w:val="center"/>
          </w:tcPr>
          <w:p w14:paraId="44B4015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81">
              <w:r w:rsidRPr="00632DD5">
                <w:rPr>
                  <w:rFonts w:ascii="Times New Roman" w:eastAsia="Calibri" w:hAnsi="Times New Roman" w:cs="Times New Roman"/>
                  <w:color w:val="0000FF"/>
                  <w:u w:val="single"/>
                  <w:lang w:val="en-US"/>
                </w:rPr>
                <w:t>https://m.edsoo.ru/fbaacef6</w:t>
              </w:r>
            </w:hyperlink>
          </w:p>
        </w:tc>
      </w:tr>
      <w:tr w:rsidR="00632DD5" w:rsidRPr="00632DD5" w14:paraId="483A3E2A" w14:textId="77777777" w:rsidTr="00B51EEB">
        <w:trPr>
          <w:trHeight w:val="144"/>
          <w:tblCellSpacing w:w="0" w:type="dxa"/>
        </w:trPr>
        <w:tc>
          <w:tcPr>
            <w:tcW w:w="856" w:type="dxa"/>
            <w:tcMar>
              <w:top w:w="50" w:type="dxa"/>
              <w:left w:w="100" w:type="dxa"/>
            </w:tcMar>
            <w:vAlign w:val="center"/>
          </w:tcPr>
          <w:p w14:paraId="3F1DE51D"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11</w:t>
            </w:r>
          </w:p>
        </w:tc>
        <w:tc>
          <w:tcPr>
            <w:tcW w:w="4292" w:type="dxa"/>
            <w:tcMar>
              <w:top w:w="50" w:type="dxa"/>
              <w:left w:w="100" w:type="dxa"/>
            </w:tcMar>
            <w:vAlign w:val="center"/>
          </w:tcPr>
          <w:p w14:paraId="78EB6F5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Качества хорошей речи: коммуникативная целесообразность, уместность, точность, ясность, выразительность речи</w:t>
            </w:r>
          </w:p>
        </w:tc>
        <w:tc>
          <w:tcPr>
            <w:tcW w:w="1043" w:type="dxa"/>
            <w:tcMar>
              <w:top w:w="50" w:type="dxa"/>
              <w:left w:w="100" w:type="dxa"/>
            </w:tcMar>
            <w:vAlign w:val="center"/>
          </w:tcPr>
          <w:p w14:paraId="7B1C16DA"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7FA5A1E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10410CBD"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2A925ED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25.09.</w:t>
            </w:r>
            <w:r w:rsidRPr="00632DD5">
              <w:rPr>
                <w:rFonts w:ascii="Times New Roman" w:eastAsia="Calibri" w:hAnsi="Times New Roman" w:cs="Times New Roman"/>
                <w:color w:val="000000"/>
                <w:sz w:val="24"/>
                <w:lang w:val="en-US"/>
              </w:rPr>
              <w:t xml:space="preserve">2023 </w:t>
            </w:r>
          </w:p>
        </w:tc>
        <w:tc>
          <w:tcPr>
            <w:tcW w:w="3843" w:type="dxa"/>
            <w:tcMar>
              <w:top w:w="50" w:type="dxa"/>
              <w:left w:w="100" w:type="dxa"/>
            </w:tcMar>
            <w:vAlign w:val="center"/>
          </w:tcPr>
          <w:p w14:paraId="4C4D301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82">
              <w:r w:rsidRPr="00632DD5">
                <w:rPr>
                  <w:rFonts w:ascii="Times New Roman" w:eastAsia="Calibri" w:hAnsi="Times New Roman" w:cs="Times New Roman"/>
                  <w:color w:val="0000FF"/>
                  <w:u w:val="single"/>
                  <w:lang w:val="en-US"/>
                </w:rPr>
                <w:t>https://m.edsoo.ru/7f41bacc</w:t>
              </w:r>
            </w:hyperlink>
          </w:p>
        </w:tc>
      </w:tr>
      <w:tr w:rsidR="00632DD5" w:rsidRPr="00632DD5" w14:paraId="100EC521" w14:textId="77777777" w:rsidTr="00B51EEB">
        <w:trPr>
          <w:trHeight w:val="144"/>
          <w:tblCellSpacing w:w="0" w:type="dxa"/>
        </w:trPr>
        <w:tc>
          <w:tcPr>
            <w:tcW w:w="856" w:type="dxa"/>
            <w:tcMar>
              <w:top w:w="50" w:type="dxa"/>
              <w:left w:w="100" w:type="dxa"/>
            </w:tcMar>
            <w:vAlign w:val="center"/>
          </w:tcPr>
          <w:p w14:paraId="7D6FB55C"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12</w:t>
            </w:r>
          </w:p>
        </w:tc>
        <w:tc>
          <w:tcPr>
            <w:tcW w:w="4292" w:type="dxa"/>
            <w:tcMar>
              <w:top w:w="50" w:type="dxa"/>
              <w:left w:w="100" w:type="dxa"/>
            </w:tcMar>
            <w:vAlign w:val="center"/>
          </w:tcPr>
          <w:p w14:paraId="418D7E0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виды словарей</w:t>
            </w:r>
          </w:p>
        </w:tc>
        <w:tc>
          <w:tcPr>
            <w:tcW w:w="1043" w:type="dxa"/>
            <w:tcMar>
              <w:top w:w="50" w:type="dxa"/>
              <w:left w:w="100" w:type="dxa"/>
            </w:tcMar>
            <w:vAlign w:val="center"/>
          </w:tcPr>
          <w:p w14:paraId="6C290399"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7C7BE6B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384FB8B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656D955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27.09.</w:t>
            </w:r>
            <w:r w:rsidRPr="00632DD5">
              <w:rPr>
                <w:rFonts w:ascii="Times New Roman" w:eastAsia="Calibri" w:hAnsi="Times New Roman" w:cs="Times New Roman"/>
                <w:color w:val="000000"/>
                <w:sz w:val="24"/>
                <w:lang w:val="en-US"/>
              </w:rPr>
              <w:t xml:space="preserve">.2023 </w:t>
            </w:r>
          </w:p>
        </w:tc>
        <w:tc>
          <w:tcPr>
            <w:tcW w:w="3843" w:type="dxa"/>
            <w:tcMar>
              <w:top w:w="50" w:type="dxa"/>
              <w:left w:w="100" w:type="dxa"/>
            </w:tcMar>
            <w:vAlign w:val="center"/>
          </w:tcPr>
          <w:p w14:paraId="38076DD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83">
              <w:r w:rsidRPr="00632DD5">
                <w:rPr>
                  <w:rFonts w:ascii="Times New Roman" w:eastAsia="Calibri" w:hAnsi="Times New Roman" w:cs="Times New Roman"/>
                  <w:color w:val="0000FF"/>
                  <w:u w:val="single"/>
                  <w:lang w:val="en-US"/>
                </w:rPr>
                <w:t>https://m.edsoo.ru/fbaae0ee</w:t>
              </w:r>
            </w:hyperlink>
          </w:p>
        </w:tc>
      </w:tr>
      <w:tr w:rsidR="00632DD5" w:rsidRPr="00632DD5" w14:paraId="31A0E11D" w14:textId="77777777" w:rsidTr="00B51EEB">
        <w:trPr>
          <w:trHeight w:val="144"/>
          <w:tblCellSpacing w:w="0" w:type="dxa"/>
        </w:trPr>
        <w:tc>
          <w:tcPr>
            <w:tcW w:w="856" w:type="dxa"/>
            <w:tcMar>
              <w:top w:w="50" w:type="dxa"/>
              <w:left w:w="100" w:type="dxa"/>
            </w:tcMar>
            <w:vAlign w:val="center"/>
          </w:tcPr>
          <w:p w14:paraId="21AD308C" w14:textId="77777777" w:rsidR="00632DD5" w:rsidRPr="00632DD5" w:rsidRDefault="00632DD5" w:rsidP="00632DD5">
            <w:pPr>
              <w:spacing w:after="0" w:line="276" w:lineRule="auto"/>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13</w:t>
            </w:r>
          </w:p>
        </w:tc>
        <w:tc>
          <w:tcPr>
            <w:tcW w:w="4292" w:type="dxa"/>
            <w:tcMar>
              <w:top w:w="50" w:type="dxa"/>
              <w:left w:w="100" w:type="dxa"/>
            </w:tcMar>
            <w:vAlign w:val="center"/>
          </w:tcPr>
          <w:p w14:paraId="0C2C2F1F" w14:textId="77777777" w:rsidR="00632DD5" w:rsidRPr="00632DD5" w:rsidRDefault="00632DD5" w:rsidP="00632DD5">
            <w:pPr>
              <w:spacing w:after="0" w:line="276" w:lineRule="auto"/>
              <w:ind w:left="135"/>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Контрольный диктант</w:t>
            </w:r>
          </w:p>
        </w:tc>
        <w:tc>
          <w:tcPr>
            <w:tcW w:w="1043" w:type="dxa"/>
            <w:tcMar>
              <w:top w:w="50" w:type="dxa"/>
              <w:left w:w="100" w:type="dxa"/>
            </w:tcMar>
            <w:vAlign w:val="center"/>
          </w:tcPr>
          <w:p w14:paraId="16187DF3" w14:textId="77777777" w:rsidR="00632DD5" w:rsidRPr="00632DD5" w:rsidRDefault="00632DD5" w:rsidP="00632DD5">
            <w:pPr>
              <w:spacing w:after="0" w:line="276" w:lineRule="auto"/>
              <w:ind w:left="135"/>
              <w:jc w:val="center"/>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1</w:t>
            </w:r>
          </w:p>
        </w:tc>
        <w:tc>
          <w:tcPr>
            <w:tcW w:w="1205" w:type="dxa"/>
            <w:tcMar>
              <w:top w:w="50" w:type="dxa"/>
              <w:left w:w="100" w:type="dxa"/>
            </w:tcMar>
            <w:vAlign w:val="center"/>
          </w:tcPr>
          <w:p w14:paraId="44A483E8"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Calibri" w:eastAsia="Calibri" w:hAnsi="Calibri" w:cs="Times New Roman"/>
              </w:rPr>
              <w:t>1</w:t>
            </w:r>
          </w:p>
        </w:tc>
        <w:tc>
          <w:tcPr>
            <w:tcW w:w="1284" w:type="dxa"/>
            <w:tcMar>
              <w:top w:w="50" w:type="dxa"/>
              <w:left w:w="100" w:type="dxa"/>
            </w:tcMar>
            <w:vAlign w:val="center"/>
          </w:tcPr>
          <w:p w14:paraId="766530B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230A1F91" w14:textId="77777777" w:rsidR="00632DD5" w:rsidRPr="00632DD5" w:rsidRDefault="00632DD5" w:rsidP="00632DD5">
            <w:pPr>
              <w:spacing w:after="0" w:line="276" w:lineRule="auto"/>
              <w:ind w:left="135"/>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30.09.2023</w:t>
            </w:r>
          </w:p>
        </w:tc>
        <w:tc>
          <w:tcPr>
            <w:tcW w:w="3843" w:type="dxa"/>
            <w:tcMar>
              <w:top w:w="50" w:type="dxa"/>
              <w:left w:w="100" w:type="dxa"/>
            </w:tcMar>
            <w:vAlign w:val="center"/>
          </w:tcPr>
          <w:p w14:paraId="5669BDBD"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Библиотека ЦОК </w:t>
            </w:r>
            <w:hyperlink r:id="rId84">
              <w:r w:rsidRPr="00632DD5">
                <w:rPr>
                  <w:rFonts w:ascii="Times New Roman" w:eastAsia="Calibri" w:hAnsi="Times New Roman" w:cs="Times New Roman"/>
                  <w:color w:val="0000FF"/>
                  <w:u w:val="single"/>
                  <w:lang w:val="en-US"/>
                </w:rPr>
                <w:t>https://m.edsoo.ru/fbaae0ee</w:t>
              </w:r>
            </w:hyperlink>
          </w:p>
        </w:tc>
      </w:tr>
      <w:tr w:rsidR="00632DD5" w:rsidRPr="00632DD5" w14:paraId="78411099" w14:textId="77777777" w:rsidTr="00B51EEB">
        <w:trPr>
          <w:trHeight w:val="144"/>
          <w:tblCellSpacing w:w="0" w:type="dxa"/>
        </w:trPr>
        <w:tc>
          <w:tcPr>
            <w:tcW w:w="856" w:type="dxa"/>
            <w:tcMar>
              <w:top w:w="50" w:type="dxa"/>
              <w:left w:w="100" w:type="dxa"/>
            </w:tcMar>
            <w:vAlign w:val="center"/>
          </w:tcPr>
          <w:p w14:paraId="03E8ED21"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lang w:val="en-US"/>
              </w:rPr>
              <w:t>1</w:t>
            </w:r>
            <w:r w:rsidRPr="00632DD5">
              <w:rPr>
                <w:rFonts w:ascii="Times New Roman" w:eastAsia="Calibri" w:hAnsi="Times New Roman" w:cs="Times New Roman"/>
                <w:color w:val="000000"/>
                <w:sz w:val="24"/>
              </w:rPr>
              <w:t>4-15</w:t>
            </w:r>
          </w:p>
        </w:tc>
        <w:tc>
          <w:tcPr>
            <w:tcW w:w="4292" w:type="dxa"/>
            <w:tcMar>
              <w:top w:w="50" w:type="dxa"/>
              <w:left w:w="100" w:type="dxa"/>
            </w:tcMar>
            <w:vAlign w:val="center"/>
          </w:tcPr>
          <w:p w14:paraId="19DDCB6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Фонетика и орфоэпия как разделы лингвистики. Изобразительно-выразительные средства фонетики (повторение, обобщение)</w:t>
            </w:r>
          </w:p>
        </w:tc>
        <w:tc>
          <w:tcPr>
            <w:tcW w:w="1043" w:type="dxa"/>
            <w:tcMar>
              <w:top w:w="50" w:type="dxa"/>
              <w:left w:w="100" w:type="dxa"/>
            </w:tcMar>
            <w:vAlign w:val="center"/>
          </w:tcPr>
          <w:p w14:paraId="6CD1F687"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2</w:t>
            </w:r>
          </w:p>
        </w:tc>
        <w:tc>
          <w:tcPr>
            <w:tcW w:w="1205" w:type="dxa"/>
            <w:tcMar>
              <w:top w:w="50" w:type="dxa"/>
              <w:left w:w="100" w:type="dxa"/>
            </w:tcMar>
            <w:vAlign w:val="center"/>
          </w:tcPr>
          <w:p w14:paraId="4DEB826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5EF61F2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2315F96E" w14:textId="77777777" w:rsidR="00632DD5" w:rsidRPr="00632DD5" w:rsidRDefault="00632DD5" w:rsidP="00632DD5">
            <w:pPr>
              <w:spacing w:after="0" w:line="276" w:lineRule="auto"/>
              <w:ind w:left="135"/>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2.10.2023</w:t>
            </w:r>
          </w:p>
          <w:p w14:paraId="1D0EB7C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rPr>
              <w:t>4.10.2023</w:t>
            </w:r>
            <w:r w:rsidRPr="00632DD5">
              <w:rPr>
                <w:rFonts w:ascii="Times New Roman" w:eastAsia="Calibri" w:hAnsi="Times New Roman" w:cs="Times New Roman"/>
                <w:color w:val="000000"/>
                <w:sz w:val="24"/>
                <w:lang w:val="en-US"/>
              </w:rPr>
              <w:t xml:space="preserve"> </w:t>
            </w:r>
          </w:p>
        </w:tc>
        <w:tc>
          <w:tcPr>
            <w:tcW w:w="3843" w:type="dxa"/>
            <w:tcMar>
              <w:top w:w="50" w:type="dxa"/>
              <w:left w:w="100" w:type="dxa"/>
            </w:tcMar>
            <w:vAlign w:val="center"/>
          </w:tcPr>
          <w:p w14:paraId="58ACCCF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85">
              <w:r w:rsidRPr="00632DD5">
                <w:rPr>
                  <w:rFonts w:ascii="Times New Roman" w:eastAsia="Calibri" w:hAnsi="Times New Roman" w:cs="Times New Roman"/>
                  <w:color w:val="0000FF"/>
                  <w:u w:val="single"/>
                  <w:lang w:val="en-US"/>
                </w:rPr>
                <w:t>https://m.edsoo.ru/fbaad112</w:t>
              </w:r>
            </w:hyperlink>
          </w:p>
        </w:tc>
      </w:tr>
      <w:tr w:rsidR="00632DD5" w:rsidRPr="00632DD5" w14:paraId="0ED0ED78" w14:textId="77777777" w:rsidTr="00B51EEB">
        <w:trPr>
          <w:trHeight w:val="144"/>
          <w:tblCellSpacing w:w="0" w:type="dxa"/>
        </w:trPr>
        <w:tc>
          <w:tcPr>
            <w:tcW w:w="856" w:type="dxa"/>
            <w:tcMar>
              <w:top w:w="50" w:type="dxa"/>
              <w:left w:w="100" w:type="dxa"/>
            </w:tcMar>
            <w:vAlign w:val="center"/>
          </w:tcPr>
          <w:p w14:paraId="7326C619"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lang w:val="en-US"/>
              </w:rPr>
              <w:t>1</w:t>
            </w:r>
            <w:r w:rsidRPr="00632DD5">
              <w:rPr>
                <w:rFonts w:ascii="Times New Roman" w:eastAsia="Calibri" w:hAnsi="Times New Roman" w:cs="Times New Roman"/>
                <w:color w:val="000000"/>
                <w:sz w:val="24"/>
              </w:rPr>
              <w:t>5</w:t>
            </w:r>
          </w:p>
        </w:tc>
        <w:tc>
          <w:tcPr>
            <w:tcW w:w="4292" w:type="dxa"/>
            <w:tcMar>
              <w:top w:w="50" w:type="dxa"/>
              <w:left w:w="100" w:type="dxa"/>
            </w:tcMar>
            <w:vAlign w:val="center"/>
          </w:tcPr>
          <w:p w14:paraId="318AAB7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Орфоэпические (произносительные и акцентологические) нормы</w:t>
            </w:r>
          </w:p>
        </w:tc>
        <w:tc>
          <w:tcPr>
            <w:tcW w:w="1043" w:type="dxa"/>
            <w:tcMar>
              <w:top w:w="50" w:type="dxa"/>
              <w:left w:w="100" w:type="dxa"/>
            </w:tcMar>
            <w:vAlign w:val="center"/>
          </w:tcPr>
          <w:p w14:paraId="2FE19E5F"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7D8572A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038D8B0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681C45B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07</w:t>
            </w:r>
            <w:r w:rsidRPr="00632DD5">
              <w:rPr>
                <w:rFonts w:ascii="Times New Roman" w:eastAsia="Calibri" w:hAnsi="Times New Roman" w:cs="Times New Roman"/>
                <w:color w:val="000000"/>
                <w:sz w:val="24"/>
                <w:lang w:val="en-US"/>
              </w:rPr>
              <w:t xml:space="preserve">.10.2023 </w:t>
            </w:r>
          </w:p>
        </w:tc>
        <w:tc>
          <w:tcPr>
            <w:tcW w:w="3843" w:type="dxa"/>
            <w:tcMar>
              <w:top w:w="50" w:type="dxa"/>
              <w:left w:w="100" w:type="dxa"/>
            </w:tcMar>
            <w:vAlign w:val="center"/>
          </w:tcPr>
          <w:p w14:paraId="1FAB6F1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86">
              <w:r w:rsidRPr="00632DD5">
                <w:rPr>
                  <w:rFonts w:ascii="Times New Roman" w:eastAsia="Calibri" w:hAnsi="Times New Roman" w:cs="Times New Roman"/>
                  <w:color w:val="0000FF"/>
                  <w:u w:val="single"/>
                  <w:lang w:val="en-US"/>
                </w:rPr>
                <w:t>https://m.edsoo.ru/fbaad220</w:t>
              </w:r>
            </w:hyperlink>
          </w:p>
        </w:tc>
      </w:tr>
      <w:tr w:rsidR="00632DD5" w:rsidRPr="00632DD5" w14:paraId="40746144" w14:textId="77777777" w:rsidTr="00B51EEB">
        <w:trPr>
          <w:trHeight w:val="144"/>
          <w:tblCellSpacing w:w="0" w:type="dxa"/>
        </w:trPr>
        <w:tc>
          <w:tcPr>
            <w:tcW w:w="856" w:type="dxa"/>
            <w:tcMar>
              <w:top w:w="50" w:type="dxa"/>
              <w:left w:w="100" w:type="dxa"/>
            </w:tcMar>
            <w:vAlign w:val="center"/>
          </w:tcPr>
          <w:p w14:paraId="0032C59A"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lang w:val="en-US"/>
              </w:rPr>
              <w:t>1</w:t>
            </w:r>
            <w:r w:rsidRPr="00632DD5">
              <w:rPr>
                <w:rFonts w:ascii="Times New Roman" w:eastAsia="Calibri" w:hAnsi="Times New Roman" w:cs="Times New Roman"/>
                <w:color w:val="000000"/>
                <w:sz w:val="24"/>
              </w:rPr>
              <w:t>6</w:t>
            </w:r>
          </w:p>
        </w:tc>
        <w:tc>
          <w:tcPr>
            <w:tcW w:w="4292" w:type="dxa"/>
            <w:tcMar>
              <w:top w:w="50" w:type="dxa"/>
              <w:left w:w="100" w:type="dxa"/>
            </w:tcMar>
            <w:vAlign w:val="center"/>
          </w:tcPr>
          <w:p w14:paraId="36D3507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Орфоэпические (произносительные и акцентологические) нормы. </w:t>
            </w:r>
          </w:p>
        </w:tc>
        <w:tc>
          <w:tcPr>
            <w:tcW w:w="1043" w:type="dxa"/>
            <w:tcMar>
              <w:top w:w="50" w:type="dxa"/>
              <w:left w:w="100" w:type="dxa"/>
            </w:tcMar>
            <w:vAlign w:val="center"/>
          </w:tcPr>
          <w:p w14:paraId="63C3469D"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5578EBA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1AF5076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452930C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rPr>
              <w:t>09</w:t>
            </w:r>
            <w:r w:rsidRPr="00632DD5">
              <w:rPr>
                <w:rFonts w:ascii="Times New Roman" w:eastAsia="Calibri" w:hAnsi="Times New Roman" w:cs="Times New Roman"/>
                <w:color w:val="000000"/>
                <w:sz w:val="24"/>
                <w:lang w:val="en-US"/>
              </w:rPr>
              <w:t xml:space="preserve">.10.2023 </w:t>
            </w:r>
          </w:p>
        </w:tc>
        <w:tc>
          <w:tcPr>
            <w:tcW w:w="3843" w:type="dxa"/>
            <w:tcMar>
              <w:top w:w="50" w:type="dxa"/>
              <w:left w:w="100" w:type="dxa"/>
            </w:tcMar>
            <w:vAlign w:val="center"/>
          </w:tcPr>
          <w:p w14:paraId="584093D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87">
              <w:r w:rsidRPr="00632DD5">
                <w:rPr>
                  <w:rFonts w:ascii="Times New Roman" w:eastAsia="Calibri" w:hAnsi="Times New Roman" w:cs="Times New Roman"/>
                  <w:color w:val="0000FF"/>
                  <w:u w:val="single"/>
                  <w:lang w:val="en-US"/>
                </w:rPr>
                <w:t>https://m.edsoo.ru/7f41bacc</w:t>
              </w:r>
            </w:hyperlink>
          </w:p>
        </w:tc>
      </w:tr>
      <w:tr w:rsidR="00632DD5" w:rsidRPr="00632DD5" w14:paraId="04CD5C82" w14:textId="77777777" w:rsidTr="00B51EEB">
        <w:trPr>
          <w:trHeight w:val="144"/>
          <w:tblCellSpacing w:w="0" w:type="dxa"/>
        </w:trPr>
        <w:tc>
          <w:tcPr>
            <w:tcW w:w="856" w:type="dxa"/>
            <w:tcMar>
              <w:top w:w="50" w:type="dxa"/>
              <w:left w:w="100" w:type="dxa"/>
            </w:tcMar>
            <w:vAlign w:val="center"/>
          </w:tcPr>
          <w:p w14:paraId="4BC45674" w14:textId="77777777" w:rsidR="00632DD5" w:rsidRPr="00632DD5" w:rsidRDefault="00632DD5" w:rsidP="00632DD5">
            <w:pPr>
              <w:spacing w:after="0" w:line="276" w:lineRule="auto"/>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17</w:t>
            </w:r>
          </w:p>
        </w:tc>
        <w:tc>
          <w:tcPr>
            <w:tcW w:w="4292" w:type="dxa"/>
            <w:tcMar>
              <w:top w:w="50" w:type="dxa"/>
              <w:left w:w="100" w:type="dxa"/>
            </w:tcMar>
            <w:vAlign w:val="center"/>
          </w:tcPr>
          <w:p w14:paraId="4635776F"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Орфоэпические (произносительные и </w:t>
            </w:r>
            <w:r w:rsidRPr="00632DD5">
              <w:rPr>
                <w:rFonts w:ascii="Times New Roman" w:eastAsia="Calibri" w:hAnsi="Times New Roman" w:cs="Times New Roman"/>
                <w:color w:val="000000"/>
                <w:sz w:val="24"/>
                <w:lang w:val="en-US"/>
              </w:rPr>
              <w:lastRenderedPageBreak/>
              <w:t>акцентологические) нормы. Практикум</w:t>
            </w:r>
          </w:p>
        </w:tc>
        <w:tc>
          <w:tcPr>
            <w:tcW w:w="1043" w:type="dxa"/>
            <w:tcMar>
              <w:top w:w="50" w:type="dxa"/>
              <w:left w:w="100" w:type="dxa"/>
            </w:tcMar>
            <w:vAlign w:val="center"/>
          </w:tcPr>
          <w:p w14:paraId="0C33A842" w14:textId="77777777" w:rsidR="00632DD5" w:rsidRPr="00632DD5" w:rsidRDefault="00632DD5" w:rsidP="00632DD5">
            <w:pPr>
              <w:spacing w:after="0" w:line="276" w:lineRule="auto"/>
              <w:ind w:left="135"/>
              <w:jc w:val="center"/>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lastRenderedPageBreak/>
              <w:t>1</w:t>
            </w:r>
          </w:p>
        </w:tc>
        <w:tc>
          <w:tcPr>
            <w:tcW w:w="1205" w:type="dxa"/>
            <w:tcMar>
              <w:top w:w="50" w:type="dxa"/>
              <w:left w:w="100" w:type="dxa"/>
            </w:tcMar>
            <w:vAlign w:val="center"/>
          </w:tcPr>
          <w:p w14:paraId="34CA91AB" w14:textId="77777777" w:rsidR="00632DD5" w:rsidRPr="00632DD5" w:rsidRDefault="00632DD5" w:rsidP="00632DD5">
            <w:pPr>
              <w:spacing w:after="0" w:line="276" w:lineRule="auto"/>
              <w:ind w:left="135"/>
              <w:jc w:val="center"/>
              <w:rPr>
                <w:rFonts w:ascii="Calibri" w:eastAsia="Calibri" w:hAnsi="Calibri" w:cs="Times New Roman"/>
              </w:rPr>
            </w:pPr>
          </w:p>
        </w:tc>
        <w:tc>
          <w:tcPr>
            <w:tcW w:w="1284" w:type="dxa"/>
            <w:tcMar>
              <w:top w:w="50" w:type="dxa"/>
              <w:left w:w="100" w:type="dxa"/>
            </w:tcMar>
            <w:vAlign w:val="center"/>
          </w:tcPr>
          <w:p w14:paraId="5A430E9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59944712" w14:textId="77777777" w:rsidR="00632DD5" w:rsidRPr="00632DD5" w:rsidRDefault="00632DD5" w:rsidP="00632DD5">
            <w:pPr>
              <w:spacing w:after="0" w:line="276" w:lineRule="auto"/>
              <w:ind w:left="135"/>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11.10.2023</w:t>
            </w:r>
          </w:p>
        </w:tc>
        <w:tc>
          <w:tcPr>
            <w:tcW w:w="3843" w:type="dxa"/>
            <w:tcMar>
              <w:top w:w="50" w:type="dxa"/>
              <w:left w:w="100" w:type="dxa"/>
            </w:tcMar>
            <w:vAlign w:val="center"/>
          </w:tcPr>
          <w:p w14:paraId="2877538F"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Библиотека ЦОК </w:t>
            </w:r>
            <w:hyperlink r:id="rId88">
              <w:r w:rsidRPr="00632DD5">
                <w:rPr>
                  <w:rFonts w:ascii="Times New Roman" w:eastAsia="Calibri" w:hAnsi="Times New Roman" w:cs="Times New Roman"/>
                  <w:color w:val="0000FF"/>
                  <w:u w:val="single"/>
                  <w:lang w:val="en-US"/>
                </w:rPr>
                <w:t>https://m.edsoo.ru/fbaad220</w:t>
              </w:r>
            </w:hyperlink>
          </w:p>
        </w:tc>
      </w:tr>
      <w:tr w:rsidR="00632DD5" w:rsidRPr="00632DD5" w14:paraId="26E4794F" w14:textId="77777777" w:rsidTr="00B51EEB">
        <w:trPr>
          <w:trHeight w:val="144"/>
          <w:tblCellSpacing w:w="0" w:type="dxa"/>
        </w:trPr>
        <w:tc>
          <w:tcPr>
            <w:tcW w:w="856" w:type="dxa"/>
            <w:tcMar>
              <w:top w:w="50" w:type="dxa"/>
              <w:left w:w="100" w:type="dxa"/>
            </w:tcMar>
            <w:vAlign w:val="center"/>
          </w:tcPr>
          <w:p w14:paraId="5562AC9C"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lang w:val="en-US"/>
              </w:rPr>
              <w:t>1</w:t>
            </w:r>
            <w:r w:rsidRPr="00632DD5">
              <w:rPr>
                <w:rFonts w:ascii="Times New Roman" w:eastAsia="Calibri" w:hAnsi="Times New Roman" w:cs="Times New Roman"/>
                <w:color w:val="000000"/>
                <w:sz w:val="24"/>
              </w:rPr>
              <w:t>8-19</w:t>
            </w:r>
          </w:p>
        </w:tc>
        <w:tc>
          <w:tcPr>
            <w:tcW w:w="4292" w:type="dxa"/>
            <w:tcMar>
              <w:top w:w="50" w:type="dxa"/>
              <w:left w:w="100" w:type="dxa"/>
            </w:tcMar>
            <w:vAlign w:val="center"/>
          </w:tcPr>
          <w:p w14:paraId="4584BE2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Лексикология и фразеология как разделы лингвистики. Изобразительно-выразительные средства лексики</w:t>
            </w:r>
          </w:p>
        </w:tc>
        <w:tc>
          <w:tcPr>
            <w:tcW w:w="1043" w:type="dxa"/>
            <w:tcMar>
              <w:top w:w="50" w:type="dxa"/>
              <w:left w:w="100" w:type="dxa"/>
            </w:tcMar>
            <w:vAlign w:val="center"/>
          </w:tcPr>
          <w:p w14:paraId="107FC413"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rPr>
              <w:t>2</w:t>
            </w:r>
            <w:r w:rsidRPr="00632DD5">
              <w:rPr>
                <w:rFonts w:ascii="Times New Roman" w:eastAsia="Calibri" w:hAnsi="Times New Roman" w:cs="Times New Roman"/>
                <w:color w:val="000000"/>
                <w:sz w:val="24"/>
                <w:lang w:val="en-US"/>
              </w:rPr>
              <w:t xml:space="preserve"> </w:t>
            </w:r>
          </w:p>
        </w:tc>
        <w:tc>
          <w:tcPr>
            <w:tcW w:w="1205" w:type="dxa"/>
            <w:tcMar>
              <w:top w:w="50" w:type="dxa"/>
              <w:left w:w="100" w:type="dxa"/>
            </w:tcMar>
            <w:vAlign w:val="center"/>
          </w:tcPr>
          <w:p w14:paraId="1091C19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42BC18D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4511D449"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rPr>
              <w:t>14</w:t>
            </w:r>
            <w:r w:rsidRPr="00632DD5">
              <w:rPr>
                <w:rFonts w:ascii="Times New Roman" w:eastAsia="Calibri" w:hAnsi="Times New Roman" w:cs="Times New Roman"/>
                <w:color w:val="000000"/>
                <w:sz w:val="24"/>
                <w:lang w:val="en-US"/>
              </w:rPr>
              <w:t xml:space="preserve">.10.2023 </w:t>
            </w:r>
          </w:p>
          <w:p w14:paraId="5809C8BD" w14:textId="77777777" w:rsidR="00632DD5" w:rsidRPr="00632DD5" w:rsidRDefault="00632DD5" w:rsidP="00632DD5">
            <w:pPr>
              <w:spacing w:after="0" w:line="276" w:lineRule="auto"/>
              <w:ind w:left="135"/>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16.10.2023</w:t>
            </w:r>
          </w:p>
        </w:tc>
        <w:tc>
          <w:tcPr>
            <w:tcW w:w="3843" w:type="dxa"/>
            <w:tcMar>
              <w:top w:w="50" w:type="dxa"/>
              <w:left w:w="100" w:type="dxa"/>
            </w:tcMar>
            <w:vAlign w:val="center"/>
          </w:tcPr>
          <w:p w14:paraId="0A66DAC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89">
              <w:r w:rsidRPr="00632DD5">
                <w:rPr>
                  <w:rFonts w:ascii="Times New Roman" w:eastAsia="Calibri" w:hAnsi="Times New Roman" w:cs="Times New Roman"/>
                  <w:color w:val="0000FF"/>
                  <w:u w:val="single"/>
                  <w:lang w:val="en-US"/>
                </w:rPr>
                <w:t>https://m.edsoo.ru/fbaad464</w:t>
              </w:r>
            </w:hyperlink>
          </w:p>
        </w:tc>
      </w:tr>
      <w:tr w:rsidR="00632DD5" w:rsidRPr="00632DD5" w14:paraId="1CB7CF85" w14:textId="77777777" w:rsidTr="00B51EEB">
        <w:trPr>
          <w:trHeight w:val="144"/>
          <w:tblCellSpacing w:w="0" w:type="dxa"/>
        </w:trPr>
        <w:tc>
          <w:tcPr>
            <w:tcW w:w="856" w:type="dxa"/>
            <w:tcMar>
              <w:top w:w="50" w:type="dxa"/>
              <w:left w:w="100" w:type="dxa"/>
            </w:tcMar>
            <w:vAlign w:val="center"/>
          </w:tcPr>
          <w:p w14:paraId="260EA431"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20</w:t>
            </w:r>
          </w:p>
        </w:tc>
        <w:tc>
          <w:tcPr>
            <w:tcW w:w="4292" w:type="dxa"/>
            <w:tcMar>
              <w:top w:w="50" w:type="dxa"/>
              <w:left w:w="100" w:type="dxa"/>
            </w:tcMar>
            <w:vAlign w:val="center"/>
          </w:tcPr>
          <w:p w14:paraId="1ABDB32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лексические нормы современного русского литературного языка</w:t>
            </w:r>
          </w:p>
        </w:tc>
        <w:tc>
          <w:tcPr>
            <w:tcW w:w="1043" w:type="dxa"/>
            <w:tcMar>
              <w:top w:w="50" w:type="dxa"/>
              <w:left w:w="100" w:type="dxa"/>
            </w:tcMar>
            <w:vAlign w:val="center"/>
          </w:tcPr>
          <w:p w14:paraId="7A8DF631"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332AA3A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05D4D5E0"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511D993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18.10.</w:t>
            </w:r>
            <w:r w:rsidRPr="00632DD5">
              <w:rPr>
                <w:rFonts w:ascii="Times New Roman" w:eastAsia="Calibri" w:hAnsi="Times New Roman" w:cs="Times New Roman"/>
                <w:color w:val="000000"/>
                <w:sz w:val="24"/>
                <w:lang w:val="en-US"/>
              </w:rPr>
              <w:t xml:space="preserve">2023 </w:t>
            </w:r>
          </w:p>
        </w:tc>
        <w:tc>
          <w:tcPr>
            <w:tcW w:w="3843" w:type="dxa"/>
            <w:tcMar>
              <w:top w:w="50" w:type="dxa"/>
              <w:left w:w="100" w:type="dxa"/>
            </w:tcMar>
            <w:vAlign w:val="center"/>
          </w:tcPr>
          <w:p w14:paraId="778AA3B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90">
              <w:r w:rsidRPr="00632DD5">
                <w:rPr>
                  <w:rFonts w:ascii="Times New Roman" w:eastAsia="Calibri" w:hAnsi="Times New Roman" w:cs="Times New Roman"/>
                  <w:color w:val="0000FF"/>
                  <w:u w:val="single"/>
                  <w:lang w:val="en-US"/>
                </w:rPr>
                <w:t>https://m.edsoo.ru/fbaad6a8</w:t>
              </w:r>
            </w:hyperlink>
          </w:p>
        </w:tc>
      </w:tr>
      <w:tr w:rsidR="00632DD5" w:rsidRPr="00632DD5" w14:paraId="3B683474" w14:textId="77777777" w:rsidTr="00B51EEB">
        <w:trPr>
          <w:trHeight w:val="144"/>
          <w:tblCellSpacing w:w="0" w:type="dxa"/>
        </w:trPr>
        <w:tc>
          <w:tcPr>
            <w:tcW w:w="856" w:type="dxa"/>
            <w:tcMar>
              <w:top w:w="50" w:type="dxa"/>
              <w:left w:w="100" w:type="dxa"/>
            </w:tcMar>
            <w:vAlign w:val="center"/>
          </w:tcPr>
          <w:p w14:paraId="52A0D697"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21</w:t>
            </w:r>
          </w:p>
        </w:tc>
        <w:tc>
          <w:tcPr>
            <w:tcW w:w="4292" w:type="dxa"/>
            <w:tcMar>
              <w:top w:w="50" w:type="dxa"/>
              <w:left w:w="100" w:type="dxa"/>
            </w:tcMar>
            <w:vAlign w:val="center"/>
          </w:tcPr>
          <w:p w14:paraId="7F553E5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Основные лексические нормы современного русского литературного языка. </w:t>
            </w:r>
          </w:p>
        </w:tc>
        <w:tc>
          <w:tcPr>
            <w:tcW w:w="1043" w:type="dxa"/>
            <w:tcMar>
              <w:top w:w="50" w:type="dxa"/>
              <w:left w:w="100" w:type="dxa"/>
            </w:tcMar>
            <w:vAlign w:val="center"/>
          </w:tcPr>
          <w:p w14:paraId="04446CA4"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5008808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7136C62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5D5CB89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21.10.</w:t>
            </w:r>
            <w:r w:rsidRPr="00632DD5">
              <w:rPr>
                <w:rFonts w:ascii="Times New Roman" w:eastAsia="Calibri" w:hAnsi="Times New Roman" w:cs="Times New Roman"/>
                <w:color w:val="000000"/>
                <w:sz w:val="24"/>
                <w:lang w:val="en-US"/>
              </w:rPr>
              <w:t xml:space="preserve">.2023 </w:t>
            </w:r>
          </w:p>
        </w:tc>
        <w:tc>
          <w:tcPr>
            <w:tcW w:w="3843" w:type="dxa"/>
            <w:tcMar>
              <w:top w:w="50" w:type="dxa"/>
              <w:left w:w="100" w:type="dxa"/>
            </w:tcMar>
            <w:vAlign w:val="center"/>
          </w:tcPr>
          <w:p w14:paraId="4922140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91">
              <w:r w:rsidRPr="00632DD5">
                <w:rPr>
                  <w:rFonts w:ascii="Times New Roman" w:eastAsia="Calibri" w:hAnsi="Times New Roman" w:cs="Times New Roman"/>
                  <w:color w:val="0000FF"/>
                  <w:u w:val="single"/>
                  <w:lang w:val="en-US"/>
                </w:rPr>
                <w:t>https://m.edsoo.ru/fbaad57c</w:t>
              </w:r>
            </w:hyperlink>
          </w:p>
        </w:tc>
      </w:tr>
      <w:tr w:rsidR="00632DD5" w:rsidRPr="00632DD5" w14:paraId="6058A825" w14:textId="77777777" w:rsidTr="00B51EEB">
        <w:trPr>
          <w:trHeight w:val="144"/>
          <w:tblCellSpacing w:w="0" w:type="dxa"/>
        </w:trPr>
        <w:tc>
          <w:tcPr>
            <w:tcW w:w="856" w:type="dxa"/>
            <w:tcMar>
              <w:top w:w="50" w:type="dxa"/>
              <w:left w:w="100" w:type="dxa"/>
            </w:tcMar>
            <w:vAlign w:val="center"/>
          </w:tcPr>
          <w:p w14:paraId="27B1180A" w14:textId="77777777" w:rsidR="00632DD5" w:rsidRPr="00632DD5" w:rsidRDefault="00632DD5" w:rsidP="00632DD5">
            <w:pPr>
              <w:spacing w:after="0" w:line="276" w:lineRule="auto"/>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22</w:t>
            </w:r>
          </w:p>
        </w:tc>
        <w:tc>
          <w:tcPr>
            <w:tcW w:w="4292" w:type="dxa"/>
            <w:tcMar>
              <w:top w:w="50" w:type="dxa"/>
              <w:left w:w="100" w:type="dxa"/>
            </w:tcMar>
            <w:vAlign w:val="center"/>
          </w:tcPr>
          <w:p w14:paraId="4FF3FF90"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Основные лексические нормы современного русского литературного языка. Практикум</w:t>
            </w:r>
          </w:p>
        </w:tc>
        <w:tc>
          <w:tcPr>
            <w:tcW w:w="1043" w:type="dxa"/>
            <w:tcMar>
              <w:top w:w="50" w:type="dxa"/>
              <w:left w:w="100" w:type="dxa"/>
            </w:tcMar>
            <w:vAlign w:val="center"/>
          </w:tcPr>
          <w:p w14:paraId="5EA01F89" w14:textId="77777777" w:rsidR="00632DD5" w:rsidRPr="00632DD5" w:rsidRDefault="00632DD5" w:rsidP="00632DD5">
            <w:pPr>
              <w:spacing w:after="0" w:line="276" w:lineRule="auto"/>
              <w:ind w:left="135"/>
              <w:jc w:val="center"/>
              <w:rPr>
                <w:rFonts w:ascii="Times New Roman" w:eastAsia="Calibri" w:hAnsi="Times New Roman" w:cs="Times New Roman"/>
                <w:color w:val="000000"/>
                <w:sz w:val="24"/>
                <w:lang w:val="en-US"/>
              </w:rPr>
            </w:pPr>
          </w:p>
        </w:tc>
        <w:tc>
          <w:tcPr>
            <w:tcW w:w="1205" w:type="dxa"/>
            <w:tcMar>
              <w:top w:w="50" w:type="dxa"/>
              <w:left w:w="100" w:type="dxa"/>
            </w:tcMar>
            <w:vAlign w:val="center"/>
          </w:tcPr>
          <w:p w14:paraId="3FE6BE0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12143A8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2D15304B" w14:textId="77777777" w:rsidR="00632DD5" w:rsidRPr="00632DD5" w:rsidRDefault="00632DD5" w:rsidP="00632DD5">
            <w:pPr>
              <w:spacing w:after="0" w:line="276" w:lineRule="auto"/>
              <w:ind w:left="135"/>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23.10.2023</w:t>
            </w:r>
          </w:p>
        </w:tc>
        <w:tc>
          <w:tcPr>
            <w:tcW w:w="3843" w:type="dxa"/>
            <w:tcMar>
              <w:top w:w="50" w:type="dxa"/>
              <w:left w:w="100" w:type="dxa"/>
            </w:tcMar>
            <w:vAlign w:val="center"/>
          </w:tcPr>
          <w:p w14:paraId="20EA8763"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Библиотека ЦОК </w:t>
            </w:r>
            <w:hyperlink r:id="rId92">
              <w:r w:rsidRPr="00632DD5">
                <w:rPr>
                  <w:rFonts w:ascii="Times New Roman" w:eastAsia="Calibri" w:hAnsi="Times New Roman" w:cs="Times New Roman"/>
                  <w:color w:val="0000FF"/>
                  <w:u w:val="single"/>
                  <w:lang w:val="en-US"/>
                </w:rPr>
                <w:t>https://m.edsoo.ru/fbaad220</w:t>
              </w:r>
            </w:hyperlink>
          </w:p>
        </w:tc>
      </w:tr>
      <w:tr w:rsidR="00632DD5" w:rsidRPr="00632DD5" w14:paraId="1B512CBA" w14:textId="77777777" w:rsidTr="00B51EEB">
        <w:trPr>
          <w:trHeight w:val="144"/>
          <w:tblCellSpacing w:w="0" w:type="dxa"/>
        </w:trPr>
        <w:tc>
          <w:tcPr>
            <w:tcW w:w="856" w:type="dxa"/>
            <w:tcMar>
              <w:top w:w="50" w:type="dxa"/>
              <w:left w:w="100" w:type="dxa"/>
            </w:tcMar>
            <w:vAlign w:val="center"/>
          </w:tcPr>
          <w:p w14:paraId="443782B6"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23</w:t>
            </w:r>
          </w:p>
        </w:tc>
        <w:tc>
          <w:tcPr>
            <w:tcW w:w="4292" w:type="dxa"/>
            <w:tcMar>
              <w:top w:w="50" w:type="dxa"/>
              <w:left w:w="100" w:type="dxa"/>
            </w:tcMar>
            <w:vAlign w:val="center"/>
          </w:tcPr>
          <w:p w14:paraId="209E4FD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Речевая избыточность как нарушение лексической нормы (тавтология, плеоназм)</w:t>
            </w:r>
          </w:p>
        </w:tc>
        <w:tc>
          <w:tcPr>
            <w:tcW w:w="1043" w:type="dxa"/>
            <w:tcMar>
              <w:top w:w="50" w:type="dxa"/>
              <w:left w:w="100" w:type="dxa"/>
            </w:tcMar>
            <w:vAlign w:val="center"/>
          </w:tcPr>
          <w:p w14:paraId="7469CF22"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1A3C3800"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133D1A2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2A217FA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25.10</w:t>
            </w:r>
            <w:r w:rsidRPr="00632DD5">
              <w:rPr>
                <w:rFonts w:ascii="Times New Roman" w:eastAsia="Calibri" w:hAnsi="Times New Roman" w:cs="Times New Roman"/>
                <w:color w:val="000000"/>
                <w:sz w:val="24"/>
                <w:lang w:val="en-US"/>
              </w:rPr>
              <w:t xml:space="preserve">.2023 </w:t>
            </w:r>
          </w:p>
        </w:tc>
        <w:tc>
          <w:tcPr>
            <w:tcW w:w="3843" w:type="dxa"/>
            <w:tcMar>
              <w:top w:w="50" w:type="dxa"/>
              <w:left w:w="100" w:type="dxa"/>
            </w:tcMar>
            <w:vAlign w:val="center"/>
          </w:tcPr>
          <w:p w14:paraId="622AB43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93">
              <w:r w:rsidRPr="00632DD5">
                <w:rPr>
                  <w:rFonts w:ascii="Times New Roman" w:eastAsia="Calibri" w:hAnsi="Times New Roman" w:cs="Times New Roman"/>
                  <w:color w:val="0000FF"/>
                  <w:u w:val="single"/>
                  <w:lang w:val="en-US"/>
                </w:rPr>
                <w:t>https://m.edsoo.ru/7f41bacc</w:t>
              </w:r>
            </w:hyperlink>
          </w:p>
        </w:tc>
      </w:tr>
      <w:tr w:rsidR="00632DD5" w:rsidRPr="00632DD5" w14:paraId="2EECEBE9" w14:textId="77777777" w:rsidTr="00B51EEB">
        <w:trPr>
          <w:trHeight w:val="144"/>
          <w:tblCellSpacing w:w="0" w:type="dxa"/>
        </w:trPr>
        <w:tc>
          <w:tcPr>
            <w:tcW w:w="856" w:type="dxa"/>
            <w:tcMar>
              <w:top w:w="50" w:type="dxa"/>
              <w:left w:w="100" w:type="dxa"/>
            </w:tcMar>
            <w:vAlign w:val="center"/>
          </w:tcPr>
          <w:p w14:paraId="142DA7A0"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lang w:val="en-US"/>
              </w:rPr>
              <w:t>2</w:t>
            </w:r>
            <w:r w:rsidRPr="00632DD5">
              <w:rPr>
                <w:rFonts w:ascii="Times New Roman" w:eastAsia="Calibri" w:hAnsi="Times New Roman" w:cs="Times New Roman"/>
                <w:color w:val="000000"/>
                <w:sz w:val="24"/>
              </w:rPr>
              <w:t>4</w:t>
            </w:r>
          </w:p>
        </w:tc>
        <w:tc>
          <w:tcPr>
            <w:tcW w:w="4292" w:type="dxa"/>
            <w:tcMar>
              <w:top w:w="50" w:type="dxa"/>
              <w:left w:w="100" w:type="dxa"/>
            </w:tcMar>
            <w:vAlign w:val="center"/>
          </w:tcPr>
          <w:p w14:paraId="3684669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Речевая избыточность как нарушение лексической нормы (тавтология, плеоназм). </w:t>
            </w:r>
          </w:p>
        </w:tc>
        <w:tc>
          <w:tcPr>
            <w:tcW w:w="1043" w:type="dxa"/>
            <w:tcMar>
              <w:top w:w="50" w:type="dxa"/>
              <w:left w:w="100" w:type="dxa"/>
            </w:tcMar>
            <w:vAlign w:val="center"/>
          </w:tcPr>
          <w:p w14:paraId="10616570"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037D2959"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73A7DC8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09C3EC6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rPr>
              <w:t>6</w:t>
            </w:r>
            <w:r w:rsidRPr="00632DD5">
              <w:rPr>
                <w:rFonts w:ascii="Times New Roman" w:eastAsia="Calibri" w:hAnsi="Times New Roman" w:cs="Times New Roman"/>
                <w:color w:val="000000"/>
                <w:sz w:val="24"/>
                <w:lang w:val="en-US"/>
              </w:rPr>
              <w:t xml:space="preserve">.11.2023 </w:t>
            </w:r>
          </w:p>
        </w:tc>
        <w:tc>
          <w:tcPr>
            <w:tcW w:w="3843" w:type="dxa"/>
            <w:tcMar>
              <w:top w:w="50" w:type="dxa"/>
              <w:left w:w="100" w:type="dxa"/>
            </w:tcMar>
            <w:vAlign w:val="center"/>
          </w:tcPr>
          <w:p w14:paraId="3C51F33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94">
              <w:r w:rsidRPr="00632DD5">
                <w:rPr>
                  <w:rFonts w:ascii="Times New Roman" w:eastAsia="Calibri" w:hAnsi="Times New Roman" w:cs="Times New Roman"/>
                  <w:color w:val="0000FF"/>
                  <w:u w:val="single"/>
                  <w:lang w:val="en-US"/>
                </w:rPr>
                <w:t>https://m.edsoo.ru/7f41bacc</w:t>
              </w:r>
            </w:hyperlink>
          </w:p>
        </w:tc>
      </w:tr>
      <w:tr w:rsidR="00632DD5" w:rsidRPr="00632DD5" w14:paraId="7903DBCE" w14:textId="77777777" w:rsidTr="00B51EEB">
        <w:trPr>
          <w:trHeight w:val="144"/>
          <w:tblCellSpacing w:w="0" w:type="dxa"/>
        </w:trPr>
        <w:tc>
          <w:tcPr>
            <w:tcW w:w="856" w:type="dxa"/>
            <w:tcMar>
              <w:top w:w="50" w:type="dxa"/>
              <w:left w:w="100" w:type="dxa"/>
            </w:tcMar>
            <w:vAlign w:val="center"/>
          </w:tcPr>
          <w:p w14:paraId="52231C71" w14:textId="77777777" w:rsidR="00632DD5" w:rsidRPr="00632DD5" w:rsidRDefault="00632DD5" w:rsidP="00632DD5">
            <w:pPr>
              <w:spacing w:after="0" w:line="276" w:lineRule="auto"/>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25</w:t>
            </w:r>
          </w:p>
        </w:tc>
        <w:tc>
          <w:tcPr>
            <w:tcW w:w="4292" w:type="dxa"/>
            <w:tcMar>
              <w:top w:w="50" w:type="dxa"/>
              <w:left w:w="100" w:type="dxa"/>
            </w:tcMar>
            <w:vAlign w:val="center"/>
          </w:tcPr>
          <w:p w14:paraId="2806E9E1"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Речевая избыточность как нарушение лексической нормы (тавтология, плеоназм). Практикум</w:t>
            </w:r>
          </w:p>
        </w:tc>
        <w:tc>
          <w:tcPr>
            <w:tcW w:w="1043" w:type="dxa"/>
            <w:tcMar>
              <w:top w:w="50" w:type="dxa"/>
              <w:left w:w="100" w:type="dxa"/>
            </w:tcMar>
            <w:vAlign w:val="center"/>
          </w:tcPr>
          <w:p w14:paraId="2C471383" w14:textId="77777777" w:rsidR="00632DD5" w:rsidRPr="00632DD5" w:rsidRDefault="00632DD5" w:rsidP="00632DD5">
            <w:pPr>
              <w:spacing w:after="0" w:line="276" w:lineRule="auto"/>
              <w:ind w:left="135"/>
              <w:jc w:val="center"/>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1</w:t>
            </w:r>
          </w:p>
        </w:tc>
        <w:tc>
          <w:tcPr>
            <w:tcW w:w="1205" w:type="dxa"/>
            <w:tcMar>
              <w:top w:w="50" w:type="dxa"/>
              <w:left w:w="100" w:type="dxa"/>
            </w:tcMar>
            <w:vAlign w:val="center"/>
          </w:tcPr>
          <w:p w14:paraId="3DC459F6" w14:textId="77777777" w:rsidR="00632DD5" w:rsidRPr="00632DD5" w:rsidRDefault="00632DD5" w:rsidP="00632DD5">
            <w:pPr>
              <w:spacing w:after="0" w:line="276" w:lineRule="auto"/>
              <w:ind w:left="135"/>
              <w:jc w:val="center"/>
              <w:rPr>
                <w:rFonts w:ascii="Calibri" w:eastAsia="Calibri" w:hAnsi="Calibri" w:cs="Times New Roman"/>
              </w:rPr>
            </w:pPr>
          </w:p>
        </w:tc>
        <w:tc>
          <w:tcPr>
            <w:tcW w:w="1284" w:type="dxa"/>
            <w:tcMar>
              <w:top w:w="50" w:type="dxa"/>
              <w:left w:w="100" w:type="dxa"/>
            </w:tcMar>
            <w:vAlign w:val="center"/>
          </w:tcPr>
          <w:p w14:paraId="30BC163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3AAE4D99" w14:textId="77777777" w:rsidR="00632DD5" w:rsidRPr="00632DD5" w:rsidRDefault="00632DD5" w:rsidP="00632DD5">
            <w:pPr>
              <w:spacing w:after="0" w:line="276" w:lineRule="auto"/>
              <w:ind w:left="135"/>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8.11.2023</w:t>
            </w:r>
          </w:p>
        </w:tc>
        <w:tc>
          <w:tcPr>
            <w:tcW w:w="3843" w:type="dxa"/>
            <w:tcMar>
              <w:top w:w="50" w:type="dxa"/>
              <w:left w:w="100" w:type="dxa"/>
            </w:tcMar>
            <w:vAlign w:val="center"/>
          </w:tcPr>
          <w:p w14:paraId="4BE3B0D6"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Библиотека ЦОК </w:t>
            </w:r>
            <w:hyperlink r:id="rId95">
              <w:r w:rsidRPr="00632DD5">
                <w:rPr>
                  <w:rFonts w:ascii="Times New Roman" w:eastAsia="Calibri" w:hAnsi="Times New Roman" w:cs="Times New Roman"/>
                  <w:color w:val="0000FF"/>
                  <w:u w:val="single"/>
                  <w:lang w:val="en-US"/>
                </w:rPr>
                <w:t>https://m.edsoo.ru/7f41bacc</w:t>
              </w:r>
            </w:hyperlink>
          </w:p>
        </w:tc>
      </w:tr>
      <w:tr w:rsidR="00632DD5" w:rsidRPr="00632DD5" w14:paraId="122B16C8" w14:textId="77777777" w:rsidTr="00B51EEB">
        <w:trPr>
          <w:trHeight w:val="144"/>
          <w:tblCellSpacing w:w="0" w:type="dxa"/>
        </w:trPr>
        <w:tc>
          <w:tcPr>
            <w:tcW w:w="856" w:type="dxa"/>
            <w:tcMar>
              <w:top w:w="50" w:type="dxa"/>
              <w:left w:w="100" w:type="dxa"/>
            </w:tcMar>
            <w:vAlign w:val="center"/>
          </w:tcPr>
          <w:p w14:paraId="2414546A"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lang w:val="en-US"/>
              </w:rPr>
              <w:lastRenderedPageBreak/>
              <w:t>2</w:t>
            </w:r>
            <w:r w:rsidRPr="00632DD5">
              <w:rPr>
                <w:rFonts w:ascii="Times New Roman" w:eastAsia="Calibri" w:hAnsi="Times New Roman" w:cs="Times New Roman"/>
                <w:color w:val="000000"/>
                <w:sz w:val="24"/>
              </w:rPr>
              <w:t>6-27</w:t>
            </w:r>
          </w:p>
        </w:tc>
        <w:tc>
          <w:tcPr>
            <w:tcW w:w="4292" w:type="dxa"/>
            <w:tcMar>
              <w:top w:w="50" w:type="dxa"/>
              <w:left w:w="100" w:type="dxa"/>
            </w:tcMar>
            <w:vAlign w:val="center"/>
          </w:tcPr>
          <w:p w14:paraId="3AF7339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Функционально-стилистическая окраска слова. Лексика общеупотребительная, разговорная и книжная; особенности использования</w:t>
            </w:r>
          </w:p>
        </w:tc>
        <w:tc>
          <w:tcPr>
            <w:tcW w:w="1043" w:type="dxa"/>
            <w:tcMar>
              <w:top w:w="50" w:type="dxa"/>
              <w:left w:w="100" w:type="dxa"/>
            </w:tcMar>
            <w:vAlign w:val="center"/>
          </w:tcPr>
          <w:p w14:paraId="3883BDFD"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w:t>
            </w:r>
            <w:r w:rsidRPr="00632DD5">
              <w:rPr>
                <w:rFonts w:ascii="Times New Roman" w:eastAsia="Calibri" w:hAnsi="Times New Roman" w:cs="Times New Roman"/>
                <w:color w:val="000000"/>
                <w:sz w:val="24"/>
                <w:lang w:val="en-US"/>
              </w:rPr>
              <w:t xml:space="preserve"> </w:t>
            </w:r>
          </w:p>
        </w:tc>
        <w:tc>
          <w:tcPr>
            <w:tcW w:w="1205" w:type="dxa"/>
            <w:tcMar>
              <w:top w:w="50" w:type="dxa"/>
              <w:left w:w="100" w:type="dxa"/>
            </w:tcMar>
            <w:vAlign w:val="center"/>
          </w:tcPr>
          <w:p w14:paraId="311C765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2BF4C2D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67E4A1A0"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11</w:t>
            </w:r>
            <w:r w:rsidRPr="00632DD5">
              <w:rPr>
                <w:rFonts w:ascii="Times New Roman" w:eastAsia="Calibri" w:hAnsi="Times New Roman" w:cs="Times New Roman"/>
                <w:color w:val="000000"/>
                <w:sz w:val="24"/>
                <w:lang w:val="en-US"/>
              </w:rPr>
              <w:t>.11.2023</w:t>
            </w:r>
          </w:p>
          <w:p w14:paraId="4919754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rPr>
              <w:t>13.11.2023</w:t>
            </w:r>
            <w:r w:rsidRPr="00632DD5">
              <w:rPr>
                <w:rFonts w:ascii="Times New Roman" w:eastAsia="Calibri" w:hAnsi="Times New Roman" w:cs="Times New Roman"/>
                <w:color w:val="000000"/>
                <w:sz w:val="24"/>
                <w:lang w:val="en-US"/>
              </w:rPr>
              <w:t xml:space="preserve"> </w:t>
            </w:r>
          </w:p>
        </w:tc>
        <w:tc>
          <w:tcPr>
            <w:tcW w:w="3843" w:type="dxa"/>
            <w:tcMar>
              <w:top w:w="50" w:type="dxa"/>
              <w:left w:w="100" w:type="dxa"/>
            </w:tcMar>
            <w:vAlign w:val="center"/>
          </w:tcPr>
          <w:p w14:paraId="70B606A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96">
              <w:r w:rsidRPr="00632DD5">
                <w:rPr>
                  <w:rFonts w:ascii="Times New Roman" w:eastAsia="Calibri" w:hAnsi="Times New Roman" w:cs="Times New Roman"/>
                  <w:color w:val="0000FF"/>
                  <w:u w:val="single"/>
                  <w:lang w:val="en-US"/>
                </w:rPr>
                <w:t>https://m.edsoo.ru/7f41bacc</w:t>
              </w:r>
            </w:hyperlink>
          </w:p>
        </w:tc>
      </w:tr>
      <w:tr w:rsidR="00632DD5" w:rsidRPr="00632DD5" w14:paraId="23E5409E" w14:textId="77777777" w:rsidTr="00B51EEB">
        <w:trPr>
          <w:trHeight w:val="144"/>
          <w:tblCellSpacing w:w="0" w:type="dxa"/>
        </w:trPr>
        <w:tc>
          <w:tcPr>
            <w:tcW w:w="856" w:type="dxa"/>
            <w:tcMar>
              <w:top w:w="50" w:type="dxa"/>
              <w:left w:w="100" w:type="dxa"/>
            </w:tcMar>
            <w:vAlign w:val="center"/>
          </w:tcPr>
          <w:p w14:paraId="1A15BAEB"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28-29</w:t>
            </w:r>
          </w:p>
        </w:tc>
        <w:tc>
          <w:tcPr>
            <w:tcW w:w="4292" w:type="dxa"/>
            <w:tcMar>
              <w:top w:w="50" w:type="dxa"/>
              <w:left w:w="100" w:type="dxa"/>
            </w:tcMar>
            <w:vAlign w:val="center"/>
          </w:tcPr>
          <w:p w14:paraId="4EB08F0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Нейтральная, высокая, сниженная лексика. Эмоционально-оценочная окраска слова. Уместность использования эмоционально-оценочной лексики</w:t>
            </w:r>
          </w:p>
        </w:tc>
        <w:tc>
          <w:tcPr>
            <w:tcW w:w="1043" w:type="dxa"/>
            <w:tcMar>
              <w:top w:w="50" w:type="dxa"/>
              <w:left w:w="100" w:type="dxa"/>
            </w:tcMar>
            <w:vAlign w:val="center"/>
          </w:tcPr>
          <w:p w14:paraId="666CE313"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rPr>
              <w:t>2</w:t>
            </w:r>
            <w:r w:rsidRPr="00632DD5">
              <w:rPr>
                <w:rFonts w:ascii="Times New Roman" w:eastAsia="Calibri" w:hAnsi="Times New Roman" w:cs="Times New Roman"/>
                <w:color w:val="000000"/>
                <w:sz w:val="24"/>
                <w:lang w:val="en-US"/>
              </w:rPr>
              <w:t xml:space="preserve"> </w:t>
            </w:r>
          </w:p>
        </w:tc>
        <w:tc>
          <w:tcPr>
            <w:tcW w:w="1205" w:type="dxa"/>
            <w:tcMar>
              <w:top w:w="50" w:type="dxa"/>
              <w:left w:w="100" w:type="dxa"/>
            </w:tcMar>
            <w:vAlign w:val="center"/>
          </w:tcPr>
          <w:p w14:paraId="7A504BA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7574551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0AF1F99A"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16</w:t>
            </w:r>
            <w:r w:rsidRPr="00632DD5">
              <w:rPr>
                <w:rFonts w:ascii="Times New Roman" w:eastAsia="Calibri" w:hAnsi="Times New Roman" w:cs="Times New Roman"/>
                <w:color w:val="000000"/>
                <w:sz w:val="24"/>
                <w:lang w:val="en-US"/>
              </w:rPr>
              <w:t>.11.2023</w:t>
            </w:r>
          </w:p>
          <w:p w14:paraId="0001481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rPr>
              <w:t>18.11.2023</w:t>
            </w:r>
            <w:r w:rsidRPr="00632DD5">
              <w:rPr>
                <w:rFonts w:ascii="Times New Roman" w:eastAsia="Calibri" w:hAnsi="Times New Roman" w:cs="Times New Roman"/>
                <w:color w:val="000000"/>
                <w:sz w:val="24"/>
                <w:lang w:val="en-US"/>
              </w:rPr>
              <w:t xml:space="preserve"> </w:t>
            </w:r>
          </w:p>
        </w:tc>
        <w:tc>
          <w:tcPr>
            <w:tcW w:w="3843" w:type="dxa"/>
            <w:tcMar>
              <w:top w:w="50" w:type="dxa"/>
              <w:left w:w="100" w:type="dxa"/>
            </w:tcMar>
            <w:vAlign w:val="center"/>
          </w:tcPr>
          <w:p w14:paraId="4C3838B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97">
              <w:r w:rsidRPr="00632DD5">
                <w:rPr>
                  <w:rFonts w:ascii="Times New Roman" w:eastAsia="Calibri" w:hAnsi="Times New Roman" w:cs="Times New Roman"/>
                  <w:color w:val="0000FF"/>
                  <w:u w:val="single"/>
                  <w:lang w:val="en-US"/>
                </w:rPr>
                <w:t>https://m.edsoo.ru/7f41bacc</w:t>
              </w:r>
            </w:hyperlink>
          </w:p>
        </w:tc>
      </w:tr>
      <w:tr w:rsidR="00632DD5" w:rsidRPr="00632DD5" w14:paraId="409C710D" w14:textId="77777777" w:rsidTr="00B51EEB">
        <w:trPr>
          <w:trHeight w:val="144"/>
          <w:tblCellSpacing w:w="0" w:type="dxa"/>
        </w:trPr>
        <w:tc>
          <w:tcPr>
            <w:tcW w:w="856" w:type="dxa"/>
            <w:tcMar>
              <w:top w:w="50" w:type="dxa"/>
              <w:left w:w="100" w:type="dxa"/>
            </w:tcMar>
            <w:vAlign w:val="center"/>
          </w:tcPr>
          <w:p w14:paraId="2CECB734"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30-31</w:t>
            </w:r>
          </w:p>
        </w:tc>
        <w:tc>
          <w:tcPr>
            <w:tcW w:w="4292" w:type="dxa"/>
            <w:tcMar>
              <w:top w:w="50" w:type="dxa"/>
              <w:left w:w="100" w:type="dxa"/>
            </w:tcMar>
            <w:vAlign w:val="center"/>
          </w:tcPr>
          <w:p w14:paraId="103D1C8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Особенности употребления фразеологизмов и крылатых слов</w:t>
            </w:r>
          </w:p>
        </w:tc>
        <w:tc>
          <w:tcPr>
            <w:tcW w:w="1043" w:type="dxa"/>
            <w:tcMar>
              <w:top w:w="50" w:type="dxa"/>
              <w:left w:w="100" w:type="dxa"/>
            </w:tcMar>
            <w:vAlign w:val="center"/>
          </w:tcPr>
          <w:p w14:paraId="137B802B"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2</w:t>
            </w:r>
          </w:p>
        </w:tc>
        <w:tc>
          <w:tcPr>
            <w:tcW w:w="1205" w:type="dxa"/>
            <w:tcMar>
              <w:top w:w="50" w:type="dxa"/>
              <w:left w:w="100" w:type="dxa"/>
            </w:tcMar>
            <w:vAlign w:val="center"/>
          </w:tcPr>
          <w:p w14:paraId="03F0BC6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45787989"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39DB4680"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 2</w:t>
            </w:r>
            <w:r w:rsidRPr="00632DD5">
              <w:rPr>
                <w:rFonts w:ascii="Times New Roman" w:eastAsia="Calibri" w:hAnsi="Times New Roman" w:cs="Times New Roman"/>
                <w:color w:val="000000"/>
                <w:sz w:val="24"/>
              </w:rPr>
              <w:t>0</w:t>
            </w:r>
            <w:r w:rsidRPr="00632DD5">
              <w:rPr>
                <w:rFonts w:ascii="Times New Roman" w:eastAsia="Calibri" w:hAnsi="Times New Roman" w:cs="Times New Roman"/>
                <w:color w:val="000000"/>
                <w:sz w:val="24"/>
                <w:lang w:val="en-US"/>
              </w:rPr>
              <w:t xml:space="preserve">.11.2023 </w:t>
            </w:r>
          </w:p>
          <w:p w14:paraId="2C2C6C26" w14:textId="77777777" w:rsidR="00632DD5" w:rsidRPr="00632DD5" w:rsidRDefault="00632DD5" w:rsidP="00632DD5">
            <w:pPr>
              <w:spacing w:after="0" w:line="276" w:lineRule="auto"/>
              <w:ind w:left="135"/>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22.11.2023</w:t>
            </w:r>
          </w:p>
        </w:tc>
        <w:tc>
          <w:tcPr>
            <w:tcW w:w="3843" w:type="dxa"/>
            <w:tcMar>
              <w:top w:w="50" w:type="dxa"/>
              <w:left w:w="100" w:type="dxa"/>
            </w:tcMar>
            <w:vAlign w:val="center"/>
          </w:tcPr>
          <w:p w14:paraId="3F3DCAD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98">
              <w:r w:rsidRPr="00632DD5">
                <w:rPr>
                  <w:rFonts w:ascii="Times New Roman" w:eastAsia="Calibri" w:hAnsi="Times New Roman" w:cs="Times New Roman"/>
                  <w:color w:val="0000FF"/>
                  <w:u w:val="single"/>
                  <w:lang w:val="en-US"/>
                </w:rPr>
                <w:t>https://m.edsoo.ru/7f41bacc</w:t>
              </w:r>
            </w:hyperlink>
          </w:p>
        </w:tc>
      </w:tr>
      <w:tr w:rsidR="00632DD5" w:rsidRPr="00632DD5" w14:paraId="53E170F6" w14:textId="77777777" w:rsidTr="00B51EEB">
        <w:trPr>
          <w:trHeight w:val="144"/>
          <w:tblCellSpacing w:w="0" w:type="dxa"/>
        </w:trPr>
        <w:tc>
          <w:tcPr>
            <w:tcW w:w="856" w:type="dxa"/>
            <w:tcMar>
              <w:top w:w="50" w:type="dxa"/>
              <w:left w:w="100" w:type="dxa"/>
            </w:tcMar>
            <w:vAlign w:val="center"/>
          </w:tcPr>
          <w:p w14:paraId="4CA9E7B9"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32</w:t>
            </w:r>
          </w:p>
        </w:tc>
        <w:tc>
          <w:tcPr>
            <w:tcW w:w="4292" w:type="dxa"/>
            <w:tcMar>
              <w:top w:w="50" w:type="dxa"/>
              <w:left w:w="100" w:type="dxa"/>
            </w:tcMar>
            <w:vAlign w:val="center"/>
          </w:tcPr>
          <w:p w14:paraId="2D2B828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Итоговый контроль "Лексикология и фразеология. Лексические нормы". </w:t>
            </w:r>
          </w:p>
        </w:tc>
        <w:tc>
          <w:tcPr>
            <w:tcW w:w="1043" w:type="dxa"/>
            <w:tcMar>
              <w:top w:w="50" w:type="dxa"/>
              <w:left w:w="100" w:type="dxa"/>
            </w:tcMar>
            <w:vAlign w:val="center"/>
          </w:tcPr>
          <w:p w14:paraId="793BDC45"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087E31BD"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84" w:type="dxa"/>
            <w:tcMar>
              <w:top w:w="50" w:type="dxa"/>
              <w:left w:w="100" w:type="dxa"/>
            </w:tcMar>
            <w:vAlign w:val="center"/>
          </w:tcPr>
          <w:p w14:paraId="6C46DE1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75C2648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w:t>
            </w:r>
            <w:r w:rsidRPr="00632DD5">
              <w:rPr>
                <w:rFonts w:ascii="Times New Roman" w:eastAsia="Calibri" w:hAnsi="Times New Roman" w:cs="Times New Roman"/>
                <w:color w:val="000000"/>
                <w:sz w:val="24"/>
              </w:rPr>
              <w:t>5</w:t>
            </w:r>
            <w:r w:rsidRPr="00632DD5">
              <w:rPr>
                <w:rFonts w:ascii="Times New Roman" w:eastAsia="Calibri" w:hAnsi="Times New Roman" w:cs="Times New Roman"/>
                <w:color w:val="000000"/>
                <w:sz w:val="24"/>
                <w:lang w:val="en-US"/>
              </w:rPr>
              <w:t xml:space="preserve">.11.2023 </w:t>
            </w:r>
          </w:p>
        </w:tc>
        <w:tc>
          <w:tcPr>
            <w:tcW w:w="3843" w:type="dxa"/>
            <w:tcMar>
              <w:top w:w="50" w:type="dxa"/>
              <w:left w:w="100" w:type="dxa"/>
            </w:tcMar>
            <w:vAlign w:val="center"/>
          </w:tcPr>
          <w:p w14:paraId="3D968E6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99">
              <w:r w:rsidRPr="00632DD5">
                <w:rPr>
                  <w:rFonts w:ascii="Times New Roman" w:eastAsia="Calibri" w:hAnsi="Times New Roman" w:cs="Times New Roman"/>
                  <w:color w:val="0000FF"/>
                  <w:u w:val="single"/>
                  <w:lang w:val="en-US"/>
                </w:rPr>
                <w:t>https://m.edsoo.ru/7f41bacc</w:t>
              </w:r>
            </w:hyperlink>
          </w:p>
        </w:tc>
      </w:tr>
      <w:tr w:rsidR="00632DD5" w:rsidRPr="00632DD5" w14:paraId="49408687" w14:textId="77777777" w:rsidTr="00B51EEB">
        <w:trPr>
          <w:trHeight w:val="144"/>
          <w:tblCellSpacing w:w="0" w:type="dxa"/>
        </w:trPr>
        <w:tc>
          <w:tcPr>
            <w:tcW w:w="856" w:type="dxa"/>
            <w:tcMar>
              <w:top w:w="50" w:type="dxa"/>
              <w:left w:w="100" w:type="dxa"/>
            </w:tcMar>
            <w:vAlign w:val="center"/>
          </w:tcPr>
          <w:p w14:paraId="0AB77705" w14:textId="77777777" w:rsidR="00632DD5" w:rsidRPr="00632DD5" w:rsidRDefault="00632DD5" w:rsidP="00632DD5">
            <w:pPr>
              <w:spacing w:after="0" w:line="276" w:lineRule="auto"/>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33</w:t>
            </w:r>
          </w:p>
        </w:tc>
        <w:tc>
          <w:tcPr>
            <w:tcW w:w="4292" w:type="dxa"/>
            <w:tcMar>
              <w:top w:w="50" w:type="dxa"/>
              <w:left w:w="100" w:type="dxa"/>
            </w:tcMar>
            <w:vAlign w:val="center"/>
          </w:tcPr>
          <w:p w14:paraId="3B5DB2A3"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Обучающее сочинение-рассуждение</w:t>
            </w:r>
          </w:p>
        </w:tc>
        <w:tc>
          <w:tcPr>
            <w:tcW w:w="1043" w:type="dxa"/>
            <w:tcMar>
              <w:top w:w="50" w:type="dxa"/>
              <w:left w:w="100" w:type="dxa"/>
            </w:tcMar>
            <w:vAlign w:val="center"/>
          </w:tcPr>
          <w:p w14:paraId="149AFD6C" w14:textId="77777777" w:rsidR="00632DD5" w:rsidRPr="00632DD5" w:rsidRDefault="00632DD5" w:rsidP="00632DD5">
            <w:pPr>
              <w:spacing w:after="0" w:line="276" w:lineRule="auto"/>
              <w:ind w:left="135"/>
              <w:jc w:val="center"/>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1</w:t>
            </w:r>
          </w:p>
        </w:tc>
        <w:tc>
          <w:tcPr>
            <w:tcW w:w="1205" w:type="dxa"/>
            <w:tcMar>
              <w:top w:w="50" w:type="dxa"/>
              <w:left w:w="100" w:type="dxa"/>
            </w:tcMar>
            <w:vAlign w:val="center"/>
          </w:tcPr>
          <w:p w14:paraId="18F8C26C" w14:textId="77777777" w:rsidR="00632DD5" w:rsidRPr="00632DD5" w:rsidRDefault="00632DD5" w:rsidP="00632DD5">
            <w:pPr>
              <w:spacing w:after="0" w:line="276" w:lineRule="auto"/>
              <w:ind w:left="135"/>
              <w:jc w:val="center"/>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1</w:t>
            </w:r>
          </w:p>
        </w:tc>
        <w:tc>
          <w:tcPr>
            <w:tcW w:w="1284" w:type="dxa"/>
            <w:tcMar>
              <w:top w:w="50" w:type="dxa"/>
              <w:left w:w="100" w:type="dxa"/>
            </w:tcMar>
            <w:vAlign w:val="center"/>
          </w:tcPr>
          <w:p w14:paraId="1A4766D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40409255" w14:textId="77777777" w:rsidR="00632DD5" w:rsidRPr="00632DD5" w:rsidRDefault="00632DD5" w:rsidP="00632DD5">
            <w:pPr>
              <w:spacing w:after="0" w:line="276" w:lineRule="auto"/>
              <w:ind w:left="135"/>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27.11.2023</w:t>
            </w:r>
          </w:p>
        </w:tc>
        <w:tc>
          <w:tcPr>
            <w:tcW w:w="3843" w:type="dxa"/>
            <w:tcMar>
              <w:top w:w="50" w:type="dxa"/>
              <w:left w:w="100" w:type="dxa"/>
            </w:tcMar>
            <w:vAlign w:val="center"/>
          </w:tcPr>
          <w:p w14:paraId="083A8D0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00">
              <w:r w:rsidRPr="00632DD5">
                <w:rPr>
                  <w:rFonts w:ascii="Times New Roman" w:eastAsia="Calibri" w:hAnsi="Times New Roman" w:cs="Times New Roman"/>
                  <w:color w:val="0000FF"/>
                  <w:u w:val="single"/>
                  <w:lang w:val="en-US"/>
                </w:rPr>
                <w:t>https://m.edsoo.ru/7f41bacc</w:t>
              </w:r>
            </w:hyperlink>
          </w:p>
        </w:tc>
      </w:tr>
      <w:tr w:rsidR="00632DD5" w:rsidRPr="00632DD5" w14:paraId="0DE0EC83" w14:textId="77777777" w:rsidTr="00B51EEB">
        <w:trPr>
          <w:trHeight w:val="144"/>
          <w:tblCellSpacing w:w="0" w:type="dxa"/>
        </w:trPr>
        <w:tc>
          <w:tcPr>
            <w:tcW w:w="856" w:type="dxa"/>
            <w:tcMar>
              <w:top w:w="50" w:type="dxa"/>
              <w:left w:w="100" w:type="dxa"/>
            </w:tcMar>
            <w:vAlign w:val="center"/>
          </w:tcPr>
          <w:p w14:paraId="4B75CC19"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34</w:t>
            </w:r>
          </w:p>
        </w:tc>
        <w:tc>
          <w:tcPr>
            <w:tcW w:w="4292" w:type="dxa"/>
            <w:tcMar>
              <w:top w:w="50" w:type="dxa"/>
              <w:left w:w="100" w:type="dxa"/>
            </w:tcMar>
            <w:vAlign w:val="center"/>
          </w:tcPr>
          <w:p w14:paraId="0123B9D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Морфемика и словообразование как разделы лингвистики. Основные понятия морфемики и словообразования (повторение, обобщение)</w:t>
            </w:r>
          </w:p>
        </w:tc>
        <w:tc>
          <w:tcPr>
            <w:tcW w:w="1043" w:type="dxa"/>
            <w:tcMar>
              <w:top w:w="50" w:type="dxa"/>
              <w:left w:w="100" w:type="dxa"/>
            </w:tcMar>
            <w:vAlign w:val="center"/>
          </w:tcPr>
          <w:p w14:paraId="529E4ADF"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1DAB22F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4968DD0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56F549E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29</w:t>
            </w:r>
            <w:r w:rsidRPr="00632DD5">
              <w:rPr>
                <w:rFonts w:ascii="Times New Roman" w:eastAsia="Calibri" w:hAnsi="Times New Roman" w:cs="Times New Roman"/>
                <w:color w:val="000000"/>
                <w:sz w:val="24"/>
                <w:lang w:val="en-US"/>
              </w:rPr>
              <w:t>.1</w:t>
            </w:r>
            <w:r w:rsidRPr="00632DD5">
              <w:rPr>
                <w:rFonts w:ascii="Times New Roman" w:eastAsia="Calibri" w:hAnsi="Times New Roman" w:cs="Times New Roman"/>
                <w:color w:val="000000"/>
                <w:sz w:val="24"/>
              </w:rPr>
              <w:t>1</w:t>
            </w:r>
            <w:r w:rsidRPr="00632DD5">
              <w:rPr>
                <w:rFonts w:ascii="Times New Roman" w:eastAsia="Calibri" w:hAnsi="Times New Roman" w:cs="Times New Roman"/>
                <w:color w:val="000000"/>
                <w:sz w:val="24"/>
                <w:lang w:val="en-US"/>
              </w:rPr>
              <w:t xml:space="preserve">.2023 </w:t>
            </w:r>
          </w:p>
        </w:tc>
        <w:tc>
          <w:tcPr>
            <w:tcW w:w="3843" w:type="dxa"/>
            <w:tcMar>
              <w:top w:w="50" w:type="dxa"/>
              <w:left w:w="100" w:type="dxa"/>
            </w:tcMar>
            <w:vAlign w:val="center"/>
          </w:tcPr>
          <w:p w14:paraId="1B224C9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01">
              <w:r w:rsidRPr="00632DD5">
                <w:rPr>
                  <w:rFonts w:ascii="Times New Roman" w:eastAsia="Calibri" w:hAnsi="Times New Roman" w:cs="Times New Roman"/>
                  <w:color w:val="0000FF"/>
                  <w:u w:val="single"/>
                  <w:lang w:val="en-US"/>
                </w:rPr>
                <w:t>https://m.edsoo.ru/fbaad34c</w:t>
              </w:r>
            </w:hyperlink>
          </w:p>
        </w:tc>
      </w:tr>
      <w:tr w:rsidR="00632DD5" w:rsidRPr="00632DD5" w14:paraId="7154DA30" w14:textId="77777777" w:rsidTr="00B51EEB">
        <w:trPr>
          <w:trHeight w:val="144"/>
          <w:tblCellSpacing w:w="0" w:type="dxa"/>
        </w:trPr>
        <w:tc>
          <w:tcPr>
            <w:tcW w:w="856" w:type="dxa"/>
            <w:tcMar>
              <w:top w:w="50" w:type="dxa"/>
              <w:left w:w="100" w:type="dxa"/>
            </w:tcMar>
            <w:vAlign w:val="center"/>
          </w:tcPr>
          <w:p w14:paraId="08DE2526"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35</w:t>
            </w:r>
          </w:p>
        </w:tc>
        <w:tc>
          <w:tcPr>
            <w:tcW w:w="4292" w:type="dxa"/>
            <w:tcMar>
              <w:top w:w="50" w:type="dxa"/>
              <w:left w:w="100" w:type="dxa"/>
            </w:tcMar>
            <w:vAlign w:val="center"/>
          </w:tcPr>
          <w:p w14:paraId="4D43E83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Морфемный и словообразовательный анализ слова. </w:t>
            </w:r>
          </w:p>
        </w:tc>
        <w:tc>
          <w:tcPr>
            <w:tcW w:w="1043" w:type="dxa"/>
            <w:tcMar>
              <w:top w:w="50" w:type="dxa"/>
              <w:left w:w="100" w:type="dxa"/>
            </w:tcMar>
            <w:vAlign w:val="center"/>
          </w:tcPr>
          <w:p w14:paraId="412F5AEB"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50BFCF4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697F8B7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5D1648A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0</w:t>
            </w:r>
            <w:r w:rsidRPr="00632DD5">
              <w:rPr>
                <w:rFonts w:ascii="Times New Roman" w:eastAsia="Calibri" w:hAnsi="Times New Roman" w:cs="Times New Roman"/>
                <w:color w:val="000000"/>
                <w:sz w:val="24"/>
              </w:rPr>
              <w:t>2</w:t>
            </w:r>
            <w:r w:rsidRPr="00632DD5">
              <w:rPr>
                <w:rFonts w:ascii="Times New Roman" w:eastAsia="Calibri" w:hAnsi="Times New Roman" w:cs="Times New Roman"/>
                <w:color w:val="000000"/>
                <w:sz w:val="24"/>
                <w:lang w:val="en-US"/>
              </w:rPr>
              <w:t xml:space="preserve">.12.2023 </w:t>
            </w:r>
          </w:p>
        </w:tc>
        <w:tc>
          <w:tcPr>
            <w:tcW w:w="3843" w:type="dxa"/>
            <w:tcMar>
              <w:top w:w="50" w:type="dxa"/>
              <w:left w:w="100" w:type="dxa"/>
            </w:tcMar>
            <w:vAlign w:val="center"/>
          </w:tcPr>
          <w:p w14:paraId="3AEEAC4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02">
              <w:r w:rsidRPr="00632DD5">
                <w:rPr>
                  <w:rFonts w:ascii="Times New Roman" w:eastAsia="Calibri" w:hAnsi="Times New Roman" w:cs="Times New Roman"/>
                  <w:color w:val="0000FF"/>
                  <w:u w:val="single"/>
                  <w:lang w:val="en-US"/>
                </w:rPr>
                <w:t>https://m.edsoo.ru/7f41bacc</w:t>
              </w:r>
            </w:hyperlink>
          </w:p>
        </w:tc>
      </w:tr>
      <w:tr w:rsidR="00632DD5" w:rsidRPr="00632DD5" w14:paraId="2870738E" w14:textId="77777777" w:rsidTr="00B51EEB">
        <w:trPr>
          <w:trHeight w:val="144"/>
          <w:tblCellSpacing w:w="0" w:type="dxa"/>
        </w:trPr>
        <w:tc>
          <w:tcPr>
            <w:tcW w:w="856" w:type="dxa"/>
            <w:tcMar>
              <w:top w:w="50" w:type="dxa"/>
              <w:left w:w="100" w:type="dxa"/>
            </w:tcMar>
            <w:vAlign w:val="center"/>
          </w:tcPr>
          <w:p w14:paraId="5F4369EF" w14:textId="77777777" w:rsidR="00632DD5" w:rsidRPr="00632DD5" w:rsidRDefault="00632DD5" w:rsidP="00632DD5">
            <w:pPr>
              <w:spacing w:after="0" w:line="276" w:lineRule="auto"/>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lastRenderedPageBreak/>
              <w:t>36</w:t>
            </w:r>
          </w:p>
        </w:tc>
        <w:tc>
          <w:tcPr>
            <w:tcW w:w="4292" w:type="dxa"/>
            <w:tcMar>
              <w:top w:w="50" w:type="dxa"/>
              <w:left w:w="100" w:type="dxa"/>
            </w:tcMar>
            <w:vAlign w:val="center"/>
          </w:tcPr>
          <w:p w14:paraId="3843D176"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Морфемный и словообразовательный анализ слова. Практикум</w:t>
            </w:r>
          </w:p>
        </w:tc>
        <w:tc>
          <w:tcPr>
            <w:tcW w:w="1043" w:type="dxa"/>
            <w:tcMar>
              <w:top w:w="50" w:type="dxa"/>
              <w:left w:w="100" w:type="dxa"/>
            </w:tcMar>
            <w:vAlign w:val="center"/>
          </w:tcPr>
          <w:p w14:paraId="1CC77B54" w14:textId="77777777" w:rsidR="00632DD5" w:rsidRPr="00632DD5" w:rsidRDefault="00632DD5" w:rsidP="00632DD5">
            <w:pPr>
              <w:spacing w:after="0" w:line="276" w:lineRule="auto"/>
              <w:ind w:left="135"/>
              <w:jc w:val="center"/>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1</w:t>
            </w:r>
          </w:p>
        </w:tc>
        <w:tc>
          <w:tcPr>
            <w:tcW w:w="1205" w:type="dxa"/>
            <w:tcMar>
              <w:top w:w="50" w:type="dxa"/>
              <w:left w:w="100" w:type="dxa"/>
            </w:tcMar>
            <w:vAlign w:val="center"/>
          </w:tcPr>
          <w:p w14:paraId="2BD308BA" w14:textId="77777777" w:rsidR="00632DD5" w:rsidRPr="00632DD5" w:rsidRDefault="00632DD5" w:rsidP="00632DD5">
            <w:pPr>
              <w:spacing w:after="0" w:line="276" w:lineRule="auto"/>
              <w:ind w:left="135"/>
              <w:jc w:val="center"/>
              <w:rPr>
                <w:rFonts w:ascii="Calibri" w:eastAsia="Calibri" w:hAnsi="Calibri" w:cs="Times New Roman"/>
              </w:rPr>
            </w:pPr>
          </w:p>
        </w:tc>
        <w:tc>
          <w:tcPr>
            <w:tcW w:w="1284" w:type="dxa"/>
            <w:tcMar>
              <w:top w:w="50" w:type="dxa"/>
              <w:left w:w="100" w:type="dxa"/>
            </w:tcMar>
            <w:vAlign w:val="center"/>
          </w:tcPr>
          <w:p w14:paraId="5A029EC9"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31926F58" w14:textId="77777777" w:rsidR="00632DD5" w:rsidRPr="00632DD5" w:rsidRDefault="00632DD5" w:rsidP="00632DD5">
            <w:pPr>
              <w:spacing w:after="0" w:line="276" w:lineRule="auto"/>
              <w:ind w:left="135"/>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4.12.2023</w:t>
            </w:r>
          </w:p>
        </w:tc>
        <w:tc>
          <w:tcPr>
            <w:tcW w:w="3843" w:type="dxa"/>
            <w:tcMar>
              <w:top w:w="50" w:type="dxa"/>
              <w:left w:w="100" w:type="dxa"/>
            </w:tcMar>
            <w:vAlign w:val="center"/>
          </w:tcPr>
          <w:p w14:paraId="59C6532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03">
              <w:r w:rsidRPr="00632DD5">
                <w:rPr>
                  <w:rFonts w:ascii="Times New Roman" w:eastAsia="Calibri" w:hAnsi="Times New Roman" w:cs="Times New Roman"/>
                  <w:color w:val="0000FF"/>
                  <w:u w:val="single"/>
                  <w:lang w:val="en-US"/>
                </w:rPr>
                <w:t>https://m.edsoo.ru/7f41bacc</w:t>
              </w:r>
            </w:hyperlink>
          </w:p>
        </w:tc>
      </w:tr>
      <w:tr w:rsidR="00632DD5" w:rsidRPr="00632DD5" w14:paraId="30DDC754" w14:textId="77777777" w:rsidTr="00B51EEB">
        <w:trPr>
          <w:trHeight w:val="144"/>
          <w:tblCellSpacing w:w="0" w:type="dxa"/>
        </w:trPr>
        <w:tc>
          <w:tcPr>
            <w:tcW w:w="856" w:type="dxa"/>
            <w:tcMar>
              <w:top w:w="50" w:type="dxa"/>
              <w:left w:w="100" w:type="dxa"/>
            </w:tcMar>
            <w:vAlign w:val="center"/>
          </w:tcPr>
          <w:p w14:paraId="7D0DE281"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rPr>
              <w:t>3</w:t>
            </w:r>
            <w:r w:rsidRPr="00632DD5">
              <w:rPr>
                <w:rFonts w:ascii="Times New Roman" w:eastAsia="Calibri" w:hAnsi="Times New Roman" w:cs="Times New Roman"/>
                <w:color w:val="000000"/>
                <w:sz w:val="24"/>
                <w:lang w:val="en-US"/>
              </w:rPr>
              <w:t>7</w:t>
            </w:r>
          </w:p>
        </w:tc>
        <w:tc>
          <w:tcPr>
            <w:tcW w:w="4292" w:type="dxa"/>
            <w:tcMar>
              <w:top w:w="50" w:type="dxa"/>
              <w:left w:w="100" w:type="dxa"/>
            </w:tcMar>
            <w:vAlign w:val="center"/>
          </w:tcPr>
          <w:p w14:paraId="18B7597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Словообразовательные трудности (обзор)</w:t>
            </w:r>
          </w:p>
        </w:tc>
        <w:tc>
          <w:tcPr>
            <w:tcW w:w="1043" w:type="dxa"/>
            <w:tcMar>
              <w:top w:w="50" w:type="dxa"/>
              <w:left w:w="100" w:type="dxa"/>
            </w:tcMar>
            <w:vAlign w:val="center"/>
          </w:tcPr>
          <w:p w14:paraId="4CF0D62B"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4E550D9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2FF6DE6D"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2CBFD88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rPr>
              <w:t>6</w:t>
            </w:r>
            <w:r w:rsidRPr="00632DD5">
              <w:rPr>
                <w:rFonts w:ascii="Times New Roman" w:eastAsia="Calibri" w:hAnsi="Times New Roman" w:cs="Times New Roman"/>
                <w:color w:val="000000"/>
                <w:sz w:val="24"/>
                <w:lang w:val="en-US"/>
              </w:rPr>
              <w:t xml:space="preserve">.12.2023 </w:t>
            </w:r>
          </w:p>
        </w:tc>
        <w:tc>
          <w:tcPr>
            <w:tcW w:w="3843" w:type="dxa"/>
            <w:tcMar>
              <w:top w:w="50" w:type="dxa"/>
              <w:left w:w="100" w:type="dxa"/>
            </w:tcMar>
            <w:vAlign w:val="center"/>
          </w:tcPr>
          <w:p w14:paraId="56E1D60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04">
              <w:r w:rsidRPr="00632DD5">
                <w:rPr>
                  <w:rFonts w:ascii="Times New Roman" w:eastAsia="Calibri" w:hAnsi="Times New Roman" w:cs="Times New Roman"/>
                  <w:color w:val="0000FF"/>
                  <w:u w:val="single"/>
                  <w:lang w:val="en-US"/>
                </w:rPr>
                <w:t>https://m.edsoo.ru/7f41bacc</w:t>
              </w:r>
            </w:hyperlink>
          </w:p>
        </w:tc>
      </w:tr>
      <w:tr w:rsidR="00632DD5" w:rsidRPr="00632DD5" w14:paraId="60A46706" w14:textId="77777777" w:rsidTr="00B51EEB">
        <w:trPr>
          <w:trHeight w:val="144"/>
          <w:tblCellSpacing w:w="0" w:type="dxa"/>
        </w:trPr>
        <w:tc>
          <w:tcPr>
            <w:tcW w:w="856" w:type="dxa"/>
            <w:tcMar>
              <w:top w:w="50" w:type="dxa"/>
              <w:left w:w="100" w:type="dxa"/>
            </w:tcMar>
            <w:vAlign w:val="center"/>
          </w:tcPr>
          <w:p w14:paraId="4734BF1A"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rPr>
              <w:t>3</w:t>
            </w:r>
            <w:r w:rsidRPr="00632DD5">
              <w:rPr>
                <w:rFonts w:ascii="Times New Roman" w:eastAsia="Calibri" w:hAnsi="Times New Roman" w:cs="Times New Roman"/>
                <w:color w:val="000000"/>
                <w:sz w:val="24"/>
                <w:lang w:val="en-US"/>
              </w:rPr>
              <w:t>8</w:t>
            </w:r>
          </w:p>
        </w:tc>
        <w:tc>
          <w:tcPr>
            <w:tcW w:w="4292" w:type="dxa"/>
            <w:tcMar>
              <w:top w:w="50" w:type="dxa"/>
              <w:left w:w="100" w:type="dxa"/>
            </w:tcMar>
            <w:vAlign w:val="center"/>
          </w:tcPr>
          <w:p w14:paraId="4D941D4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Морфология как раздел лингвистики (повторение, обо</w:t>
            </w:r>
            <w:r w:rsidRPr="00632DD5">
              <w:rPr>
                <w:rFonts w:ascii="Times New Roman" w:eastAsia="Calibri" w:hAnsi="Times New Roman" w:cs="Times New Roman"/>
                <w:color w:val="000000"/>
                <w:sz w:val="24"/>
              </w:rPr>
              <w:t>б</w:t>
            </w:r>
            <w:r w:rsidRPr="00632DD5">
              <w:rPr>
                <w:rFonts w:ascii="Times New Roman" w:eastAsia="Calibri" w:hAnsi="Times New Roman" w:cs="Times New Roman"/>
                <w:color w:val="000000"/>
                <w:sz w:val="24"/>
                <w:lang w:val="en-US"/>
              </w:rPr>
              <w:t>щение)</w:t>
            </w:r>
          </w:p>
        </w:tc>
        <w:tc>
          <w:tcPr>
            <w:tcW w:w="1043" w:type="dxa"/>
            <w:tcMar>
              <w:top w:w="50" w:type="dxa"/>
              <w:left w:w="100" w:type="dxa"/>
            </w:tcMar>
            <w:vAlign w:val="center"/>
          </w:tcPr>
          <w:p w14:paraId="463384DB"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417CA68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660CF170"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19974D9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9</w:t>
            </w:r>
            <w:r w:rsidRPr="00632DD5">
              <w:rPr>
                <w:rFonts w:ascii="Times New Roman" w:eastAsia="Calibri" w:hAnsi="Times New Roman" w:cs="Times New Roman"/>
                <w:color w:val="000000"/>
                <w:sz w:val="24"/>
                <w:lang w:val="en-US"/>
              </w:rPr>
              <w:t xml:space="preserve">.12.2023 </w:t>
            </w:r>
          </w:p>
        </w:tc>
        <w:tc>
          <w:tcPr>
            <w:tcW w:w="3843" w:type="dxa"/>
            <w:tcMar>
              <w:top w:w="50" w:type="dxa"/>
              <w:left w:w="100" w:type="dxa"/>
            </w:tcMar>
            <w:vAlign w:val="center"/>
          </w:tcPr>
          <w:p w14:paraId="5C87CBD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05">
              <w:r w:rsidRPr="00632DD5">
                <w:rPr>
                  <w:rFonts w:ascii="Times New Roman" w:eastAsia="Calibri" w:hAnsi="Times New Roman" w:cs="Times New Roman"/>
                  <w:color w:val="0000FF"/>
                  <w:u w:val="single"/>
                  <w:lang w:val="en-US"/>
                </w:rPr>
                <w:t>https://m.edsoo.ru/fbaad856</w:t>
              </w:r>
            </w:hyperlink>
          </w:p>
        </w:tc>
      </w:tr>
      <w:tr w:rsidR="00632DD5" w:rsidRPr="00632DD5" w14:paraId="7E5959AB" w14:textId="77777777" w:rsidTr="00B51EEB">
        <w:trPr>
          <w:trHeight w:val="144"/>
          <w:tblCellSpacing w:w="0" w:type="dxa"/>
        </w:trPr>
        <w:tc>
          <w:tcPr>
            <w:tcW w:w="856" w:type="dxa"/>
            <w:tcMar>
              <w:top w:w="50" w:type="dxa"/>
              <w:left w:w="100" w:type="dxa"/>
            </w:tcMar>
            <w:vAlign w:val="center"/>
          </w:tcPr>
          <w:p w14:paraId="1E11428C" w14:textId="77777777" w:rsidR="00632DD5" w:rsidRPr="00632DD5" w:rsidRDefault="00632DD5" w:rsidP="00632DD5">
            <w:pPr>
              <w:spacing w:after="0" w:line="276" w:lineRule="auto"/>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39</w:t>
            </w:r>
          </w:p>
        </w:tc>
        <w:tc>
          <w:tcPr>
            <w:tcW w:w="4292" w:type="dxa"/>
            <w:tcMar>
              <w:top w:w="50" w:type="dxa"/>
              <w:left w:w="100" w:type="dxa"/>
            </w:tcMar>
            <w:vAlign w:val="center"/>
          </w:tcPr>
          <w:p w14:paraId="1732C7E2"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Морфология как раздел лингвистики. </w:t>
            </w:r>
          </w:p>
        </w:tc>
        <w:tc>
          <w:tcPr>
            <w:tcW w:w="1043" w:type="dxa"/>
            <w:tcMar>
              <w:top w:w="50" w:type="dxa"/>
              <w:left w:w="100" w:type="dxa"/>
            </w:tcMar>
            <w:vAlign w:val="center"/>
          </w:tcPr>
          <w:p w14:paraId="122AE679" w14:textId="77777777" w:rsidR="00632DD5" w:rsidRPr="00632DD5" w:rsidRDefault="00632DD5" w:rsidP="00632DD5">
            <w:pPr>
              <w:spacing w:after="0" w:line="276" w:lineRule="auto"/>
              <w:ind w:left="135"/>
              <w:jc w:val="center"/>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1</w:t>
            </w:r>
          </w:p>
        </w:tc>
        <w:tc>
          <w:tcPr>
            <w:tcW w:w="1205" w:type="dxa"/>
            <w:tcMar>
              <w:top w:w="50" w:type="dxa"/>
              <w:left w:w="100" w:type="dxa"/>
            </w:tcMar>
            <w:vAlign w:val="center"/>
          </w:tcPr>
          <w:p w14:paraId="12D85A5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110F9AA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1EAC8542" w14:textId="77777777" w:rsidR="00632DD5" w:rsidRPr="00632DD5" w:rsidRDefault="00632DD5" w:rsidP="00632DD5">
            <w:pPr>
              <w:spacing w:after="0" w:line="276" w:lineRule="auto"/>
              <w:ind w:left="135"/>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11.12.2023</w:t>
            </w:r>
          </w:p>
        </w:tc>
        <w:tc>
          <w:tcPr>
            <w:tcW w:w="3843" w:type="dxa"/>
            <w:tcMar>
              <w:top w:w="50" w:type="dxa"/>
              <w:left w:w="100" w:type="dxa"/>
            </w:tcMar>
            <w:vAlign w:val="center"/>
          </w:tcPr>
          <w:p w14:paraId="5B80FC3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06">
              <w:r w:rsidRPr="00632DD5">
                <w:rPr>
                  <w:rFonts w:ascii="Times New Roman" w:eastAsia="Calibri" w:hAnsi="Times New Roman" w:cs="Times New Roman"/>
                  <w:color w:val="0000FF"/>
                  <w:u w:val="single"/>
                  <w:lang w:val="en-US"/>
                </w:rPr>
                <w:t>https://m.edsoo.ru/7f41bacc</w:t>
              </w:r>
            </w:hyperlink>
          </w:p>
        </w:tc>
      </w:tr>
      <w:tr w:rsidR="00632DD5" w:rsidRPr="00632DD5" w14:paraId="74A4F0DE" w14:textId="77777777" w:rsidTr="00B51EEB">
        <w:trPr>
          <w:trHeight w:val="144"/>
          <w:tblCellSpacing w:w="0" w:type="dxa"/>
        </w:trPr>
        <w:tc>
          <w:tcPr>
            <w:tcW w:w="856" w:type="dxa"/>
            <w:tcMar>
              <w:top w:w="50" w:type="dxa"/>
              <w:left w:w="100" w:type="dxa"/>
            </w:tcMar>
            <w:vAlign w:val="center"/>
          </w:tcPr>
          <w:p w14:paraId="44D1E716"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40</w:t>
            </w:r>
          </w:p>
        </w:tc>
        <w:tc>
          <w:tcPr>
            <w:tcW w:w="4292" w:type="dxa"/>
            <w:tcMar>
              <w:top w:w="50" w:type="dxa"/>
              <w:left w:w="100" w:type="dxa"/>
            </w:tcMar>
            <w:vAlign w:val="center"/>
          </w:tcPr>
          <w:p w14:paraId="439B1B7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Морфология как раздел лингвистики. Практикум</w:t>
            </w:r>
          </w:p>
        </w:tc>
        <w:tc>
          <w:tcPr>
            <w:tcW w:w="1043" w:type="dxa"/>
            <w:tcMar>
              <w:top w:w="50" w:type="dxa"/>
              <w:left w:w="100" w:type="dxa"/>
            </w:tcMar>
            <w:vAlign w:val="center"/>
          </w:tcPr>
          <w:p w14:paraId="3079BAB0"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48FBC196" w14:textId="77777777" w:rsidR="00632DD5" w:rsidRPr="00632DD5" w:rsidRDefault="00632DD5" w:rsidP="00632DD5">
            <w:pPr>
              <w:spacing w:after="0" w:line="276" w:lineRule="auto"/>
              <w:ind w:left="135"/>
              <w:jc w:val="center"/>
              <w:rPr>
                <w:rFonts w:ascii="Calibri" w:eastAsia="Calibri" w:hAnsi="Calibri" w:cs="Times New Roman"/>
              </w:rPr>
            </w:pPr>
          </w:p>
          <w:p w14:paraId="7D3E748D" w14:textId="77777777" w:rsidR="00632DD5" w:rsidRPr="00632DD5" w:rsidRDefault="00632DD5" w:rsidP="00632DD5">
            <w:pPr>
              <w:spacing w:after="0" w:line="276" w:lineRule="auto"/>
              <w:ind w:left="135"/>
              <w:jc w:val="center"/>
              <w:rPr>
                <w:rFonts w:ascii="Calibri" w:eastAsia="Calibri" w:hAnsi="Calibri" w:cs="Times New Roman"/>
              </w:rPr>
            </w:pPr>
          </w:p>
          <w:p w14:paraId="600A35FD" w14:textId="77777777" w:rsidR="00632DD5" w:rsidRPr="00632DD5" w:rsidRDefault="00632DD5" w:rsidP="00632DD5">
            <w:pPr>
              <w:spacing w:after="0" w:line="276" w:lineRule="auto"/>
              <w:jc w:val="both"/>
              <w:rPr>
                <w:rFonts w:ascii="Calibri" w:eastAsia="Calibri" w:hAnsi="Calibri" w:cs="Times New Roman"/>
              </w:rPr>
            </w:pPr>
          </w:p>
        </w:tc>
        <w:tc>
          <w:tcPr>
            <w:tcW w:w="1284" w:type="dxa"/>
            <w:tcMar>
              <w:top w:w="50" w:type="dxa"/>
              <w:left w:w="100" w:type="dxa"/>
            </w:tcMar>
            <w:vAlign w:val="center"/>
          </w:tcPr>
          <w:p w14:paraId="02C612FD"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03D332D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w:t>
            </w:r>
            <w:r w:rsidRPr="00632DD5">
              <w:rPr>
                <w:rFonts w:ascii="Times New Roman" w:eastAsia="Calibri" w:hAnsi="Times New Roman" w:cs="Times New Roman"/>
                <w:color w:val="000000"/>
                <w:sz w:val="24"/>
              </w:rPr>
              <w:t>3</w:t>
            </w:r>
            <w:r w:rsidRPr="00632DD5">
              <w:rPr>
                <w:rFonts w:ascii="Times New Roman" w:eastAsia="Calibri" w:hAnsi="Times New Roman" w:cs="Times New Roman"/>
                <w:color w:val="000000"/>
                <w:sz w:val="24"/>
                <w:lang w:val="en-US"/>
              </w:rPr>
              <w:t xml:space="preserve">.12.2023 </w:t>
            </w:r>
          </w:p>
        </w:tc>
        <w:tc>
          <w:tcPr>
            <w:tcW w:w="3843" w:type="dxa"/>
            <w:tcMar>
              <w:top w:w="50" w:type="dxa"/>
              <w:left w:w="100" w:type="dxa"/>
            </w:tcMar>
            <w:vAlign w:val="center"/>
          </w:tcPr>
          <w:p w14:paraId="58529ED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07">
              <w:r w:rsidRPr="00632DD5">
                <w:rPr>
                  <w:rFonts w:ascii="Times New Roman" w:eastAsia="Calibri" w:hAnsi="Times New Roman" w:cs="Times New Roman"/>
                  <w:color w:val="0000FF"/>
                  <w:u w:val="single"/>
                  <w:lang w:val="en-US"/>
                </w:rPr>
                <w:t>https://m.edsoo.ru/7f41bacc</w:t>
              </w:r>
            </w:hyperlink>
          </w:p>
        </w:tc>
      </w:tr>
      <w:tr w:rsidR="00632DD5" w:rsidRPr="00632DD5" w14:paraId="76153020" w14:textId="77777777" w:rsidTr="00B51EEB">
        <w:trPr>
          <w:trHeight w:val="144"/>
          <w:tblCellSpacing w:w="0" w:type="dxa"/>
        </w:trPr>
        <w:tc>
          <w:tcPr>
            <w:tcW w:w="856" w:type="dxa"/>
            <w:tcMar>
              <w:top w:w="50" w:type="dxa"/>
              <w:left w:w="100" w:type="dxa"/>
            </w:tcMar>
            <w:vAlign w:val="center"/>
          </w:tcPr>
          <w:p w14:paraId="76B963D7"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41-43</w:t>
            </w:r>
          </w:p>
        </w:tc>
        <w:tc>
          <w:tcPr>
            <w:tcW w:w="4292" w:type="dxa"/>
            <w:tcMar>
              <w:top w:w="50" w:type="dxa"/>
              <w:left w:w="100" w:type="dxa"/>
            </w:tcMar>
            <w:vAlign w:val="center"/>
          </w:tcPr>
          <w:p w14:paraId="41381E3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Морфологические нормы современного русского литературного языка. Основные нормы употребления имён существительных, имён прилагательных, имён числительных</w:t>
            </w:r>
          </w:p>
        </w:tc>
        <w:tc>
          <w:tcPr>
            <w:tcW w:w="1043" w:type="dxa"/>
            <w:tcMar>
              <w:top w:w="50" w:type="dxa"/>
              <w:left w:w="100" w:type="dxa"/>
            </w:tcMar>
            <w:vAlign w:val="center"/>
          </w:tcPr>
          <w:p w14:paraId="20EC58EF"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3</w:t>
            </w:r>
          </w:p>
        </w:tc>
        <w:tc>
          <w:tcPr>
            <w:tcW w:w="1205" w:type="dxa"/>
            <w:tcMar>
              <w:top w:w="50" w:type="dxa"/>
              <w:left w:w="100" w:type="dxa"/>
            </w:tcMar>
            <w:vAlign w:val="center"/>
          </w:tcPr>
          <w:p w14:paraId="261C95B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31A7DBC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0FA83745"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16</w:t>
            </w:r>
            <w:r w:rsidRPr="00632DD5">
              <w:rPr>
                <w:rFonts w:ascii="Times New Roman" w:eastAsia="Calibri" w:hAnsi="Times New Roman" w:cs="Times New Roman"/>
                <w:color w:val="000000"/>
                <w:sz w:val="24"/>
                <w:lang w:val="en-US"/>
              </w:rPr>
              <w:t xml:space="preserve">.12.2023 </w:t>
            </w:r>
          </w:p>
          <w:p w14:paraId="435D05D8" w14:textId="77777777" w:rsidR="00632DD5" w:rsidRPr="00632DD5" w:rsidRDefault="00632DD5" w:rsidP="00632DD5">
            <w:pPr>
              <w:spacing w:after="0" w:line="276" w:lineRule="auto"/>
              <w:ind w:left="135"/>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18.12.2023</w:t>
            </w:r>
          </w:p>
          <w:p w14:paraId="62B5F6A6" w14:textId="77777777" w:rsidR="00632DD5" w:rsidRPr="00632DD5" w:rsidRDefault="00632DD5" w:rsidP="00632DD5">
            <w:pPr>
              <w:spacing w:after="0" w:line="276" w:lineRule="auto"/>
              <w:ind w:left="135"/>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20.12.2023</w:t>
            </w:r>
          </w:p>
        </w:tc>
        <w:tc>
          <w:tcPr>
            <w:tcW w:w="3843" w:type="dxa"/>
            <w:tcMar>
              <w:top w:w="50" w:type="dxa"/>
              <w:left w:w="100" w:type="dxa"/>
            </w:tcMar>
            <w:vAlign w:val="center"/>
          </w:tcPr>
          <w:p w14:paraId="79C42D9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08">
              <w:r w:rsidRPr="00632DD5">
                <w:rPr>
                  <w:rFonts w:ascii="Times New Roman" w:eastAsia="Calibri" w:hAnsi="Times New Roman" w:cs="Times New Roman"/>
                  <w:color w:val="0000FF"/>
                  <w:u w:val="single"/>
                  <w:lang w:val="en-US"/>
                </w:rPr>
                <w:t>https://m.edsoo.ru/fbaad96e</w:t>
              </w:r>
            </w:hyperlink>
          </w:p>
        </w:tc>
      </w:tr>
      <w:tr w:rsidR="00632DD5" w:rsidRPr="00632DD5" w14:paraId="7E3126BB" w14:textId="77777777" w:rsidTr="00B51EEB">
        <w:trPr>
          <w:trHeight w:val="144"/>
          <w:tblCellSpacing w:w="0" w:type="dxa"/>
        </w:trPr>
        <w:tc>
          <w:tcPr>
            <w:tcW w:w="856" w:type="dxa"/>
            <w:tcMar>
              <w:top w:w="50" w:type="dxa"/>
              <w:left w:w="100" w:type="dxa"/>
            </w:tcMar>
            <w:vAlign w:val="center"/>
          </w:tcPr>
          <w:p w14:paraId="25E41FA8"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44</w:t>
            </w:r>
          </w:p>
        </w:tc>
        <w:tc>
          <w:tcPr>
            <w:tcW w:w="4292" w:type="dxa"/>
            <w:tcMar>
              <w:top w:w="50" w:type="dxa"/>
              <w:left w:w="100" w:type="dxa"/>
            </w:tcMar>
            <w:vAlign w:val="center"/>
          </w:tcPr>
          <w:p w14:paraId="3B9F366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Основные нормы употребления имён существительных, имён прилагательных, имён числительных. </w:t>
            </w:r>
          </w:p>
        </w:tc>
        <w:tc>
          <w:tcPr>
            <w:tcW w:w="1043" w:type="dxa"/>
            <w:tcMar>
              <w:top w:w="50" w:type="dxa"/>
              <w:left w:w="100" w:type="dxa"/>
            </w:tcMar>
            <w:vAlign w:val="center"/>
          </w:tcPr>
          <w:p w14:paraId="65F6634E"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384CA46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6F4B703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3C1D9AD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w:t>
            </w:r>
            <w:r w:rsidRPr="00632DD5">
              <w:rPr>
                <w:rFonts w:ascii="Times New Roman" w:eastAsia="Calibri" w:hAnsi="Times New Roman" w:cs="Times New Roman"/>
                <w:color w:val="000000"/>
                <w:sz w:val="24"/>
              </w:rPr>
              <w:t>3</w:t>
            </w:r>
            <w:r w:rsidRPr="00632DD5">
              <w:rPr>
                <w:rFonts w:ascii="Times New Roman" w:eastAsia="Calibri" w:hAnsi="Times New Roman" w:cs="Times New Roman"/>
                <w:color w:val="000000"/>
                <w:sz w:val="24"/>
                <w:lang w:val="en-US"/>
              </w:rPr>
              <w:t xml:space="preserve">.12.2023 </w:t>
            </w:r>
          </w:p>
        </w:tc>
        <w:tc>
          <w:tcPr>
            <w:tcW w:w="3843" w:type="dxa"/>
            <w:tcMar>
              <w:top w:w="50" w:type="dxa"/>
              <w:left w:w="100" w:type="dxa"/>
            </w:tcMar>
            <w:vAlign w:val="center"/>
          </w:tcPr>
          <w:p w14:paraId="56C928D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09">
              <w:r w:rsidRPr="00632DD5">
                <w:rPr>
                  <w:rFonts w:ascii="Times New Roman" w:eastAsia="Calibri" w:hAnsi="Times New Roman" w:cs="Times New Roman"/>
                  <w:color w:val="0000FF"/>
                  <w:u w:val="single"/>
                  <w:lang w:val="en-US"/>
                </w:rPr>
                <w:t>https://m.edsoo.ru/7f41bacc</w:t>
              </w:r>
            </w:hyperlink>
          </w:p>
        </w:tc>
      </w:tr>
      <w:tr w:rsidR="00632DD5" w:rsidRPr="00632DD5" w14:paraId="6C9133E4" w14:textId="77777777" w:rsidTr="00B51EEB">
        <w:trPr>
          <w:trHeight w:val="144"/>
          <w:tblCellSpacing w:w="0" w:type="dxa"/>
        </w:trPr>
        <w:tc>
          <w:tcPr>
            <w:tcW w:w="856" w:type="dxa"/>
            <w:tcMar>
              <w:top w:w="50" w:type="dxa"/>
              <w:left w:w="100" w:type="dxa"/>
            </w:tcMar>
            <w:vAlign w:val="center"/>
          </w:tcPr>
          <w:p w14:paraId="3EA7D795" w14:textId="77777777" w:rsidR="00632DD5" w:rsidRPr="00632DD5" w:rsidRDefault="00632DD5" w:rsidP="00632DD5">
            <w:pPr>
              <w:spacing w:after="0" w:line="276" w:lineRule="auto"/>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45</w:t>
            </w:r>
          </w:p>
        </w:tc>
        <w:tc>
          <w:tcPr>
            <w:tcW w:w="4292" w:type="dxa"/>
            <w:tcMar>
              <w:top w:w="50" w:type="dxa"/>
              <w:left w:w="100" w:type="dxa"/>
            </w:tcMar>
            <w:vAlign w:val="center"/>
          </w:tcPr>
          <w:p w14:paraId="48064E83" w14:textId="77777777" w:rsidR="00632DD5" w:rsidRPr="00632DD5" w:rsidRDefault="00632DD5" w:rsidP="00632DD5">
            <w:pPr>
              <w:spacing w:after="0" w:line="276" w:lineRule="auto"/>
              <w:ind w:left="135"/>
              <w:rPr>
                <w:rFonts w:ascii="Times New Roman" w:eastAsia="Calibri" w:hAnsi="Times New Roman" w:cs="Times New Roman"/>
                <w:color w:val="000000"/>
                <w:sz w:val="24"/>
              </w:rPr>
            </w:pPr>
            <w:r w:rsidRPr="00632DD5">
              <w:rPr>
                <w:rFonts w:ascii="Times New Roman" w:eastAsia="Calibri" w:hAnsi="Times New Roman" w:cs="Times New Roman"/>
                <w:color w:val="000000"/>
                <w:sz w:val="24"/>
                <w:lang w:val="en-US"/>
              </w:rPr>
              <w:t xml:space="preserve">Основные нормы употребления имён существительных, имён </w:t>
            </w:r>
            <w:r w:rsidRPr="00632DD5">
              <w:rPr>
                <w:rFonts w:ascii="Times New Roman" w:eastAsia="Calibri" w:hAnsi="Times New Roman" w:cs="Times New Roman"/>
                <w:color w:val="000000"/>
                <w:sz w:val="24"/>
                <w:lang w:val="en-US"/>
              </w:rPr>
              <w:lastRenderedPageBreak/>
              <w:t xml:space="preserve">прилагательных, имён числительных. </w:t>
            </w:r>
          </w:p>
        </w:tc>
        <w:tc>
          <w:tcPr>
            <w:tcW w:w="1043" w:type="dxa"/>
            <w:tcMar>
              <w:top w:w="50" w:type="dxa"/>
              <w:left w:w="100" w:type="dxa"/>
            </w:tcMar>
            <w:vAlign w:val="center"/>
          </w:tcPr>
          <w:p w14:paraId="34FEDA32" w14:textId="77777777" w:rsidR="00632DD5" w:rsidRPr="00632DD5" w:rsidRDefault="00632DD5" w:rsidP="00632DD5">
            <w:pPr>
              <w:spacing w:after="0" w:line="276" w:lineRule="auto"/>
              <w:ind w:left="135"/>
              <w:jc w:val="center"/>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lastRenderedPageBreak/>
              <w:t>1</w:t>
            </w:r>
          </w:p>
        </w:tc>
        <w:tc>
          <w:tcPr>
            <w:tcW w:w="1205" w:type="dxa"/>
            <w:tcMar>
              <w:top w:w="50" w:type="dxa"/>
              <w:left w:w="100" w:type="dxa"/>
            </w:tcMar>
            <w:vAlign w:val="center"/>
          </w:tcPr>
          <w:p w14:paraId="30058B81" w14:textId="77777777" w:rsidR="00632DD5" w:rsidRPr="00632DD5" w:rsidRDefault="00632DD5" w:rsidP="00632DD5">
            <w:pPr>
              <w:spacing w:after="0" w:line="276" w:lineRule="auto"/>
              <w:ind w:left="135"/>
              <w:jc w:val="center"/>
              <w:rPr>
                <w:rFonts w:ascii="Calibri" w:eastAsia="Calibri" w:hAnsi="Calibri" w:cs="Times New Roman"/>
              </w:rPr>
            </w:pPr>
          </w:p>
        </w:tc>
        <w:tc>
          <w:tcPr>
            <w:tcW w:w="1284" w:type="dxa"/>
            <w:tcMar>
              <w:top w:w="50" w:type="dxa"/>
              <w:left w:w="100" w:type="dxa"/>
            </w:tcMar>
            <w:vAlign w:val="center"/>
          </w:tcPr>
          <w:p w14:paraId="5FC5977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3A4FEA79"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2</w:t>
            </w:r>
            <w:r w:rsidRPr="00632DD5">
              <w:rPr>
                <w:rFonts w:ascii="Times New Roman" w:eastAsia="Calibri" w:hAnsi="Times New Roman" w:cs="Times New Roman"/>
                <w:color w:val="000000"/>
                <w:sz w:val="24"/>
              </w:rPr>
              <w:t>5</w:t>
            </w:r>
            <w:r w:rsidRPr="00632DD5">
              <w:rPr>
                <w:rFonts w:ascii="Times New Roman" w:eastAsia="Calibri" w:hAnsi="Times New Roman" w:cs="Times New Roman"/>
                <w:color w:val="000000"/>
                <w:sz w:val="24"/>
                <w:lang w:val="en-US"/>
              </w:rPr>
              <w:t>.12.2023</w:t>
            </w:r>
          </w:p>
        </w:tc>
        <w:tc>
          <w:tcPr>
            <w:tcW w:w="3843" w:type="dxa"/>
            <w:tcMar>
              <w:top w:w="50" w:type="dxa"/>
              <w:left w:w="100" w:type="dxa"/>
            </w:tcMar>
            <w:vAlign w:val="center"/>
          </w:tcPr>
          <w:p w14:paraId="26E2F9A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10">
              <w:r w:rsidRPr="00632DD5">
                <w:rPr>
                  <w:rFonts w:ascii="Times New Roman" w:eastAsia="Calibri" w:hAnsi="Times New Roman" w:cs="Times New Roman"/>
                  <w:color w:val="0000FF"/>
                  <w:u w:val="single"/>
                  <w:lang w:val="en-US"/>
                </w:rPr>
                <w:t>https://m.edsoo.ru/7f41bacc</w:t>
              </w:r>
            </w:hyperlink>
          </w:p>
        </w:tc>
      </w:tr>
      <w:tr w:rsidR="00632DD5" w:rsidRPr="00632DD5" w14:paraId="6D9BA22F" w14:textId="77777777" w:rsidTr="00B51EEB">
        <w:trPr>
          <w:trHeight w:val="144"/>
          <w:tblCellSpacing w:w="0" w:type="dxa"/>
        </w:trPr>
        <w:tc>
          <w:tcPr>
            <w:tcW w:w="856" w:type="dxa"/>
            <w:tcMar>
              <w:top w:w="50" w:type="dxa"/>
              <w:left w:w="100" w:type="dxa"/>
            </w:tcMar>
            <w:vAlign w:val="center"/>
          </w:tcPr>
          <w:p w14:paraId="1980AE10"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46</w:t>
            </w:r>
          </w:p>
        </w:tc>
        <w:tc>
          <w:tcPr>
            <w:tcW w:w="4292" w:type="dxa"/>
            <w:tcMar>
              <w:top w:w="50" w:type="dxa"/>
              <w:left w:w="100" w:type="dxa"/>
            </w:tcMar>
            <w:vAlign w:val="center"/>
          </w:tcPr>
          <w:p w14:paraId="78A2559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нормы употребления местоимений, глаголов</w:t>
            </w:r>
          </w:p>
        </w:tc>
        <w:tc>
          <w:tcPr>
            <w:tcW w:w="1043" w:type="dxa"/>
            <w:tcMar>
              <w:top w:w="50" w:type="dxa"/>
              <w:left w:w="100" w:type="dxa"/>
            </w:tcMar>
            <w:vAlign w:val="center"/>
          </w:tcPr>
          <w:p w14:paraId="06BA10B2"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2B1F2EF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6658A8D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72514EE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27.12.2023 </w:t>
            </w:r>
          </w:p>
        </w:tc>
        <w:tc>
          <w:tcPr>
            <w:tcW w:w="3843" w:type="dxa"/>
            <w:tcMar>
              <w:top w:w="50" w:type="dxa"/>
              <w:left w:w="100" w:type="dxa"/>
            </w:tcMar>
            <w:vAlign w:val="center"/>
          </w:tcPr>
          <w:p w14:paraId="344C490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11">
              <w:r w:rsidRPr="00632DD5">
                <w:rPr>
                  <w:rFonts w:ascii="Times New Roman" w:eastAsia="Calibri" w:hAnsi="Times New Roman" w:cs="Times New Roman"/>
                  <w:color w:val="0000FF"/>
                  <w:u w:val="single"/>
                  <w:lang w:val="en-US"/>
                </w:rPr>
                <w:t>https://m.edsoo.ru/7f41bacc</w:t>
              </w:r>
            </w:hyperlink>
          </w:p>
        </w:tc>
      </w:tr>
      <w:tr w:rsidR="00632DD5" w:rsidRPr="00632DD5" w14:paraId="1139EEC3" w14:textId="77777777" w:rsidTr="00B51EEB">
        <w:trPr>
          <w:trHeight w:val="144"/>
          <w:tblCellSpacing w:w="0" w:type="dxa"/>
        </w:trPr>
        <w:tc>
          <w:tcPr>
            <w:tcW w:w="856" w:type="dxa"/>
            <w:tcMar>
              <w:top w:w="50" w:type="dxa"/>
              <w:left w:w="100" w:type="dxa"/>
            </w:tcMar>
            <w:vAlign w:val="center"/>
          </w:tcPr>
          <w:p w14:paraId="06A9C7D5"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47</w:t>
            </w:r>
          </w:p>
        </w:tc>
        <w:tc>
          <w:tcPr>
            <w:tcW w:w="4292" w:type="dxa"/>
            <w:tcMar>
              <w:top w:w="50" w:type="dxa"/>
              <w:left w:w="100" w:type="dxa"/>
            </w:tcMar>
            <w:vAlign w:val="center"/>
          </w:tcPr>
          <w:p w14:paraId="3A63F97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Основные нормы употребления местоимений, глаголов. </w:t>
            </w:r>
          </w:p>
        </w:tc>
        <w:tc>
          <w:tcPr>
            <w:tcW w:w="1043" w:type="dxa"/>
            <w:tcMar>
              <w:top w:w="50" w:type="dxa"/>
              <w:left w:w="100" w:type="dxa"/>
            </w:tcMar>
            <w:vAlign w:val="center"/>
          </w:tcPr>
          <w:p w14:paraId="28652D55"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4C88E21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3A560F0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128C543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w:t>
            </w:r>
            <w:r w:rsidRPr="00632DD5">
              <w:rPr>
                <w:rFonts w:ascii="Times New Roman" w:eastAsia="Calibri" w:hAnsi="Times New Roman" w:cs="Times New Roman"/>
                <w:color w:val="000000"/>
                <w:sz w:val="24"/>
              </w:rPr>
              <w:t>3</w:t>
            </w:r>
            <w:r w:rsidRPr="00632DD5">
              <w:rPr>
                <w:rFonts w:ascii="Times New Roman" w:eastAsia="Calibri" w:hAnsi="Times New Roman" w:cs="Times New Roman"/>
                <w:color w:val="000000"/>
                <w:sz w:val="24"/>
                <w:lang w:val="en-US"/>
              </w:rPr>
              <w:t xml:space="preserve">.01.2024 </w:t>
            </w:r>
          </w:p>
        </w:tc>
        <w:tc>
          <w:tcPr>
            <w:tcW w:w="3843" w:type="dxa"/>
            <w:tcMar>
              <w:top w:w="50" w:type="dxa"/>
              <w:left w:w="100" w:type="dxa"/>
            </w:tcMar>
            <w:vAlign w:val="center"/>
          </w:tcPr>
          <w:p w14:paraId="2C88A54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12">
              <w:r w:rsidRPr="00632DD5">
                <w:rPr>
                  <w:rFonts w:ascii="Times New Roman" w:eastAsia="Calibri" w:hAnsi="Times New Roman" w:cs="Times New Roman"/>
                  <w:color w:val="0000FF"/>
                  <w:u w:val="single"/>
                  <w:lang w:val="en-US"/>
                </w:rPr>
                <w:t>https://m.edsoo.ru/7f41bacc</w:t>
              </w:r>
            </w:hyperlink>
          </w:p>
        </w:tc>
      </w:tr>
      <w:tr w:rsidR="00632DD5" w:rsidRPr="00632DD5" w14:paraId="51C14580" w14:textId="77777777" w:rsidTr="00B51EEB">
        <w:trPr>
          <w:trHeight w:val="144"/>
          <w:tblCellSpacing w:w="0" w:type="dxa"/>
        </w:trPr>
        <w:tc>
          <w:tcPr>
            <w:tcW w:w="856" w:type="dxa"/>
            <w:tcMar>
              <w:top w:w="50" w:type="dxa"/>
              <w:left w:w="100" w:type="dxa"/>
            </w:tcMar>
            <w:vAlign w:val="center"/>
          </w:tcPr>
          <w:p w14:paraId="76897160" w14:textId="77777777" w:rsidR="00632DD5" w:rsidRPr="00632DD5" w:rsidRDefault="00632DD5" w:rsidP="00632DD5">
            <w:pPr>
              <w:spacing w:after="0" w:line="276" w:lineRule="auto"/>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48</w:t>
            </w:r>
          </w:p>
        </w:tc>
        <w:tc>
          <w:tcPr>
            <w:tcW w:w="4292" w:type="dxa"/>
            <w:tcMar>
              <w:top w:w="50" w:type="dxa"/>
              <w:left w:w="100" w:type="dxa"/>
            </w:tcMar>
            <w:vAlign w:val="center"/>
          </w:tcPr>
          <w:p w14:paraId="11CF551B"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Основные нормы употребления местоимений, глаголов. Практикум</w:t>
            </w:r>
          </w:p>
        </w:tc>
        <w:tc>
          <w:tcPr>
            <w:tcW w:w="1043" w:type="dxa"/>
            <w:tcMar>
              <w:top w:w="50" w:type="dxa"/>
              <w:left w:w="100" w:type="dxa"/>
            </w:tcMar>
            <w:vAlign w:val="center"/>
          </w:tcPr>
          <w:p w14:paraId="5A00AF92" w14:textId="77777777" w:rsidR="00632DD5" w:rsidRPr="00632DD5" w:rsidRDefault="00632DD5" w:rsidP="00632DD5">
            <w:pPr>
              <w:spacing w:after="0" w:line="276" w:lineRule="auto"/>
              <w:ind w:left="135"/>
              <w:jc w:val="center"/>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1</w:t>
            </w:r>
          </w:p>
        </w:tc>
        <w:tc>
          <w:tcPr>
            <w:tcW w:w="1205" w:type="dxa"/>
            <w:tcMar>
              <w:top w:w="50" w:type="dxa"/>
              <w:left w:w="100" w:type="dxa"/>
            </w:tcMar>
            <w:vAlign w:val="center"/>
          </w:tcPr>
          <w:p w14:paraId="675C47CF" w14:textId="77777777" w:rsidR="00632DD5" w:rsidRPr="00632DD5" w:rsidRDefault="00632DD5" w:rsidP="00632DD5">
            <w:pPr>
              <w:spacing w:after="0" w:line="276" w:lineRule="auto"/>
              <w:ind w:left="135"/>
              <w:jc w:val="center"/>
              <w:rPr>
                <w:rFonts w:ascii="Calibri" w:eastAsia="Calibri" w:hAnsi="Calibri" w:cs="Times New Roman"/>
              </w:rPr>
            </w:pPr>
          </w:p>
        </w:tc>
        <w:tc>
          <w:tcPr>
            <w:tcW w:w="1284" w:type="dxa"/>
            <w:tcMar>
              <w:top w:w="50" w:type="dxa"/>
              <w:left w:w="100" w:type="dxa"/>
            </w:tcMar>
            <w:vAlign w:val="center"/>
          </w:tcPr>
          <w:p w14:paraId="5A3BACE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3E644E64"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15.01.2024</w:t>
            </w:r>
          </w:p>
        </w:tc>
        <w:tc>
          <w:tcPr>
            <w:tcW w:w="3843" w:type="dxa"/>
            <w:tcMar>
              <w:top w:w="50" w:type="dxa"/>
              <w:left w:w="100" w:type="dxa"/>
            </w:tcMar>
            <w:vAlign w:val="center"/>
          </w:tcPr>
          <w:p w14:paraId="2920289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13">
              <w:r w:rsidRPr="00632DD5">
                <w:rPr>
                  <w:rFonts w:ascii="Times New Roman" w:eastAsia="Calibri" w:hAnsi="Times New Roman" w:cs="Times New Roman"/>
                  <w:color w:val="0000FF"/>
                  <w:u w:val="single"/>
                  <w:lang w:val="en-US"/>
                </w:rPr>
                <w:t>https://m.edsoo.ru/7f41bacc</w:t>
              </w:r>
            </w:hyperlink>
          </w:p>
        </w:tc>
      </w:tr>
      <w:tr w:rsidR="00632DD5" w:rsidRPr="00632DD5" w14:paraId="2B39609D" w14:textId="77777777" w:rsidTr="00B51EEB">
        <w:trPr>
          <w:trHeight w:val="144"/>
          <w:tblCellSpacing w:w="0" w:type="dxa"/>
        </w:trPr>
        <w:tc>
          <w:tcPr>
            <w:tcW w:w="856" w:type="dxa"/>
            <w:tcMar>
              <w:top w:w="50" w:type="dxa"/>
              <w:left w:w="100" w:type="dxa"/>
            </w:tcMar>
            <w:vAlign w:val="center"/>
          </w:tcPr>
          <w:p w14:paraId="7E941EE1"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49</w:t>
            </w:r>
          </w:p>
        </w:tc>
        <w:tc>
          <w:tcPr>
            <w:tcW w:w="4292" w:type="dxa"/>
            <w:tcMar>
              <w:top w:w="50" w:type="dxa"/>
              <w:left w:w="100" w:type="dxa"/>
            </w:tcMar>
            <w:vAlign w:val="center"/>
          </w:tcPr>
          <w:p w14:paraId="1371A6B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Итоговый контроль "Морфология. Морфологические нормы". Изложение с творческим заданием</w:t>
            </w:r>
          </w:p>
        </w:tc>
        <w:tc>
          <w:tcPr>
            <w:tcW w:w="1043" w:type="dxa"/>
            <w:tcMar>
              <w:top w:w="50" w:type="dxa"/>
              <w:left w:w="100" w:type="dxa"/>
            </w:tcMar>
            <w:vAlign w:val="center"/>
          </w:tcPr>
          <w:p w14:paraId="0A154918"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6DA1E14D"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84" w:type="dxa"/>
            <w:tcMar>
              <w:top w:w="50" w:type="dxa"/>
              <w:left w:w="100" w:type="dxa"/>
            </w:tcMar>
            <w:vAlign w:val="center"/>
          </w:tcPr>
          <w:p w14:paraId="764D410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0CC4A5B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17.01.2024 </w:t>
            </w:r>
          </w:p>
        </w:tc>
        <w:tc>
          <w:tcPr>
            <w:tcW w:w="3843" w:type="dxa"/>
            <w:tcMar>
              <w:top w:w="50" w:type="dxa"/>
              <w:left w:w="100" w:type="dxa"/>
            </w:tcMar>
            <w:vAlign w:val="center"/>
          </w:tcPr>
          <w:p w14:paraId="6F159D1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14">
              <w:r w:rsidRPr="00632DD5">
                <w:rPr>
                  <w:rFonts w:ascii="Times New Roman" w:eastAsia="Calibri" w:hAnsi="Times New Roman" w:cs="Times New Roman"/>
                  <w:color w:val="0000FF"/>
                  <w:u w:val="single"/>
                  <w:lang w:val="en-US"/>
                </w:rPr>
                <w:t>https://m.edsoo.ru/7f41bacc</w:t>
              </w:r>
            </w:hyperlink>
          </w:p>
        </w:tc>
      </w:tr>
      <w:tr w:rsidR="00632DD5" w:rsidRPr="00632DD5" w14:paraId="6622A735" w14:textId="77777777" w:rsidTr="00B51EEB">
        <w:trPr>
          <w:trHeight w:val="144"/>
          <w:tblCellSpacing w:w="0" w:type="dxa"/>
        </w:trPr>
        <w:tc>
          <w:tcPr>
            <w:tcW w:w="856" w:type="dxa"/>
            <w:tcMar>
              <w:top w:w="50" w:type="dxa"/>
              <w:left w:w="100" w:type="dxa"/>
            </w:tcMar>
            <w:vAlign w:val="center"/>
          </w:tcPr>
          <w:p w14:paraId="533C4345"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50</w:t>
            </w:r>
          </w:p>
        </w:tc>
        <w:tc>
          <w:tcPr>
            <w:tcW w:w="4292" w:type="dxa"/>
            <w:tcMar>
              <w:top w:w="50" w:type="dxa"/>
              <w:left w:w="100" w:type="dxa"/>
            </w:tcMar>
            <w:vAlign w:val="center"/>
          </w:tcPr>
          <w:p w14:paraId="49ED9EE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Орфография как раздел лингвистики (повторение, обобщение)</w:t>
            </w:r>
          </w:p>
        </w:tc>
        <w:tc>
          <w:tcPr>
            <w:tcW w:w="1043" w:type="dxa"/>
            <w:tcMar>
              <w:top w:w="50" w:type="dxa"/>
              <w:left w:w="100" w:type="dxa"/>
            </w:tcMar>
            <w:vAlign w:val="center"/>
          </w:tcPr>
          <w:p w14:paraId="3BF61940"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6B33867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32BA516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30D0E17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w:t>
            </w:r>
            <w:r w:rsidRPr="00632DD5">
              <w:rPr>
                <w:rFonts w:ascii="Times New Roman" w:eastAsia="Calibri" w:hAnsi="Times New Roman" w:cs="Times New Roman"/>
                <w:color w:val="000000"/>
                <w:sz w:val="24"/>
              </w:rPr>
              <w:t>0</w:t>
            </w:r>
            <w:r w:rsidRPr="00632DD5">
              <w:rPr>
                <w:rFonts w:ascii="Times New Roman" w:eastAsia="Calibri" w:hAnsi="Times New Roman" w:cs="Times New Roman"/>
                <w:color w:val="000000"/>
                <w:sz w:val="24"/>
                <w:lang w:val="en-US"/>
              </w:rPr>
              <w:t xml:space="preserve">.01.2024 </w:t>
            </w:r>
          </w:p>
        </w:tc>
        <w:tc>
          <w:tcPr>
            <w:tcW w:w="3843" w:type="dxa"/>
            <w:tcMar>
              <w:top w:w="50" w:type="dxa"/>
              <w:left w:w="100" w:type="dxa"/>
            </w:tcMar>
            <w:vAlign w:val="center"/>
          </w:tcPr>
          <w:p w14:paraId="586642E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15">
              <w:r w:rsidRPr="00632DD5">
                <w:rPr>
                  <w:rFonts w:ascii="Times New Roman" w:eastAsia="Calibri" w:hAnsi="Times New Roman" w:cs="Times New Roman"/>
                  <w:color w:val="0000FF"/>
                  <w:u w:val="single"/>
                  <w:lang w:val="en-US"/>
                </w:rPr>
                <w:t>https://m.edsoo.ru/7f41bacc</w:t>
              </w:r>
            </w:hyperlink>
          </w:p>
        </w:tc>
      </w:tr>
      <w:tr w:rsidR="00632DD5" w:rsidRPr="00632DD5" w14:paraId="0375F735" w14:textId="77777777" w:rsidTr="00B51EEB">
        <w:trPr>
          <w:trHeight w:val="144"/>
          <w:tblCellSpacing w:w="0" w:type="dxa"/>
        </w:trPr>
        <w:tc>
          <w:tcPr>
            <w:tcW w:w="856" w:type="dxa"/>
            <w:tcMar>
              <w:top w:w="50" w:type="dxa"/>
              <w:left w:w="100" w:type="dxa"/>
            </w:tcMar>
            <w:vAlign w:val="center"/>
          </w:tcPr>
          <w:p w14:paraId="5A759B08"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51</w:t>
            </w:r>
          </w:p>
        </w:tc>
        <w:tc>
          <w:tcPr>
            <w:tcW w:w="4292" w:type="dxa"/>
            <w:tcMar>
              <w:top w:w="50" w:type="dxa"/>
              <w:left w:w="100" w:type="dxa"/>
            </w:tcMar>
            <w:vAlign w:val="center"/>
          </w:tcPr>
          <w:p w14:paraId="6CC968A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Правописание гласных и согласных в корне</w:t>
            </w:r>
          </w:p>
        </w:tc>
        <w:tc>
          <w:tcPr>
            <w:tcW w:w="1043" w:type="dxa"/>
            <w:tcMar>
              <w:top w:w="50" w:type="dxa"/>
              <w:left w:w="100" w:type="dxa"/>
            </w:tcMar>
            <w:vAlign w:val="center"/>
          </w:tcPr>
          <w:p w14:paraId="05BFE9D2"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2E79BE2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0F81E0F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049F95E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w:t>
            </w:r>
            <w:r w:rsidRPr="00632DD5">
              <w:rPr>
                <w:rFonts w:ascii="Times New Roman" w:eastAsia="Calibri" w:hAnsi="Times New Roman" w:cs="Times New Roman"/>
                <w:color w:val="000000"/>
                <w:sz w:val="24"/>
              </w:rPr>
              <w:t>2</w:t>
            </w:r>
            <w:r w:rsidRPr="00632DD5">
              <w:rPr>
                <w:rFonts w:ascii="Times New Roman" w:eastAsia="Calibri" w:hAnsi="Times New Roman" w:cs="Times New Roman"/>
                <w:color w:val="000000"/>
                <w:sz w:val="24"/>
                <w:lang w:val="en-US"/>
              </w:rPr>
              <w:t xml:space="preserve">.01.2024 </w:t>
            </w:r>
          </w:p>
        </w:tc>
        <w:tc>
          <w:tcPr>
            <w:tcW w:w="3843" w:type="dxa"/>
            <w:tcMar>
              <w:top w:w="50" w:type="dxa"/>
              <w:left w:w="100" w:type="dxa"/>
            </w:tcMar>
            <w:vAlign w:val="center"/>
          </w:tcPr>
          <w:p w14:paraId="7945BD2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16">
              <w:r w:rsidRPr="00632DD5">
                <w:rPr>
                  <w:rFonts w:ascii="Times New Roman" w:eastAsia="Calibri" w:hAnsi="Times New Roman" w:cs="Times New Roman"/>
                  <w:color w:val="0000FF"/>
                  <w:u w:val="single"/>
                  <w:lang w:val="en-US"/>
                </w:rPr>
                <w:t>https://m.edsoo.ru/fbaae35a</w:t>
              </w:r>
            </w:hyperlink>
          </w:p>
        </w:tc>
      </w:tr>
      <w:tr w:rsidR="00632DD5" w:rsidRPr="00632DD5" w14:paraId="61A9B2F8" w14:textId="77777777" w:rsidTr="00B51EEB">
        <w:trPr>
          <w:trHeight w:val="144"/>
          <w:tblCellSpacing w:w="0" w:type="dxa"/>
        </w:trPr>
        <w:tc>
          <w:tcPr>
            <w:tcW w:w="856" w:type="dxa"/>
            <w:tcMar>
              <w:top w:w="50" w:type="dxa"/>
              <w:left w:w="100" w:type="dxa"/>
            </w:tcMar>
            <w:vAlign w:val="center"/>
          </w:tcPr>
          <w:p w14:paraId="5F9959BC"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52</w:t>
            </w:r>
          </w:p>
        </w:tc>
        <w:tc>
          <w:tcPr>
            <w:tcW w:w="4292" w:type="dxa"/>
            <w:tcMar>
              <w:top w:w="50" w:type="dxa"/>
              <w:left w:w="100" w:type="dxa"/>
            </w:tcMar>
            <w:vAlign w:val="center"/>
          </w:tcPr>
          <w:p w14:paraId="191464F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Правописание гласных и согласных в корне. </w:t>
            </w:r>
          </w:p>
        </w:tc>
        <w:tc>
          <w:tcPr>
            <w:tcW w:w="1043" w:type="dxa"/>
            <w:tcMar>
              <w:top w:w="50" w:type="dxa"/>
              <w:left w:w="100" w:type="dxa"/>
            </w:tcMar>
            <w:vAlign w:val="center"/>
          </w:tcPr>
          <w:p w14:paraId="3E71AE72"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2A3E220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2CAC65D9"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6CCC009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w:t>
            </w:r>
            <w:r w:rsidRPr="00632DD5">
              <w:rPr>
                <w:rFonts w:ascii="Times New Roman" w:eastAsia="Calibri" w:hAnsi="Times New Roman" w:cs="Times New Roman"/>
                <w:color w:val="000000"/>
                <w:sz w:val="24"/>
              </w:rPr>
              <w:t>4</w:t>
            </w:r>
            <w:r w:rsidRPr="00632DD5">
              <w:rPr>
                <w:rFonts w:ascii="Times New Roman" w:eastAsia="Calibri" w:hAnsi="Times New Roman" w:cs="Times New Roman"/>
                <w:color w:val="000000"/>
                <w:sz w:val="24"/>
                <w:lang w:val="en-US"/>
              </w:rPr>
              <w:t xml:space="preserve">.01.2024 </w:t>
            </w:r>
          </w:p>
        </w:tc>
        <w:tc>
          <w:tcPr>
            <w:tcW w:w="3843" w:type="dxa"/>
            <w:tcMar>
              <w:top w:w="50" w:type="dxa"/>
              <w:left w:w="100" w:type="dxa"/>
            </w:tcMar>
            <w:vAlign w:val="center"/>
          </w:tcPr>
          <w:p w14:paraId="6940452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17">
              <w:r w:rsidRPr="00632DD5">
                <w:rPr>
                  <w:rFonts w:ascii="Times New Roman" w:eastAsia="Calibri" w:hAnsi="Times New Roman" w:cs="Times New Roman"/>
                  <w:color w:val="0000FF"/>
                  <w:u w:val="single"/>
                  <w:lang w:val="en-US"/>
                </w:rPr>
                <w:t>https://m.edsoo.ru/7f41bacc</w:t>
              </w:r>
            </w:hyperlink>
          </w:p>
        </w:tc>
      </w:tr>
      <w:tr w:rsidR="00632DD5" w:rsidRPr="00632DD5" w14:paraId="45AE5026" w14:textId="77777777" w:rsidTr="00B51EEB">
        <w:trPr>
          <w:trHeight w:val="144"/>
          <w:tblCellSpacing w:w="0" w:type="dxa"/>
        </w:trPr>
        <w:tc>
          <w:tcPr>
            <w:tcW w:w="856" w:type="dxa"/>
            <w:tcMar>
              <w:top w:w="50" w:type="dxa"/>
              <w:left w:w="100" w:type="dxa"/>
            </w:tcMar>
            <w:vAlign w:val="center"/>
          </w:tcPr>
          <w:p w14:paraId="4643D113" w14:textId="77777777" w:rsidR="00632DD5" w:rsidRPr="00632DD5" w:rsidRDefault="00632DD5" w:rsidP="00632DD5">
            <w:pPr>
              <w:spacing w:after="0" w:line="276" w:lineRule="auto"/>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53</w:t>
            </w:r>
          </w:p>
        </w:tc>
        <w:tc>
          <w:tcPr>
            <w:tcW w:w="4292" w:type="dxa"/>
            <w:tcMar>
              <w:top w:w="50" w:type="dxa"/>
              <w:left w:w="100" w:type="dxa"/>
            </w:tcMar>
            <w:vAlign w:val="center"/>
          </w:tcPr>
          <w:p w14:paraId="32B89ED8" w14:textId="77777777" w:rsidR="00632DD5" w:rsidRPr="00632DD5" w:rsidRDefault="00632DD5" w:rsidP="00632DD5">
            <w:pPr>
              <w:spacing w:after="0" w:line="276" w:lineRule="auto"/>
              <w:ind w:left="135"/>
              <w:rPr>
                <w:rFonts w:ascii="Times New Roman" w:eastAsia="Calibri" w:hAnsi="Times New Roman" w:cs="Times New Roman"/>
                <w:color w:val="000000"/>
                <w:sz w:val="24"/>
              </w:rPr>
            </w:pPr>
            <w:r w:rsidRPr="00632DD5">
              <w:rPr>
                <w:rFonts w:ascii="Times New Roman" w:eastAsia="Calibri" w:hAnsi="Times New Roman" w:cs="Times New Roman"/>
                <w:color w:val="000000"/>
                <w:sz w:val="24"/>
                <w:lang w:val="en-US"/>
              </w:rPr>
              <w:t xml:space="preserve">Правописание гласных и согласных в корне. </w:t>
            </w:r>
          </w:p>
        </w:tc>
        <w:tc>
          <w:tcPr>
            <w:tcW w:w="1043" w:type="dxa"/>
            <w:tcMar>
              <w:top w:w="50" w:type="dxa"/>
              <w:left w:w="100" w:type="dxa"/>
            </w:tcMar>
            <w:vAlign w:val="center"/>
          </w:tcPr>
          <w:p w14:paraId="6FB28F3F" w14:textId="77777777" w:rsidR="00632DD5" w:rsidRPr="00632DD5" w:rsidRDefault="00632DD5" w:rsidP="00632DD5">
            <w:pPr>
              <w:spacing w:after="0" w:line="276" w:lineRule="auto"/>
              <w:ind w:left="135"/>
              <w:jc w:val="center"/>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1</w:t>
            </w:r>
          </w:p>
        </w:tc>
        <w:tc>
          <w:tcPr>
            <w:tcW w:w="1205" w:type="dxa"/>
            <w:tcMar>
              <w:top w:w="50" w:type="dxa"/>
              <w:left w:w="100" w:type="dxa"/>
            </w:tcMar>
            <w:vAlign w:val="center"/>
          </w:tcPr>
          <w:p w14:paraId="302E485E" w14:textId="77777777" w:rsidR="00632DD5" w:rsidRPr="00632DD5" w:rsidRDefault="00632DD5" w:rsidP="00632DD5">
            <w:pPr>
              <w:spacing w:after="0" w:line="276" w:lineRule="auto"/>
              <w:ind w:left="135"/>
              <w:jc w:val="center"/>
              <w:rPr>
                <w:rFonts w:ascii="Calibri" w:eastAsia="Calibri" w:hAnsi="Calibri" w:cs="Times New Roman"/>
              </w:rPr>
            </w:pPr>
          </w:p>
        </w:tc>
        <w:tc>
          <w:tcPr>
            <w:tcW w:w="1284" w:type="dxa"/>
            <w:tcMar>
              <w:top w:w="50" w:type="dxa"/>
              <w:left w:w="100" w:type="dxa"/>
            </w:tcMar>
            <w:vAlign w:val="center"/>
          </w:tcPr>
          <w:p w14:paraId="7A9B07F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288CF242"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2</w:t>
            </w:r>
            <w:r w:rsidRPr="00632DD5">
              <w:rPr>
                <w:rFonts w:ascii="Times New Roman" w:eastAsia="Calibri" w:hAnsi="Times New Roman" w:cs="Times New Roman"/>
                <w:color w:val="000000"/>
                <w:sz w:val="24"/>
              </w:rPr>
              <w:t>7</w:t>
            </w:r>
            <w:r w:rsidRPr="00632DD5">
              <w:rPr>
                <w:rFonts w:ascii="Times New Roman" w:eastAsia="Calibri" w:hAnsi="Times New Roman" w:cs="Times New Roman"/>
                <w:color w:val="000000"/>
                <w:sz w:val="24"/>
                <w:lang w:val="en-US"/>
              </w:rPr>
              <w:t xml:space="preserve">.01.2024 </w:t>
            </w:r>
          </w:p>
        </w:tc>
        <w:tc>
          <w:tcPr>
            <w:tcW w:w="3843" w:type="dxa"/>
            <w:tcMar>
              <w:top w:w="50" w:type="dxa"/>
              <w:left w:w="100" w:type="dxa"/>
            </w:tcMar>
            <w:vAlign w:val="center"/>
          </w:tcPr>
          <w:p w14:paraId="4236A6E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18">
              <w:r w:rsidRPr="00632DD5">
                <w:rPr>
                  <w:rFonts w:ascii="Times New Roman" w:eastAsia="Calibri" w:hAnsi="Times New Roman" w:cs="Times New Roman"/>
                  <w:color w:val="0000FF"/>
                  <w:u w:val="single"/>
                  <w:lang w:val="en-US"/>
                </w:rPr>
                <w:t>https://m.edsoo.ru/fbaae53a</w:t>
              </w:r>
            </w:hyperlink>
          </w:p>
        </w:tc>
      </w:tr>
      <w:tr w:rsidR="00632DD5" w:rsidRPr="00632DD5" w14:paraId="07D3C398" w14:textId="77777777" w:rsidTr="00B51EEB">
        <w:trPr>
          <w:trHeight w:val="144"/>
          <w:tblCellSpacing w:w="0" w:type="dxa"/>
        </w:trPr>
        <w:tc>
          <w:tcPr>
            <w:tcW w:w="856" w:type="dxa"/>
            <w:tcMar>
              <w:top w:w="50" w:type="dxa"/>
              <w:left w:w="100" w:type="dxa"/>
            </w:tcMar>
            <w:vAlign w:val="center"/>
          </w:tcPr>
          <w:p w14:paraId="4B45A648"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54-55</w:t>
            </w:r>
          </w:p>
        </w:tc>
        <w:tc>
          <w:tcPr>
            <w:tcW w:w="4292" w:type="dxa"/>
            <w:tcMar>
              <w:top w:w="50" w:type="dxa"/>
              <w:left w:w="100" w:type="dxa"/>
            </w:tcMar>
            <w:vAlign w:val="center"/>
          </w:tcPr>
          <w:p w14:paraId="4A09084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Правила правописания слов с разделительных ъ и ь. </w:t>
            </w:r>
            <w:r w:rsidRPr="00632DD5">
              <w:rPr>
                <w:rFonts w:ascii="Times New Roman" w:eastAsia="Calibri" w:hAnsi="Times New Roman" w:cs="Times New Roman"/>
                <w:color w:val="000000"/>
                <w:sz w:val="24"/>
                <w:lang w:val="en-US"/>
              </w:rPr>
              <w:lastRenderedPageBreak/>
              <w:t>Правописание приставок. Буквы ы — и после приставок</w:t>
            </w:r>
          </w:p>
        </w:tc>
        <w:tc>
          <w:tcPr>
            <w:tcW w:w="1043" w:type="dxa"/>
            <w:tcMar>
              <w:top w:w="50" w:type="dxa"/>
              <w:left w:w="100" w:type="dxa"/>
            </w:tcMar>
            <w:vAlign w:val="center"/>
          </w:tcPr>
          <w:p w14:paraId="578E4EE6"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lastRenderedPageBreak/>
              <w:t>2</w:t>
            </w:r>
          </w:p>
        </w:tc>
        <w:tc>
          <w:tcPr>
            <w:tcW w:w="1205" w:type="dxa"/>
            <w:tcMar>
              <w:top w:w="50" w:type="dxa"/>
              <w:left w:w="100" w:type="dxa"/>
            </w:tcMar>
            <w:vAlign w:val="center"/>
          </w:tcPr>
          <w:p w14:paraId="0975AA9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021F39C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02F9557A"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 2</w:t>
            </w:r>
            <w:r w:rsidRPr="00632DD5">
              <w:rPr>
                <w:rFonts w:ascii="Times New Roman" w:eastAsia="Calibri" w:hAnsi="Times New Roman" w:cs="Times New Roman"/>
                <w:color w:val="000000"/>
                <w:sz w:val="24"/>
              </w:rPr>
              <w:t>9</w:t>
            </w:r>
            <w:r w:rsidRPr="00632DD5">
              <w:rPr>
                <w:rFonts w:ascii="Times New Roman" w:eastAsia="Calibri" w:hAnsi="Times New Roman" w:cs="Times New Roman"/>
                <w:color w:val="000000"/>
                <w:sz w:val="24"/>
                <w:lang w:val="en-US"/>
              </w:rPr>
              <w:t>.01.2024</w:t>
            </w:r>
          </w:p>
          <w:p w14:paraId="3250E14C"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 31.01.2024</w:t>
            </w:r>
          </w:p>
          <w:p w14:paraId="63DFDF0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rPr>
              <w:t>3.02.2024</w:t>
            </w:r>
            <w:r w:rsidRPr="00632DD5">
              <w:rPr>
                <w:rFonts w:ascii="Times New Roman" w:eastAsia="Calibri" w:hAnsi="Times New Roman" w:cs="Times New Roman"/>
                <w:color w:val="000000"/>
                <w:sz w:val="24"/>
                <w:lang w:val="en-US"/>
              </w:rPr>
              <w:t xml:space="preserve"> </w:t>
            </w:r>
          </w:p>
        </w:tc>
        <w:tc>
          <w:tcPr>
            <w:tcW w:w="3843" w:type="dxa"/>
            <w:tcMar>
              <w:top w:w="50" w:type="dxa"/>
              <w:left w:w="100" w:type="dxa"/>
            </w:tcMar>
            <w:vAlign w:val="center"/>
          </w:tcPr>
          <w:p w14:paraId="1E7BA0C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19">
              <w:r w:rsidRPr="00632DD5">
                <w:rPr>
                  <w:rFonts w:ascii="Times New Roman" w:eastAsia="Calibri" w:hAnsi="Times New Roman" w:cs="Times New Roman"/>
                  <w:color w:val="0000FF"/>
                  <w:u w:val="single"/>
                  <w:lang w:val="en-US"/>
                </w:rPr>
                <w:t>https://m.edsoo.ru/7f41bacc</w:t>
              </w:r>
            </w:hyperlink>
          </w:p>
        </w:tc>
      </w:tr>
      <w:tr w:rsidR="00632DD5" w:rsidRPr="00632DD5" w14:paraId="4AEE80DB" w14:textId="77777777" w:rsidTr="00B51EEB">
        <w:trPr>
          <w:trHeight w:val="144"/>
          <w:tblCellSpacing w:w="0" w:type="dxa"/>
        </w:trPr>
        <w:tc>
          <w:tcPr>
            <w:tcW w:w="856" w:type="dxa"/>
            <w:tcMar>
              <w:top w:w="50" w:type="dxa"/>
              <w:left w:w="100" w:type="dxa"/>
            </w:tcMar>
            <w:vAlign w:val="center"/>
          </w:tcPr>
          <w:p w14:paraId="620354C4"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56</w:t>
            </w:r>
          </w:p>
        </w:tc>
        <w:tc>
          <w:tcPr>
            <w:tcW w:w="4292" w:type="dxa"/>
            <w:tcMar>
              <w:top w:w="50" w:type="dxa"/>
              <w:left w:w="100" w:type="dxa"/>
            </w:tcMar>
            <w:vAlign w:val="center"/>
          </w:tcPr>
          <w:p w14:paraId="34D7C60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Употребление разделительных ъ и ь. Правописание приставок. Буквы ы — и после приставок. Практикум</w:t>
            </w:r>
          </w:p>
        </w:tc>
        <w:tc>
          <w:tcPr>
            <w:tcW w:w="1043" w:type="dxa"/>
            <w:tcMar>
              <w:top w:w="50" w:type="dxa"/>
              <w:left w:w="100" w:type="dxa"/>
            </w:tcMar>
            <w:vAlign w:val="center"/>
          </w:tcPr>
          <w:p w14:paraId="54D51126"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0CFFBC6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49EB1D2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5BCA05F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05.02.2024 </w:t>
            </w:r>
          </w:p>
        </w:tc>
        <w:tc>
          <w:tcPr>
            <w:tcW w:w="3843" w:type="dxa"/>
            <w:tcMar>
              <w:top w:w="50" w:type="dxa"/>
              <w:left w:w="100" w:type="dxa"/>
            </w:tcMar>
            <w:vAlign w:val="center"/>
          </w:tcPr>
          <w:p w14:paraId="705368F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20">
              <w:r w:rsidRPr="00632DD5">
                <w:rPr>
                  <w:rFonts w:ascii="Times New Roman" w:eastAsia="Calibri" w:hAnsi="Times New Roman" w:cs="Times New Roman"/>
                  <w:color w:val="0000FF"/>
                  <w:u w:val="single"/>
                  <w:lang w:val="en-US"/>
                </w:rPr>
                <w:t>https://m.edsoo.ru/7f41bacc</w:t>
              </w:r>
            </w:hyperlink>
          </w:p>
        </w:tc>
      </w:tr>
      <w:tr w:rsidR="00632DD5" w:rsidRPr="00632DD5" w14:paraId="396441AF" w14:textId="77777777" w:rsidTr="00B51EEB">
        <w:trPr>
          <w:trHeight w:val="144"/>
          <w:tblCellSpacing w:w="0" w:type="dxa"/>
        </w:trPr>
        <w:tc>
          <w:tcPr>
            <w:tcW w:w="856" w:type="dxa"/>
            <w:tcMar>
              <w:top w:w="50" w:type="dxa"/>
              <w:left w:w="100" w:type="dxa"/>
            </w:tcMar>
            <w:vAlign w:val="center"/>
          </w:tcPr>
          <w:p w14:paraId="3AD22328" w14:textId="77777777" w:rsidR="00632DD5" w:rsidRPr="00632DD5" w:rsidRDefault="00632DD5" w:rsidP="00632DD5">
            <w:pPr>
              <w:spacing w:after="0" w:line="276" w:lineRule="auto"/>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57-58</w:t>
            </w:r>
          </w:p>
        </w:tc>
        <w:tc>
          <w:tcPr>
            <w:tcW w:w="4292" w:type="dxa"/>
            <w:tcMar>
              <w:top w:w="50" w:type="dxa"/>
              <w:left w:w="100" w:type="dxa"/>
            </w:tcMar>
            <w:vAlign w:val="center"/>
          </w:tcPr>
          <w:p w14:paraId="2A9B87F4" w14:textId="77777777" w:rsidR="00632DD5" w:rsidRPr="00632DD5" w:rsidRDefault="00632DD5" w:rsidP="00632DD5">
            <w:pPr>
              <w:spacing w:after="0" w:line="276" w:lineRule="auto"/>
              <w:ind w:left="135"/>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Контрольное сочинение по прочитанному тексту</w:t>
            </w:r>
          </w:p>
        </w:tc>
        <w:tc>
          <w:tcPr>
            <w:tcW w:w="1043" w:type="dxa"/>
            <w:tcMar>
              <w:top w:w="50" w:type="dxa"/>
              <w:left w:w="100" w:type="dxa"/>
            </w:tcMar>
            <w:vAlign w:val="center"/>
          </w:tcPr>
          <w:p w14:paraId="2BBB6DFD" w14:textId="77777777" w:rsidR="00632DD5" w:rsidRPr="00632DD5" w:rsidRDefault="00632DD5" w:rsidP="00632DD5">
            <w:pPr>
              <w:spacing w:after="0" w:line="276" w:lineRule="auto"/>
              <w:ind w:left="135"/>
              <w:jc w:val="center"/>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2</w:t>
            </w:r>
          </w:p>
        </w:tc>
        <w:tc>
          <w:tcPr>
            <w:tcW w:w="1205" w:type="dxa"/>
            <w:tcMar>
              <w:top w:w="50" w:type="dxa"/>
              <w:left w:w="100" w:type="dxa"/>
            </w:tcMar>
            <w:vAlign w:val="center"/>
          </w:tcPr>
          <w:p w14:paraId="50774E4A"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Calibri" w:eastAsia="Calibri" w:hAnsi="Calibri" w:cs="Times New Roman"/>
              </w:rPr>
              <w:t>2</w:t>
            </w:r>
          </w:p>
        </w:tc>
        <w:tc>
          <w:tcPr>
            <w:tcW w:w="1284" w:type="dxa"/>
            <w:tcMar>
              <w:top w:w="50" w:type="dxa"/>
              <w:left w:w="100" w:type="dxa"/>
            </w:tcMar>
            <w:vAlign w:val="center"/>
          </w:tcPr>
          <w:p w14:paraId="0C033C6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73304AB9"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 0</w:t>
            </w:r>
            <w:r w:rsidRPr="00632DD5">
              <w:rPr>
                <w:rFonts w:ascii="Times New Roman" w:eastAsia="Calibri" w:hAnsi="Times New Roman" w:cs="Times New Roman"/>
                <w:color w:val="000000"/>
                <w:sz w:val="24"/>
              </w:rPr>
              <w:t>7</w:t>
            </w:r>
            <w:r w:rsidRPr="00632DD5">
              <w:rPr>
                <w:rFonts w:ascii="Times New Roman" w:eastAsia="Calibri" w:hAnsi="Times New Roman" w:cs="Times New Roman"/>
                <w:color w:val="000000"/>
                <w:sz w:val="24"/>
                <w:lang w:val="en-US"/>
              </w:rPr>
              <w:t xml:space="preserve">.02.2024 </w:t>
            </w:r>
          </w:p>
          <w:p w14:paraId="1EAF9438"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10</w:t>
            </w:r>
            <w:r w:rsidRPr="00632DD5">
              <w:rPr>
                <w:rFonts w:ascii="Times New Roman" w:eastAsia="Calibri" w:hAnsi="Times New Roman" w:cs="Times New Roman"/>
                <w:color w:val="000000"/>
                <w:sz w:val="24"/>
                <w:lang w:val="en-US"/>
              </w:rPr>
              <w:t xml:space="preserve">.02.2024 </w:t>
            </w:r>
          </w:p>
        </w:tc>
        <w:tc>
          <w:tcPr>
            <w:tcW w:w="3843" w:type="dxa"/>
            <w:tcMar>
              <w:top w:w="50" w:type="dxa"/>
              <w:left w:w="100" w:type="dxa"/>
            </w:tcMar>
            <w:vAlign w:val="center"/>
          </w:tcPr>
          <w:p w14:paraId="50D5E94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21">
              <w:r w:rsidRPr="00632DD5">
                <w:rPr>
                  <w:rFonts w:ascii="Times New Roman" w:eastAsia="Calibri" w:hAnsi="Times New Roman" w:cs="Times New Roman"/>
                  <w:color w:val="0000FF"/>
                  <w:u w:val="single"/>
                  <w:lang w:val="en-US"/>
                </w:rPr>
                <w:t>https://m.edsoo.ru/7f41bacc</w:t>
              </w:r>
            </w:hyperlink>
          </w:p>
        </w:tc>
      </w:tr>
      <w:tr w:rsidR="00632DD5" w:rsidRPr="00632DD5" w14:paraId="69211FC9" w14:textId="77777777" w:rsidTr="00B51EEB">
        <w:trPr>
          <w:trHeight w:val="144"/>
          <w:tblCellSpacing w:w="0" w:type="dxa"/>
        </w:trPr>
        <w:tc>
          <w:tcPr>
            <w:tcW w:w="856" w:type="dxa"/>
            <w:tcMar>
              <w:top w:w="50" w:type="dxa"/>
              <w:left w:w="100" w:type="dxa"/>
            </w:tcMar>
            <w:vAlign w:val="center"/>
          </w:tcPr>
          <w:p w14:paraId="5638A313"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59</w:t>
            </w:r>
          </w:p>
        </w:tc>
        <w:tc>
          <w:tcPr>
            <w:tcW w:w="4292" w:type="dxa"/>
            <w:tcMar>
              <w:top w:w="50" w:type="dxa"/>
              <w:left w:w="100" w:type="dxa"/>
            </w:tcMar>
            <w:vAlign w:val="center"/>
          </w:tcPr>
          <w:p w14:paraId="55D4FB3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Правописание суффиксов</w:t>
            </w:r>
          </w:p>
        </w:tc>
        <w:tc>
          <w:tcPr>
            <w:tcW w:w="1043" w:type="dxa"/>
            <w:tcMar>
              <w:top w:w="50" w:type="dxa"/>
              <w:left w:w="100" w:type="dxa"/>
            </w:tcMar>
            <w:vAlign w:val="center"/>
          </w:tcPr>
          <w:p w14:paraId="66B5B18F"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6369B99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6A013B8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4C5699C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12</w:t>
            </w:r>
            <w:r w:rsidRPr="00632DD5">
              <w:rPr>
                <w:rFonts w:ascii="Times New Roman" w:eastAsia="Calibri" w:hAnsi="Times New Roman" w:cs="Times New Roman"/>
                <w:color w:val="000000"/>
                <w:sz w:val="24"/>
                <w:lang w:val="en-US"/>
              </w:rPr>
              <w:t xml:space="preserve">.02.2024 </w:t>
            </w:r>
          </w:p>
        </w:tc>
        <w:tc>
          <w:tcPr>
            <w:tcW w:w="3843" w:type="dxa"/>
            <w:tcMar>
              <w:top w:w="50" w:type="dxa"/>
              <w:left w:w="100" w:type="dxa"/>
            </w:tcMar>
            <w:vAlign w:val="center"/>
          </w:tcPr>
          <w:p w14:paraId="3156C71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22">
              <w:r w:rsidRPr="00632DD5">
                <w:rPr>
                  <w:rFonts w:ascii="Times New Roman" w:eastAsia="Calibri" w:hAnsi="Times New Roman" w:cs="Times New Roman"/>
                  <w:color w:val="0000FF"/>
                  <w:u w:val="single"/>
                  <w:lang w:val="en-US"/>
                </w:rPr>
                <w:t>https://m.edsoo.ru/fbaae53a</w:t>
              </w:r>
            </w:hyperlink>
          </w:p>
        </w:tc>
      </w:tr>
      <w:tr w:rsidR="00632DD5" w:rsidRPr="00632DD5" w14:paraId="0A341F77" w14:textId="77777777" w:rsidTr="00B51EEB">
        <w:trPr>
          <w:trHeight w:val="144"/>
          <w:tblCellSpacing w:w="0" w:type="dxa"/>
        </w:trPr>
        <w:tc>
          <w:tcPr>
            <w:tcW w:w="856" w:type="dxa"/>
            <w:tcMar>
              <w:top w:w="50" w:type="dxa"/>
              <w:left w:w="100" w:type="dxa"/>
            </w:tcMar>
            <w:vAlign w:val="center"/>
          </w:tcPr>
          <w:p w14:paraId="36CD5F13"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60</w:t>
            </w:r>
          </w:p>
        </w:tc>
        <w:tc>
          <w:tcPr>
            <w:tcW w:w="4292" w:type="dxa"/>
            <w:tcMar>
              <w:top w:w="50" w:type="dxa"/>
              <w:left w:w="100" w:type="dxa"/>
            </w:tcMar>
            <w:vAlign w:val="center"/>
          </w:tcPr>
          <w:p w14:paraId="7FC53BC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Правописание суффиксов. </w:t>
            </w:r>
          </w:p>
        </w:tc>
        <w:tc>
          <w:tcPr>
            <w:tcW w:w="1043" w:type="dxa"/>
            <w:tcMar>
              <w:top w:w="50" w:type="dxa"/>
              <w:left w:w="100" w:type="dxa"/>
            </w:tcMar>
            <w:vAlign w:val="center"/>
          </w:tcPr>
          <w:p w14:paraId="4C946138"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7362864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25C5F89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36DF2FB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w:t>
            </w:r>
            <w:r w:rsidRPr="00632DD5">
              <w:rPr>
                <w:rFonts w:ascii="Times New Roman" w:eastAsia="Calibri" w:hAnsi="Times New Roman" w:cs="Times New Roman"/>
                <w:color w:val="000000"/>
                <w:sz w:val="24"/>
              </w:rPr>
              <w:t>4</w:t>
            </w:r>
            <w:r w:rsidRPr="00632DD5">
              <w:rPr>
                <w:rFonts w:ascii="Times New Roman" w:eastAsia="Calibri" w:hAnsi="Times New Roman" w:cs="Times New Roman"/>
                <w:color w:val="000000"/>
                <w:sz w:val="24"/>
                <w:lang w:val="en-US"/>
              </w:rPr>
              <w:t xml:space="preserve">.02.2024 </w:t>
            </w:r>
          </w:p>
        </w:tc>
        <w:tc>
          <w:tcPr>
            <w:tcW w:w="3843" w:type="dxa"/>
            <w:tcMar>
              <w:top w:w="50" w:type="dxa"/>
              <w:left w:w="100" w:type="dxa"/>
            </w:tcMar>
            <w:vAlign w:val="center"/>
          </w:tcPr>
          <w:p w14:paraId="2B37794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23">
              <w:r w:rsidRPr="00632DD5">
                <w:rPr>
                  <w:rFonts w:ascii="Times New Roman" w:eastAsia="Calibri" w:hAnsi="Times New Roman" w:cs="Times New Roman"/>
                  <w:color w:val="0000FF"/>
                  <w:u w:val="single"/>
                  <w:lang w:val="en-US"/>
                </w:rPr>
                <w:t>https://m.edsoo.ru/fbaae53a</w:t>
              </w:r>
            </w:hyperlink>
          </w:p>
        </w:tc>
      </w:tr>
      <w:tr w:rsidR="00632DD5" w:rsidRPr="00632DD5" w14:paraId="6F480896" w14:textId="77777777" w:rsidTr="00B51EEB">
        <w:trPr>
          <w:trHeight w:val="144"/>
          <w:tblCellSpacing w:w="0" w:type="dxa"/>
        </w:trPr>
        <w:tc>
          <w:tcPr>
            <w:tcW w:w="856" w:type="dxa"/>
            <w:tcMar>
              <w:top w:w="50" w:type="dxa"/>
              <w:left w:w="100" w:type="dxa"/>
            </w:tcMar>
            <w:vAlign w:val="center"/>
          </w:tcPr>
          <w:p w14:paraId="0CA7D214" w14:textId="77777777" w:rsidR="00632DD5" w:rsidRPr="00632DD5" w:rsidRDefault="00632DD5" w:rsidP="00632DD5">
            <w:pPr>
              <w:spacing w:after="0" w:line="276" w:lineRule="auto"/>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61</w:t>
            </w:r>
          </w:p>
        </w:tc>
        <w:tc>
          <w:tcPr>
            <w:tcW w:w="4292" w:type="dxa"/>
            <w:tcMar>
              <w:top w:w="50" w:type="dxa"/>
              <w:left w:w="100" w:type="dxa"/>
            </w:tcMar>
            <w:vAlign w:val="center"/>
          </w:tcPr>
          <w:p w14:paraId="1D33056F"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Правописание суффиксов. Практикум</w:t>
            </w:r>
          </w:p>
        </w:tc>
        <w:tc>
          <w:tcPr>
            <w:tcW w:w="1043" w:type="dxa"/>
            <w:tcMar>
              <w:top w:w="50" w:type="dxa"/>
              <w:left w:w="100" w:type="dxa"/>
            </w:tcMar>
            <w:vAlign w:val="center"/>
          </w:tcPr>
          <w:p w14:paraId="496447B1" w14:textId="77777777" w:rsidR="00632DD5" w:rsidRPr="00632DD5" w:rsidRDefault="00632DD5" w:rsidP="00632DD5">
            <w:pPr>
              <w:spacing w:after="0" w:line="276" w:lineRule="auto"/>
              <w:ind w:left="135"/>
              <w:jc w:val="center"/>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1</w:t>
            </w:r>
          </w:p>
        </w:tc>
        <w:tc>
          <w:tcPr>
            <w:tcW w:w="1205" w:type="dxa"/>
            <w:tcMar>
              <w:top w:w="50" w:type="dxa"/>
              <w:left w:w="100" w:type="dxa"/>
            </w:tcMar>
            <w:vAlign w:val="center"/>
          </w:tcPr>
          <w:p w14:paraId="271F3F5F" w14:textId="77777777" w:rsidR="00632DD5" w:rsidRPr="00632DD5" w:rsidRDefault="00632DD5" w:rsidP="00632DD5">
            <w:pPr>
              <w:spacing w:after="0" w:line="276" w:lineRule="auto"/>
              <w:ind w:left="135"/>
              <w:jc w:val="center"/>
              <w:rPr>
                <w:rFonts w:ascii="Calibri" w:eastAsia="Calibri" w:hAnsi="Calibri" w:cs="Times New Roman"/>
              </w:rPr>
            </w:pPr>
          </w:p>
        </w:tc>
        <w:tc>
          <w:tcPr>
            <w:tcW w:w="1284" w:type="dxa"/>
            <w:tcMar>
              <w:top w:w="50" w:type="dxa"/>
              <w:left w:w="100" w:type="dxa"/>
            </w:tcMar>
            <w:vAlign w:val="center"/>
          </w:tcPr>
          <w:p w14:paraId="74CEF2D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4246AE9E"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17</w:t>
            </w:r>
            <w:r w:rsidRPr="00632DD5">
              <w:rPr>
                <w:rFonts w:ascii="Times New Roman" w:eastAsia="Calibri" w:hAnsi="Times New Roman" w:cs="Times New Roman"/>
                <w:color w:val="000000"/>
                <w:sz w:val="24"/>
                <w:lang w:val="en-US"/>
              </w:rPr>
              <w:t xml:space="preserve">.02.2024 </w:t>
            </w:r>
          </w:p>
        </w:tc>
        <w:tc>
          <w:tcPr>
            <w:tcW w:w="3843" w:type="dxa"/>
            <w:tcMar>
              <w:top w:w="50" w:type="dxa"/>
              <w:left w:w="100" w:type="dxa"/>
            </w:tcMar>
            <w:vAlign w:val="center"/>
          </w:tcPr>
          <w:p w14:paraId="2CA5CA2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24">
              <w:r w:rsidRPr="00632DD5">
                <w:rPr>
                  <w:rFonts w:ascii="Times New Roman" w:eastAsia="Calibri" w:hAnsi="Times New Roman" w:cs="Times New Roman"/>
                  <w:color w:val="0000FF"/>
                  <w:u w:val="single"/>
                  <w:lang w:val="en-US"/>
                </w:rPr>
                <w:t>https://m.edsoo.ru/7f41bacc</w:t>
              </w:r>
            </w:hyperlink>
          </w:p>
        </w:tc>
      </w:tr>
      <w:tr w:rsidR="00632DD5" w:rsidRPr="00632DD5" w14:paraId="1A891564" w14:textId="77777777" w:rsidTr="00B51EEB">
        <w:trPr>
          <w:trHeight w:val="144"/>
          <w:tblCellSpacing w:w="0" w:type="dxa"/>
        </w:trPr>
        <w:tc>
          <w:tcPr>
            <w:tcW w:w="856" w:type="dxa"/>
            <w:tcMar>
              <w:top w:w="50" w:type="dxa"/>
              <w:left w:w="100" w:type="dxa"/>
            </w:tcMar>
            <w:vAlign w:val="center"/>
          </w:tcPr>
          <w:p w14:paraId="397E4FF7"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62</w:t>
            </w:r>
          </w:p>
        </w:tc>
        <w:tc>
          <w:tcPr>
            <w:tcW w:w="4292" w:type="dxa"/>
            <w:tcMar>
              <w:top w:w="50" w:type="dxa"/>
              <w:left w:w="100" w:type="dxa"/>
            </w:tcMar>
            <w:vAlign w:val="center"/>
          </w:tcPr>
          <w:p w14:paraId="3DCE78B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Правописание н и нн в именах существительных, в именах прилагательных, глаголах, причастиях, наречиях</w:t>
            </w:r>
          </w:p>
        </w:tc>
        <w:tc>
          <w:tcPr>
            <w:tcW w:w="1043" w:type="dxa"/>
            <w:tcMar>
              <w:top w:w="50" w:type="dxa"/>
              <w:left w:w="100" w:type="dxa"/>
            </w:tcMar>
            <w:vAlign w:val="center"/>
          </w:tcPr>
          <w:p w14:paraId="34FAEBD6"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1936504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53B27DF9"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01978C8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w:t>
            </w:r>
            <w:r w:rsidRPr="00632DD5">
              <w:rPr>
                <w:rFonts w:ascii="Times New Roman" w:eastAsia="Calibri" w:hAnsi="Times New Roman" w:cs="Times New Roman"/>
                <w:color w:val="000000"/>
                <w:sz w:val="24"/>
              </w:rPr>
              <w:t>9</w:t>
            </w:r>
            <w:r w:rsidRPr="00632DD5">
              <w:rPr>
                <w:rFonts w:ascii="Times New Roman" w:eastAsia="Calibri" w:hAnsi="Times New Roman" w:cs="Times New Roman"/>
                <w:color w:val="000000"/>
                <w:sz w:val="24"/>
                <w:lang w:val="en-US"/>
              </w:rPr>
              <w:t xml:space="preserve">.02.2024 </w:t>
            </w:r>
          </w:p>
        </w:tc>
        <w:tc>
          <w:tcPr>
            <w:tcW w:w="3843" w:type="dxa"/>
            <w:tcMar>
              <w:top w:w="50" w:type="dxa"/>
              <w:left w:w="100" w:type="dxa"/>
            </w:tcMar>
            <w:vAlign w:val="center"/>
          </w:tcPr>
          <w:p w14:paraId="2DF7E7E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25">
              <w:r w:rsidRPr="00632DD5">
                <w:rPr>
                  <w:rFonts w:ascii="Times New Roman" w:eastAsia="Calibri" w:hAnsi="Times New Roman" w:cs="Times New Roman"/>
                  <w:color w:val="0000FF"/>
                  <w:u w:val="single"/>
                  <w:lang w:val="en-US"/>
                </w:rPr>
                <w:t>https://m.edsoo.ru/fbaae65c</w:t>
              </w:r>
            </w:hyperlink>
          </w:p>
        </w:tc>
      </w:tr>
      <w:tr w:rsidR="00632DD5" w:rsidRPr="00632DD5" w14:paraId="24485278" w14:textId="77777777" w:rsidTr="00B51EEB">
        <w:trPr>
          <w:trHeight w:val="144"/>
          <w:tblCellSpacing w:w="0" w:type="dxa"/>
        </w:trPr>
        <w:tc>
          <w:tcPr>
            <w:tcW w:w="856" w:type="dxa"/>
            <w:tcMar>
              <w:top w:w="50" w:type="dxa"/>
              <w:left w:w="100" w:type="dxa"/>
            </w:tcMar>
            <w:vAlign w:val="center"/>
          </w:tcPr>
          <w:p w14:paraId="18065557" w14:textId="77777777" w:rsidR="00632DD5" w:rsidRPr="00632DD5" w:rsidRDefault="00632DD5" w:rsidP="00632DD5">
            <w:pPr>
              <w:spacing w:after="0" w:line="276" w:lineRule="auto"/>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63</w:t>
            </w:r>
          </w:p>
        </w:tc>
        <w:tc>
          <w:tcPr>
            <w:tcW w:w="4292" w:type="dxa"/>
            <w:tcMar>
              <w:top w:w="50" w:type="dxa"/>
              <w:left w:w="100" w:type="dxa"/>
            </w:tcMar>
            <w:vAlign w:val="center"/>
          </w:tcPr>
          <w:p w14:paraId="4604A8AF"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Правописание н и нн в словах различных частей речи</w:t>
            </w:r>
          </w:p>
        </w:tc>
        <w:tc>
          <w:tcPr>
            <w:tcW w:w="1043" w:type="dxa"/>
            <w:tcMar>
              <w:top w:w="50" w:type="dxa"/>
              <w:left w:w="100" w:type="dxa"/>
            </w:tcMar>
            <w:vAlign w:val="center"/>
          </w:tcPr>
          <w:p w14:paraId="3BC81B00" w14:textId="77777777" w:rsidR="00632DD5" w:rsidRPr="00632DD5" w:rsidRDefault="00632DD5" w:rsidP="00632DD5">
            <w:pPr>
              <w:spacing w:after="0" w:line="276" w:lineRule="auto"/>
              <w:ind w:left="135"/>
              <w:jc w:val="center"/>
              <w:rPr>
                <w:rFonts w:ascii="Times New Roman" w:eastAsia="Calibri" w:hAnsi="Times New Roman" w:cs="Times New Roman"/>
                <w:color w:val="000000"/>
                <w:sz w:val="24"/>
                <w:lang w:val="en-US"/>
              </w:rPr>
            </w:pPr>
          </w:p>
        </w:tc>
        <w:tc>
          <w:tcPr>
            <w:tcW w:w="1205" w:type="dxa"/>
            <w:tcMar>
              <w:top w:w="50" w:type="dxa"/>
              <w:left w:w="100" w:type="dxa"/>
            </w:tcMar>
            <w:vAlign w:val="center"/>
          </w:tcPr>
          <w:p w14:paraId="06C0B3D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29C09EC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5D97A69C"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rPr>
              <w:t>21</w:t>
            </w:r>
            <w:r w:rsidRPr="00632DD5">
              <w:rPr>
                <w:rFonts w:ascii="Times New Roman" w:eastAsia="Calibri" w:hAnsi="Times New Roman" w:cs="Times New Roman"/>
                <w:color w:val="000000"/>
                <w:sz w:val="24"/>
                <w:lang w:val="en-US"/>
              </w:rPr>
              <w:t xml:space="preserve">.02.2024 </w:t>
            </w:r>
          </w:p>
        </w:tc>
        <w:tc>
          <w:tcPr>
            <w:tcW w:w="3843" w:type="dxa"/>
            <w:tcMar>
              <w:top w:w="50" w:type="dxa"/>
              <w:left w:w="100" w:type="dxa"/>
            </w:tcMar>
            <w:vAlign w:val="center"/>
          </w:tcPr>
          <w:p w14:paraId="1DDF8D9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26">
              <w:r w:rsidRPr="00632DD5">
                <w:rPr>
                  <w:rFonts w:ascii="Times New Roman" w:eastAsia="Calibri" w:hAnsi="Times New Roman" w:cs="Times New Roman"/>
                  <w:color w:val="0000FF"/>
                  <w:u w:val="single"/>
                  <w:lang w:val="en-US"/>
                </w:rPr>
                <w:t>https://m.edsoo.ru/fbaae53a</w:t>
              </w:r>
            </w:hyperlink>
          </w:p>
        </w:tc>
      </w:tr>
      <w:tr w:rsidR="00632DD5" w:rsidRPr="00632DD5" w14:paraId="5CDB7EDC" w14:textId="77777777" w:rsidTr="00B51EEB">
        <w:trPr>
          <w:trHeight w:val="144"/>
          <w:tblCellSpacing w:w="0" w:type="dxa"/>
        </w:trPr>
        <w:tc>
          <w:tcPr>
            <w:tcW w:w="856" w:type="dxa"/>
            <w:tcMar>
              <w:top w:w="50" w:type="dxa"/>
              <w:left w:w="100" w:type="dxa"/>
            </w:tcMar>
            <w:vAlign w:val="center"/>
          </w:tcPr>
          <w:p w14:paraId="0590934C"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64</w:t>
            </w:r>
          </w:p>
        </w:tc>
        <w:tc>
          <w:tcPr>
            <w:tcW w:w="4292" w:type="dxa"/>
            <w:tcMar>
              <w:top w:w="50" w:type="dxa"/>
              <w:left w:w="100" w:type="dxa"/>
            </w:tcMar>
            <w:vAlign w:val="center"/>
          </w:tcPr>
          <w:p w14:paraId="166F8BF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Правописание н и нн в словах различных частей речи. Практикум</w:t>
            </w:r>
          </w:p>
        </w:tc>
        <w:tc>
          <w:tcPr>
            <w:tcW w:w="1043" w:type="dxa"/>
            <w:tcMar>
              <w:top w:w="50" w:type="dxa"/>
              <w:left w:w="100" w:type="dxa"/>
            </w:tcMar>
            <w:vAlign w:val="center"/>
          </w:tcPr>
          <w:p w14:paraId="5058ABBD"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74C14FEB" w14:textId="77777777" w:rsidR="00632DD5" w:rsidRPr="00632DD5" w:rsidRDefault="00632DD5" w:rsidP="00632DD5">
            <w:pPr>
              <w:spacing w:after="0" w:line="276" w:lineRule="auto"/>
              <w:ind w:left="135"/>
              <w:jc w:val="center"/>
              <w:rPr>
                <w:rFonts w:ascii="Calibri" w:eastAsia="Calibri" w:hAnsi="Calibri" w:cs="Times New Roman"/>
              </w:rPr>
            </w:pPr>
          </w:p>
        </w:tc>
        <w:tc>
          <w:tcPr>
            <w:tcW w:w="1284" w:type="dxa"/>
            <w:tcMar>
              <w:top w:w="50" w:type="dxa"/>
              <w:left w:w="100" w:type="dxa"/>
            </w:tcMar>
            <w:vAlign w:val="center"/>
          </w:tcPr>
          <w:p w14:paraId="3723D78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7510BBF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24</w:t>
            </w:r>
            <w:r w:rsidRPr="00632DD5">
              <w:rPr>
                <w:rFonts w:ascii="Times New Roman" w:eastAsia="Calibri" w:hAnsi="Times New Roman" w:cs="Times New Roman"/>
                <w:color w:val="000000"/>
                <w:sz w:val="24"/>
                <w:lang w:val="en-US"/>
              </w:rPr>
              <w:t xml:space="preserve">.02.2024 </w:t>
            </w:r>
          </w:p>
        </w:tc>
        <w:tc>
          <w:tcPr>
            <w:tcW w:w="3843" w:type="dxa"/>
            <w:tcMar>
              <w:top w:w="50" w:type="dxa"/>
              <w:left w:w="100" w:type="dxa"/>
            </w:tcMar>
            <w:vAlign w:val="center"/>
          </w:tcPr>
          <w:p w14:paraId="1E0910F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05.02.2024 </w:t>
            </w:r>
            <w:hyperlink r:id="rId127">
              <w:r w:rsidRPr="00632DD5">
                <w:rPr>
                  <w:rFonts w:ascii="Times New Roman" w:eastAsia="Calibri" w:hAnsi="Times New Roman" w:cs="Times New Roman"/>
                  <w:color w:val="0000FF"/>
                  <w:u w:val="single"/>
                  <w:lang w:val="en-US"/>
                </w:rPr>
                <w:t>https://m.edsoo.ru/7f41bacc</w:t>
              </w:r>
            </w:hyperlink>
          </w:p>
        </w:tc>
      </w:tr>
      <w:tr w:rsidR="00632DD5" w:rsidRPr="00632DD5" w14:paraId="4815A476" w14:textId="77777777" w:rsidTr="00B51EEB">
        <w:trPr>
          <w:trHeight w:val="144"/>
          <w:tblCellSpacing w:w="0" w:type="dxa"/>
        </w:trPr>
        <w:tc>
          <w:tcPr>
            <w:tcW w:w="856" w:type="dxa"/>
            <w:tcMar>
              <w:top w:w="50" w:type="dxa"/>
              <w:left w:w="100" w:type="dxa"/>
            </w:tcMar>
            <w:vAlign w:val="center"/>
          </w:tcPr>
          <w:p w14:paraId="6B9E962F"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65-66</w:t>
            </w:r>
          </w:p>
        </w:tc>
        <w:tc>
          <w:tcPr>
            <w:tcW w:w="4292" w:type="dxa"/>
            <w:tcMar>
              <w:top w:w="50" w:type="dxa"/>
              <w:left w:w="100" w:type="dxa"/>
            </w:tcMar>
            <w:vAlign w:val="center"/>
          </w:tcPr>
          <w:p w14:paraId="3DF4883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Правописание слов с не и ни (в отрицательных и неопределенных местоимениях, наречиях при двойном отрицании, в </w:t>
            </w:r>
            <w:r w:rsidRPr="00632DD5">
              <w:rPr>
                <w:rFonts w:ascii="Times New Roman" w:eastAsia="Calibri" w:hAnsi="Times New Roman" w:cs="Times New Roman"/>
                <w:color w:val="000000"/>
                <w:sz w:val="24"/>
                <w:lang w:val="en-US"/>
              </w:rPr>
              <w:lastRenderedPageBreak/>
              <w:t>восклицательных предложениях с придаточными уступительными)</w:t>
            </w:r>
          </w:p>
        </w:tc>
        <w:tc>
          <w:tcPr>
            <w:tcW w:w="1043" w:type="dxa"/>
            <w:tcMar>
              <w:top w:w="50" w:type="dxa"/>
              <w:left w:w="100" w:type="dxa"/>
            </w:tcMar>
            <w:vAlign w:val="center"/>
          </w:tcPr>
          <w:p w14:paraId="691AFC59"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lastRenderedPageBreak/>
              <w:t xml:space="preserve"> </w:t>
            </w:r>
            <w:r w:rsidRPr="00632DD5">
              <w:rPr>
                <w:rFonts w:ascii="Times New Roman" w:eastAsia="Calibri" w:hAnsi="Times New Roman" w:cs="Times New Roman"/>
                <w:color w:val="000000"/>
                <w:sz w:val="24"/>
              </w:rPr>
              <w:t>2</w:t>
            </w:r>
            <w:r w:rsidRPr="00632DD5">
              <w:rPr>
                <w:rFonts w:ascii="Times New Roman" w:eastAsia="Calibri" w:hAnsi="Times New Roman" w:cs="Times New Roman"/>
                <w:color w:val="000000"/>
                <w:sz w:val="24"/>
                <w:lang w:val="en-US"/>
              </w:rPr>
              <w:t xml:space="preserve"> </w:t>
            </w:r>
          </w:p>
        </w:tc>
        <w:tc>
          <w:tcPr>
            <w:tcW w:w="1205" w:type="dxa"/>
            <w:tcMar>
              <w:top w:w="50" w:type="dxa"/>
              <w:left w:w="100" w:type="dxa"/>
            </w:tcMar>
            <w:vAlign w:val="center"/>
          </w:tcPr>
          <w:p w14:paraId="4B4FD60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50D2690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33147BB3"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 2</w:t>
            </w:r>
            <w:r w:rsidRPr="00632DD5">
              <w:rPr>
                <w:rFonts w:ascii="Times New Roman" w:eastAsia="Calibri" w:hAnsi="Times New Roman" w:cs="Times New Roman"/>
                <w:color w:val="000000"/>
                <w:sz w:val="24"/>
              </w:rPr>
              <w:t>6</w:t>
            </w:r>
            <w:r w:rsidRPr="00632DD5">
              <w:rPr>
                <w:rFonts w:ascii="Times New Roman" w:eastAsia="Calibri" w:hAnsi="Times New Roman" w:cs="Times New Roman"/>
                <w:color w:val="000000"/>
                <w:sz w:val="24"/>
                <w:lang w:val="en-US"/>
              </w:rPr>
              <w:t xml:space="preserve">.02.2024 </w:t>
            </w:r>
          </w:p>
          <w:p w14:paraId="33DA5E6A"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28</w:t>
            </w:r>
            <w:r w:rsidRPr="00632DD5">
              <w:rPr>
                <w:rFonts w:ascii="Times New Roman" w:eastAsia="Calibri" w:hAnsi="Times New Roman" w:cs="Times New Roman"/>
                <w:color w:val="000000"/>
                <w:sz w:val="24"/>
                <w:lang w:val="en-US"/>
              </w:rPr>
              <w:t xml:space="preserve">.02.2024 </w:t>
            </w:r>
          </w:p>
        </w:tc>
        <w:tc>
          <w:tcPr>
            <w:tcW w:w="3843" w:type="dxa"/>
            <w:tcMar>
              <w:top w:w="50" w:type="dxa"/>
              <w:left w:w="100" w:type="dxa"/>
            </w:tcMar>
            <w:vAlign w:val="center"/>
          </w:tcPr>
          <w:p w14:paraId="5B64E0E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28">
              <w:r w:rsidRPr="00632DD5">
                <w:rPr>
                  <w:rFonts w:ascii="Times New Roman" w:eastAsia="Calibri" w:hAnsi="Times New Roman" w:cs="Times New Roman"/>
                  <w:color w:val="0000FF"/>
                  <w:u w:val="single"/>
                  <w:lang w:val="en-US"/>
                </w:rPr>
                <w:t>https://m.edsoo.ru/fbaae88c</w:t>
              </w:r>
            </w:hyperlink>
          </w:p>
        </w:tc>
      </w:tr>
      <w:tr w:rsidR="00632DD5" w:rsidRPr="00632DD5" w14:paraId="55CCF3CC" w14:textId="77777777" w:rsidTr="00B51EEB">
        <w:trPr>
          <w:trHeight w:val="144"/>
          <w:tblCellSpacing w:w="0" w:type="dxa"/>
        </w:trPr>
        <w:tc>
          <w:tcPr>
            <w:tcW w:w="856" w:type="dxa"/>
            <w:tcMar>
              <w:top w:w="50" w:type="dxa"/>
              <w:left w:w="100" w:type="dxa"/>
            </w:tcMar>
            <w:vAlign w:val="center"/>
          </w:tcPr>
          <w:p w14:paraId="01531DD6"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67</w:t>
            </w:r>
          </w:p>
        </w:tc>
        <w:tc>
          <w:tcPr>
            <w:tcW w:w="4292" w:type="dxa"/>
            <w:tcMar>
              <w:top w:w="50" w:type="dxa"/>
              <w:left w:w="100" w:type="dxa"/>
            </w:tcMar>
            <w:vAlign w:val="center"/>
          </w:tcPr>
          <w:p w14:paraId="6CAC3B7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Правописание окончаний имён существительных, имён прилагательных и глаголов</w:t>
            </w:r>
          </w:p>
        </w:tc>
        <w:tc>
          <w:tcPr>
            <w:tcW w:w="1043" w:type="dxa"/>
            <w:tcMar>
              <w:top w:w="50" w:type="dxa"/>
              <w:left w:w="100" w:type="dxa"/>
            </w:tcMar>
            <w:vAlign w:val="center"/>
          </w:tcPr>
          <w:p w14:paraId="2672EC5A"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21E1F1B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7402DC1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2CC2135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w:t>
            </w:r>
            <w:r w:rsidRPr="00632DD5">
              <w:rPr>
                <w:rFonts w:ascii="Times New Roman" w:eastAsia="Calibri" w:hAnsi="Times New Roman" w:cs="Times New Roman"/>
                <w:color w:val="000000"/>
                <w:sz w:val="24"/>
                <w:lang w:val="en-US"/>
              </w:rPr>
              <w:t>.0</w:t>
            </w:r>
            <w:r w:rsidRPr="00632DD5">
              <w:rPr>
                <w:rFonts w:ascii="Times New Roman" w:eastAsia="Calibri" w:hAnsi="Times New Roman" w:cs="Times New Roman"/>
                <w:color w:val="000000"/>
                <w:sz w:val="24"/>
              </w:rPr>
              <w:t>3</w:t>
            </w:r>
            <w:r w:rsidRPr="00632DD5">
              <w:rPr>
                <w:rFonts w:ascii="Times New Roman" w:eastAsia="Calibri" w:hAnsi="Times New Roman" w:cs="Times New Roman"/>
                <w:color w:val="000000"/>
                <w:sz w:val="24"/>
                <w:lang w:val="en-US"/>
              </w:rPr>
              <w:t xml:space="preserve">.2024 </w:t>
            </w:r>
          </w:p>
        </w:tc>
        <w:tc>
          <w:tcPr>
            <w:tcW w:w="3843" w:type="dxa"/>
            <w:tcMar>
              <w:top w:w="50" w:type="dxa"/>
              <w:left w:w="100" w:type="dxa"/>
            </w:tcMar>
            <w:vAlign w:val="center"/>
          </w:tcPr>
          <w:p w14:paraId="2C6C678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29">
              <w:r w:rsidRPr="00632DD5">
                <w:rPr>
                  <w:rFonts w:ascii="Times New Roman" w:eastAsia="Calibri" w:hAnsi="Times New Roman" w:cs="Times New Roman"/>
                  <w:color w:val="0000FF"/>
                  <w:u w:val="single"/>
                  <w:lang w:val="en-US"/>
                </w:rPr>
                <w:t>https://m.edsoo.ru/fbaae76a</w:t>
              </w:r>
            </w:hyperlink>
          </w:p>
        </w:tc>
      </w:tr>
      <w:tr w:rsidR="00632DD5" w:rsidRPr="00632DD5" w14:paraId="6A59997C" w14:textId="77777777" w:rsidTr="00B51EEB">
        <w:trPr>
          <w:trHeight w:val="144"/>
          <w:tblCellSpacing w:w="0" w:type="dxa"/>
        </w:trPr>
        <w:tc>
          <w:tcPr>
            <w:tcW w:w="856" w:type="dxa"/>
            <w:tcMar>
              <w:top w:w="50" w:type="dxa"/>
              <w:left w:w="100" w:type="dxa"/>
            </w:tcMar>
            <w:vAlign w:val="center"/>
          </w:tcPr>
          <w:p w14:paraId="32B1AAB5"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68-69</w:t>
            </w:r>
          </w:p>
        </w:tc>
        <w:tc>
          <w:tcPr>
            <w:tcW w:w="4292" w:type="dxa"/>
            <w:tcMar>
              <w:top w:w="50" w:type="dxa"/>
              <w:left w:w="100" w:type="dxa"/>
            </w:tcMar>
            <w:vAlign w:val="center"/>
          </w:tcPr>
          <w:p w14:paraId="64EEB42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Правила правописания безударных окончаний имён существительных, имён прилагательных и глаголов. Практикум</w:t>
            </w:r>
          </w:p>
        </w:tc>
        <w:tc>
          <w:tcPr>
            <w:tcW w:w="1043" w:type="dxa"/>
            <w:tcMar>
              <w:top w:w="50" w:type="dxa"/>
              <w:left w:w="100" w:type="dxa"/>
            </w:tcMar>
            <w:vAlign w:val="center"/>
          </w:tcPr>
          <w:p w14:paraId="3482F4B2"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rPr>
              <w:t>2</w:t>
            </w:r>
            <w:r w:rsidRPr="00632DD5">
              <w:rPr>
                <w:rFonts w:ascii="Times New Roman" w:eastAsia="Calibri" w:hAnsi="Times New Roman" w:cs="Times New Roman"/>
                <w:color w:val="000000"/>
                <w:sz w:val="24"/>
                <w:lang w:val="en-US"/>
              </w:rPr>
              <w:t xml:space="preserve"> </w:t>
            </w:r>
          </w:p>
        </w:tc>
        <w:tc>
          <w:tcPr>
            <w:tcW w:w="1205" w:type="dxa"/>
            <w:tcMar>
              <w:top w:w="50" w:type="dxa"/>
              <w:left w:w="100" w:type="dxa"/>
            </w:tcMar>
            <w:vAlign w:val="center"/>
          </w:tcPr>
          <w:p w14:paraId="1EF21C0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492AA17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03825444"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rPr>
              <w:t>4</w:t>
            </w:r>
            <w:r w:rsidRPr="00632DD5">
              <w:rPr>
                <w:rFonts w:ascii="Times New Roman" w:eastAsia="Calibri" w:hAnsi="Times New Roman" w:cs="Times New Roman"/>
                <w:color w:val="000000"/>
                <w:sz w:val="24"/>
                <w:lang w:val="en-US"/>
              </w:rPr>
              <w:t>.0</w:t>
            </w:r>
            <w:r w:rsidRPr="00632DD5">
              <w:rPr>
                <w:rFonts w:ascii="Times New Roman" w:eastAsia="Calibri" w:hAnsi="Times New Roman" w:cs="Times New Roman"/>
                <w:color w:val="000000"/>
                <w:sz w:val="24"/>
              </w:rPr>
              <w:t>3</w:t>
            </w:r>
            <w:r w:rsidRPr="00632DD5">
              <w:rPr>
                <w:rFonts w:ascii="Times New Roman" w:eastAsia="Calibri" w:hAnsi="Times New Roman" w:cs="Times New Roman"/>
                <w:color w:val="000000"/>
                <w:sz w:val="24"/>
                <w:lang w:val="en-US"/>
              </w:rPr>
              <w:t xml:space="preserve">.2024 </w:t>
            </w:r>
          </w:p>
          <w:p w14:paraId="39E760FD"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 06.03.2024</w:t>
            </w:r>
          </w:p>
        </w:tc>
        <w:tc>
          <w:tcPr>
            <w:tcW w:w="3843" w:type="dxa"/>
            <w:tcMar>
              <w:top w:w="50" w:type="dxa"/>
              <w:left w:w="100" w:type="dxa"/>
            </w:tcMar>
            <w:vAlign w:val="center"/>
          </w:tcPr>
          <w:p w14:paraId="7C808AC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30">
              <w:r w:rsidRPr="00632DD5">
                <w:rPr>
                  <w:rFonts w:ascii="Times New Roman" w:eastAsia="Calibri" w:hAnsi="Times New Roman" w:cs="Times New Roman"/>
                  <w:color w:val="0000FF"/>
                  <w:u w:val="single"/>
                  <w:lang w:val="en-US"/>
                </w:rPr>
                <w:t>https://m.edsoo.ru/7f41bacc</w:t>
              </w:r>
            </w:hyperlink>
          </w:p>
        </w:tc>
      </w:tr>
      <w:tr w:rsidR="00632DD5" w:rsidRPr="00632DD5" w14:paraId="7CBCA756" w14:textId="77777777" w:rsidTr="00B51EEB">
        <w:trPr>
          <w:trHeight w:val="144"/>
          <w:tblCellSpacing w:w="0" w:type="dxa"/>
        </w:trPr>
        <w:tc>
          <w:tcPr>
            <w:tcW w:w="856" w:type="dxa"/>
            <w:tcMar>
              <w:top w:w="50" w:type="dxa"/>
              <w:left w:w="100" w:type="dxa"/>
            </w:tcMar>
            <w:vAlign w:val="center"/>
          </w:tcPr>
          <w:p w14:paraId="0A62211D"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70</w:t>
            </w:r>
          </w:p>
        </w:tc>
        <w:tc>
          <w:tcPr>
            <w:tcW w:w="4292" w:type="dxa"/>
            <w:tcMar>
              <w:top w:w="50" w:type="dxa"/>
              <w:left w:w="100" w:type="dxa"/>
            </w:tcMar>
            <w:vAlign w:val="center"/>
          </w:tcPr>
          <w:p w14:paraId="719CFAB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Слитное, дефисное и раздельное написание слов</w:t>
            </w:r>
          </w:p>
        </w:tc>
        <w:tc>
          <w:tcPr>
            <w:tcW w:w="1043" w:type="dxa"/>
            <w:tcMar>
              <w:top w:w="50" w:type="dxa"/>
              <w:left w:w="100" w:type="dxa"/>
            </w:tcMar>
            <w:vAlign w:val="center"/>
          </w:tcPr>
          <w:p w14:paraId="2E4A8277"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7B7BD62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58D4C9CD"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764E99B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0</w:t>
            </w:r>
            <w:r w:rsidRPr="00632DD5">
              <w:rPr>
                <w:rFonts w:ascii="Times New Roman" w:eastAsia="Calibri" w:hAnsi="Times New Roman" w:cs="Times New Roman"/>
                <w:color w:val="000000"/>
                <w:sz w:val="24"/>
              </w:rPr>
              <w:t>9</w:t>
            </w:r>
            <w:r w:rsidRPr="00632DD5">
              <w:rPr>
                <w:rFonts w:ascii="Times New Roman" w:eastAsia="Calibri" w:hAnsi="Times New Roman" w:cs="Times New Roman"/>
                <w:color w:val="000000"/>
                <w:sz w:val="24"/>
                <w:lang w:val="en-US"/>
              </w:rPr>
              <w:t xml:space="preserve">.03.2024 </w:t>
            </w:r>
          </w:p>
        </w:tc>
        <w:tc>
          <w:tcPr>
            <w:tcW w:w="3843" w:type="dxa"/>
            <w:tcMar>
              <w:top w:w="50" w:type="dxa"/>
              <w:left w:w="100" w:type="dxa"/>
            </w:tcMar>
            <w:vAlign w:val="center"/>
          </w:tcPr>
          <w:p w14:paraId="406BA59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31">
              <w:r w:rsidRPr="00632DD5">
                <w:rPr>
                  <w:rFonts w:ascii="Times New Roman" w:eastAsia="Calibri" w:hAnsi="Times New Roman" w:cs="Times New Roman"/>
                  <w:color w:val="0000FF"/>
                  <w:u w:val="single"/>
                  <w:lang w:val="en-US"/>
                </w:rPr>
                <w:t>https://m.edsoo.ru/fbaaeaee</w:t>
              </w:r>
            </w:hyperlink>
          </w:p>
        </w:tc>
      </w:tr>
      <w:tr w:rsidR="00632DD5" w:rsidRPr="00632DD5" w14:paraId="59B4F9A8" w14:textId="77777777" w:rsidTr="00B51EEB">
        <w:trPr>
          <w:trHeight w:val="144"/>
          <w:tblCellSpacing w:w="0" w:type="dxa"/>
        </w:trPr>
        <w:tc>
          <w:tcPr>
            <w:tcW w:w="856" w:type="dxa"/>
            <w:tcMar>
              <w:top w:w="50" w:type="dxa"/>
              <w:left w:w="100" w:type="dxa"/>
            </w:tcMar>
            <w:vAlign w:val="center"/>
          </w:tcPr>
          <w:p w14:paraId="6C6C7664"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71</w:t>
            </w:r>
          </w:p>
        </w:tc>
        <w:tc>
          <w:tcPr>
            <w:tcW w:w="4292" w:type="dxa"/>
            <w:tcMar>
              <w:top w:w="50" w:type="dxa"/>
              <w:left w:w="100" w:type="dxa"/>
            </w:tcMar>
            <w:vAlign w:val="center"/>
          </w:tcPr>
          <w:p w14:paraId="1806C6C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Слитное, дефисное и раздельное написание слов. Практикум</w:t>
            </w:r>
          </w:p>
        </w:tc>
        <w:tc>
          <w:tcPr>
            <w:tcW w:w="1043" w:type="dxa"/>
            <w:tcMar>
              <w:top w:w="50" w:type="dxa"/>
              <w:left w:w="100" w:type="dxa"/>
            </w:tcMar>
            <w:vAlign w:val="center"/>
          </w:tcPr>
          <w:p w14:paraId="5703874B"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3D6A366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2EB5749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0247A68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rPr>
              <w:t>11</w:t>
            </w:r>
            <w:r w:rsidRPr="00632DD5">
              <w:rPr>
                <w:rFonts w:ascii="Times New Roman" w:eastAsia="Calibri" w:hAnsi="Times New Roman" w:cs="Times New Roman"/>
                <w:color w:val="000000"/>
                <w:sz w:val="24"/>
                <w:lang w:val="en-US"/>
              </w:rPr>
              <w:t xml:space="preserve">.03.2024 </w:t>
            </w:r>
          </w:p>
        </w:tc>
        <w:tc>
          <w:tcPr>
            <w:tcW w:w="3843" w:type="dxa"/>
            <w:tcMar>
              <w:top w:w="50" w:type="dxa"/>
              <w:left w:w="100" w:type="dxa"/>
            </w:tcMar>
            <w:vAlign w:val="center"/>
          </w:tcPr>
          <w:p w14:paraId="11CBFCF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32">
              <w:r w:rsidRPr="00632DD5">
                <w:rPr>
                  <w:rFonts w:ascii="Times New Roman" w:eastAsia="Calibri" w:hAnsi="Times New Roman" w:cs="Times New Roman"/>
                  <w:color w:val="0000FF"/>
                  <w:u w:val="single"/>
                  <w:lang w:val="en-US"/>
                </w:rPr>
                <w:t>https://m.edsoo.ru/7f41bacc</w:t>
              </w:r>
            </w:hyperlink>
          </w:p>
        </w:tc>
      </w:tr>
      <w:tr w:rsidR="00632DD5" w:rsidRPr="00632DD5" w14:paraId="0636949B" w14:textId="77777777" w:rsidTr="00B51EEB">
        <w:trPr>
          <w:trHeight w:val="144"/>
          <w:tblCellSpacing w:w="0" w:type="dxa"/>
        </w:trPr>
        <w:tc>
          <w:tcPr>
            <w:tcW w:w="856" w:type="dxa"/>
            <w:tcMar>
              <w:top w:w="50" w:type="dxa"/>
              <w:left w:w="100" w:type="dxa"/>
            </w:tcMar>
            <w:vAlign w:val="center"/>
          </w:tcPr>
          <w:p w14:paraId="0EDA9606"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72</w:t>
            </w:r>
          </w:p>
        </w:tc>
        <w:tc>
          <w:tcPr>
            <w:tcW w:w="4292" w:type="dxa"/>
            <w:tcMar>
              <w:top w:w="50" w:type="dxa"/>
              <w:left w:w="100" w:type="dxa"/>
            </w:tcMar>
            <w:vAlign w:val="center"/>
          </w:tcPr>
          <w:p w14:paraId="72BA1E8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Контрольная работа по теме "Орфография. Основные правила орфографии"</w:t>
            </w:r>
          </w:p>
        </w:tc>
        <w:tc>
          <w:tcPr>
            <w:tcW w:w="1043" w:type="dxa"/>
            <w:tcMar>
              <w:top w:w="50" w:type="dxa"/>
              <w:left w:w="100" w:type="dxa"/>
            </w:tcMar>
            <w:vAlign w:val="center"/>
          </w:tcPr>
          <w:p w14:paraId="6932CDCE"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5D0E35DF"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84" w:type="dxa"/>
            <w:tcMar>
              <w:top w:w="50" w:type="dxa"/>
              <w:left w:w="100" w:type="dxa"/>
            </w:tcMar>
            <w:vAlign w:val="center"/>
          </w:tcPr>
          <w:p w14:paraId="0535844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7120709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w:t>
            </w:r>
            <w:r w:rsidRPr="00632DD5">
              <w:rPr>
                <w:rFonts w:ascii="Times New Roman" w:eastAsia="Calibri" w:hAnsi="Times New Roman" w:cs="Times New Roman"/>
                <w:color w:val="000000"/>
                <w:sz w:val="24"/>
              </w:rPr>
              <w:t>3</w:t>
            </w:r>
            <w:r w:rsidRPr="00632DD5">
              <w:rPr>
                <w:rFonts w:ascii="Times New Roman" w:eastAsia="Calibri" w:hAnsi="Times New Roman" w:cs="Times New Roman"/>
                <w:color w:val="000000"/>
                <w:sz w:val="24"/>
                <w:lang w:val="en-US"/>
              </w:rPr>
              <w:t xml:space="preserve">.03.2024 </w:t>
            </w:r>
          </w:p>
        </w:tc>
        <w:tc>
          <w:tcPr>
            <w:tcW w:w="3843" w:type="dxa"/>
            <w:tcMar>
              <w:top w:w="50" w:type="dxa"/>
              <w:left w:w="100" w:type="dxa"/>
            </w:tcMar>
            <w:vAlign w:val="center"/>
          </w:tcPr>
          <w:p w14:paraId="048BE75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33">
              <w:r w:rsidRPr="00632DD5">
                <w:rPr>
                  <w:rFonts w:ascii="Times New Roman" w:eastAsia="Calibri" w:hAnsi="Times New Roman" w:cs="Times New Roman"/>
                  <w:color w:val="0000FF"/>
                  <w:u w:val="single"/>
                  <w:lang w:val="en-US"/>
                </w:rPr>
                <w:t>https://m.edsoo.ru/7f41bacc</w:t>
              </w:r>
            </w:hyperlink>
          </w:p>
        </w:tc>
      </w:tr>
      <w:tr w:rsidR="00632DD5" w:rsidRPr="00632DD5" w14:paraId="66DC7AFE" w14:textId="77777777" w:rsidTr="00B51EEB">
        <w:trPr>
          <w:trHeight w:val="144"/>
          <w:tblCellSpacing w:w="0" w:type="dxa"/>
        </w:trPr>
        <w:tc>
          <w:tcPr>
            <w:tcW w:w="856" w:type="dxa"/>
            <w:tcMar>
              <w:top w:w="50" w:type="dxa"/>
              <w:left w:w="100" w:type="dxa"/>
            </w:tcMar>
            <w:vAlign w:val="center"/>
          </w:tcPr>
          <w:p w14:paraId="76EFA0EC"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73</w:t>
            </w:r>
          </w:p>
        </w:tc>
        <w:tc>
          <w:tcPr>
            <w:tcW w:w="4292" w:type="dxa"/>
            <w:tcMar>
              <w:top w:w="50" w:type="dxa"/>
              <w:left w:w="100" w:type="dxa"/>
            </w:tcMar>
            <w:vAlign w:val="center"/>
          </w:tcPr>
          <w:p w14:paraId="61FD7AC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Речь как деятельность. Виды речевой деятельности (повторение, обобщение)</w:t>
            </w:r>
          </w:p>
        </w:tc>
        <w:tc>
          <w:tcPr>
            <w:tcW w:w="1043" w:type="dxa"/>
            <w:tcMar>
              <w:top w:w="50" w:type="dxa"/>
              <w:left w:w="100" w:type="dxa"/>
            </w:tcMar>
            <w:vAlign w:val="center"/>
          </w:tcPr>
          <w:p w14:paraId="545C775D"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7A5C1EC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3B1572A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40DCAA6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w:t>
            </w:r>
            <w:r w:rsidRPr="00632DD5">
              <w:rPr>
                <w:rFonts w:ascii="Times New Roman" w:eastAsia="Calibri" w:hAnsi="Times New Roman" w:cs="Times New Roman"/>
                <w:color w:val="000000"/>
                <w:sz w:val="24"/>
              </w:rPr>
              <w:t>6</w:t>
            </w:r>
            <w:r w:rsidRPr="00632DD5">
              <w:rPr>
                <w:rFonts w:ascii="Times New Roman" w:eastAsia="Calibri" w:hAnsi="Times New Roman" w:cs="Times New Roman"/>
                <w:color w:val="000000"/>
                <w:sz w:val="24"/>
                <w:lang w:val="en-US"/>
              </w:rPr>
              <w:t xml:space="preserve">.03.2024 </w:t>
            </w:r>
          </w:p>
        </w:tc>
        <w:tc>
          <w:tcPr>
            <w:tcW w:w="3843" w:type="dxa"/>
            <w:tcMar>
              <w:top w:w="50" w:type="dxa"/>
              <w:left w:w="100" w:type="dxa"/>
            </w:tcMar>
            <w:vAlign w:val="center"/>
          </w:tcPr>
          <w:p w14:paraId="6C82895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34">
              <w:r w:rsidRPr="00632DD5">
                <w:rPr>
                  <w:rFonts w:ascii="Times New Roman" w:eastAsia="Calibri" w:hAnsi="Times New Roman" w:cs="Times New Roman"/>
                  <w:color w:val="0000FF"/>
                  <w:u w:val="single"/>
                  <w:lang w:val="en-US"/>
                </w:rPr>
                <w:t>https://m.edsoo.ru/fbaac730</w:t>
              </w:r>
            </w:hyperlink>
          </w:p>
        </w:tc>
      </w:tr>
      <w:tr w:rsidR="00632DD5" w:rsidRPr="00632DD5" w14:paraId="08B3F4F2" w14:textId="77777777" w:rsidTr="00B51EEB">
        <w:trPr>
          <w:trHeight w:val="144"/>
          <w:tblCellSpacing w:w="0" w:type="dxa"/>
        </w:trPr>
        <w:tc>
          <w:tcPr>
            <w:tcW w:w="856" w:type="dxa"/>
            <w:tcMar>
              <w:top w:w="50" w:type="dxa"/>
              <w:left w:w="100" w:type="dxa"/>
            </w:tcMar>
            <w:vAlign w:val="center"/>
          </w:tcPr>
          <w:p w14:paraId="336743C2"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74</w:t>
            </w:r>
          </w:p>
        </w:tc>
        <w:tc>
          <w:tcPr>
            <w:tcW w:w="4292" w:type="dxa"/>
            <w:tcMar>
              <w:top w:w="50" w:type="dxa"/>
              <w:left w:w="100" w:type="dxa"/>
            </w:tcMar>
            <w:vAlign w:val="center"/>
          </w:tcPr>
          <w:p w14:paraId="1B9F290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Речевое общение и его виды. Основные сферы речевого общения. Речевая ситуация и её компоненты</w:t>
            </w:r>
          </w:p>
        </w:tc>
        <w:tc>
          <w:tcPr>
            <w:tcW w:w="1043" w:type="dxa"/>
            <w:tcMar>
              <w:top w:w="50" w:type="dxa"/>
              <w:left w:w="100" w:type="dxa"/>
            </w:tcMar>
            <w:vAlign w:val="center"/>
          </w:tcPr>
          <w:p w14:paraId="43F5597E"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367704D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0F01DD0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5588904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18.03.2024 </w:t>
            </w:r>
          </w:p>
        </w:tc>
        <w:tc>
          <w:tcPr>
            <w:tcW w:w="3843" w:type="dxa"/>
            <w:tcMar>
              <w:top w:w="50" w:type="dxa"/>
              <w:left w:w="100" w:type="dxa"/>
            </w:tcMar>
            <w:vAlign w:val="center"/>
          </w:tcPr>
          <w:p w14:paraId="731506D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35">
              <w:r w:rsidRPr="00632DD5">
                <w:rPr>
                  <w:rFonts w:ascii="Times New Roman" w:eastAsia="Calibri" w:hAnsi="Times New Roman" w:cs="Times New Roman"/>
                  <w:color w:val="0000FF"/>
                  <w:u w:val="single"/>
                  <w:lang w:val="en-US"/>
                </w:rPr>
                <w:t>https://m.edsoo.ru/fbaac834</w:t>
              </w:r>
            </w:hyperlink>
          </w:p>
        </w:tc>
      </w:tr>
      <w:tr w:rsidR="00632DD5" w:rsidRPr="00632DD5" w14:paraId="70CB5705" w14:textId="77777777" w:rsidTr="00B51EEB">
        <w:trPr>
          <w:trHeight w:val="144"/>
          <w:tblCellSpacing w:w="0" w:type="dxa"/>
        </w:trPr>
        <w:tc>
          <w:tcPr>
            <w:tcW w:w="856" w:type="dxa"/>
            <w:tcMar>
              <w:top w:w="50" w:type="dxa"/>
              <w:left w:w="100" w:type="dxa"/>
            </w:tcMar>
            <w:vAlign w:val="center"/>
          </w:tcPr>
          <w:p w14:paraId="7AC89A30"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75</w:t>
            </w:r>
          </w:p>
        </w:tc>
        <w:tc>
          <w:tcPr>
            <w:tcW w:w="4292" w:type="dxa"/>
            <w:tcMar>
              <w:top w:w="50" w:type="dxa"/>
              <w:left w:w="100" w:type="dxa"/>
            </w:tcMar>
            <w:vAlign w:val="center"/>
          </w:tcPr>
          <w:p w14:paraId="7CD01F1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Речевой этикет. Основные функции</w:t>
            </w:r>
          </w:p>
        </w:tc>
        <w:tc>
          <w:tcPr>
            <w:tcW w:w="1043" w:type="dxa"/>
            <w:tcMar>
              <w:top w:w="50" w:type="dxa"/>
              <w:left w:w="100" w:type="dxa"/>
            </w:tcMar>
            <w:vAlign w:val="center"/>
          </w:tcPr>
          <w:p w14:paraId="5744C44A"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042B212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05A2A51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4BA41C6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20.03.2024 </w:t>
            </w:r>
          </w:p>
        </w:tc>
        <w:tc>
          <w:tcPr>
            <w:tcW w:w="3843" w:type="dxa"/>
            <w:tcMar>
              <w:top w:w="50" w:type="dxa"/>
              <w:left w:w="100" w:type="dxa"/>
            </w:tcMar>
            <w:vAlign w:val="center"/>
          </w:tcPr>
          <w:p w14:paraId="71E1717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36">
              <w:r w:rsidRPr="00632DD5">
                <w:rPr>
                  <w:rFonts w:ascii="Times New Roman" w:eastAsia="Calibri" w:hAnsi="Times New Roman" w:cs="Times New Roman"/>
                  <w:color w:val="0000FF"/>
                  <w:u w:val="single"/>
                  <w:lang w:val="en-US"/>
                </w:rPr>
                <w:t>https://m.edsoo.ru/7f41bacc</w:t>
              </w:r>
            </w:hyperlink>
          </w:p>
        </w:tc>
      </w:tr>
      <w:tr w:rsidR="00632DD5" w:rsidRPr="00632DD5" w14:paraId="1113DE9B" w14:textId="77777777" w:rsidTr="00B51EEB">
        <w:trPr>
          <w:trHeight w:val="144"/>
          <w:tblCellSpacing w:w="0" w:type="dxa"/>
        </w:trPr>
        <w:tc>
          <w:tcPr>
            <w:tcW w:w="856" w:type="dxa"/>
            <w:tcMar>
              <w:top w:w="50" w:type="dxa"/>
              <w:left w:w="100" w:type="dxa"/>
            </w:tcMar>
            <w:vAlign w:val="center"/>
          </w:tcPr>
          <w:p w14:paraId="43D644D7"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lastRenderedPageBreak/>
              <w:t>76</w:t>
            </w:r>
          </w:p>
        </w:tc>
        <w:tc>
          <w:tcPr>
            <w:tcW w:w="4292" w:type="dxa"/>
            <w:tcMar>
              <w:top w:w="50" w:type="dxa"/>
              <w:left w:w="100" w:type="dxa"/>
            </w:tcMar>
            <w:vAlign w:val="center"/>
          </w:tcPr>
          <w:p w14:paraId="0E1BC6D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Публичное выступление и его особенности</w:t>
            </w:r>
          </w:p>
        </w:tc>
        <w:tc>
          <w:tcPr>
            <w:tcW w:w="1043" w:type="dxa"/>
            <w:tcMar>
              <w:top w:w="50" w:type="dxa"/>
              <w:left w:w="100" w:type="dxa"/>
            </w:tcMar>
            <w:vAlign w:val="center"/>
          </w:tcPr>
          <w:p w14:paraId="5AA82508"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7FA1989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7566EBC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086F5FB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01.04.2024 </w:t>
            </w:r>
          </w:p>
        </w:tc>
        <w:tc>
          <w:tcPr>
            <w:tcW w:w="3843" w:type="dxa"/>
            <w:tcMar>
              <w:top w:w="50" w:type="dxa"/>
              <w:left w:w="100" w:type="dxa"/>
            </w:tcMar>
            <w:vAlign w:val="center"/>
          </w:tcPr>
          <w:p w14:paraId="33B710F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37">
              <w:r w:rsidRPr="00632DD5">
                <w:rPr>
                  <w:rFonts w:ascii="Times New Roman" w:eastAsia="Calibri" w:hAnsi="Times New Roman" w:cs="Times New Roman"/>
                  <w:color w:val="0000FF"/>
                  <w:u w:val="single"/>
                  <w:lang w:val="en-US"/>
                </w:rPr>
                <w:t>https://m.edsoo.ru/7f41bacc</w:t>
              </w:r>
            </w:hyperlink>
          </w:p>
        </w:tc>
      </w:tr>
      <w:tr w:rsidR="00632DD5" w:rsidRPr="00632DD5" w14:paraId="54CD9E74" w14:textId="77777777" w:rsidTr="00B51EEB">
        <w:trPr>
          <w:trHeight w:val="144"/>
          <w:tblCellSpacing w:w="0" w:type="dxa"/>
        </w:trPr>
        <w:tc>
          <w:tcPr>
            <w:tcW w:w="856" w:type="dxa"/>
            <w:tcMar>
              <w:top w:w="50" w:type="dxa"/>
              <w:left w:w="100" w:type="dxa"/>
            </w:tcMar>
            <w:vAlign w:val="center"/>
          </w:tcPr>
          <w:p w14:paraId="424F9D3A"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77</w:t>
            </w:r>
          </w:p>
        </w:tc>
        <w:tc>
          <w:tcPr>
            <w:tcW w:w="4292" w:type="dxa"/>
            <w:tcMar>
              <w:top w:w="50" w:type="dxa"/>
              <w:left w:w="100" w:type="dxa"/>
            </w:tcMar>
            <w:vAlign w:val="center"/>
          </w:tcPr>
          <w:p w14:paraId="034F876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Публичное выступление. Практикум</w:t>
            </w:r>
          </w:p>
        </w:tc>
        <w:tc>
          <w:tcPr>
            <w:tcW w:w="1043" w:type="dxa"/>
            <w:tcMar>
              <w:top w:w="50" w:type="dxa"/>
              <w:left w:w="100" w:type="dxa"/>
            </w:tcMar>
            <w:vAlign w:val="center"/>
          </w:tcPr>
          <w:p w14:paraId="1D0A18EB"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276AA01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408BEC4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52F4C89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03.04.2024 </w:t>
            </w:r>
          </w:p>
        </w:tc>
        <w:tc>
          <w:tcPr>
            <w:tcW w:w="3843" w:type="dxa"/>
            <w:tcMar>
              <w:top w:w="50" w:type="dxa"/>
              <w:left w:w="100" w:type="dxa"/>
            </w:tcMar>
            <w:vAlign w:val="center"/>
          </w:tcPr>
          <w:p w14:paraId="13C056C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38">
              <w:r w:rsidRPr="00632DD5">
                <w:rPr>
                  <w:rFonts w:ascii="Times New Roman" w:eastAsia="Calibri" w:hAnsi="Times New Roman" w:cs="Times New Roman"/>
                  <w:color w:val="0000FF"/>
                  <w:u w:val="single"/>
                  <w:lang w:val="en-US"/>
                </w:rPr>
                <w:t>https://m.edsoo.ru/7f41bacc</w:t>
              </w:r>
            </w:hyperlink>
          </w:p>
        </w:tc>
      </w:tr>
      <w:tr w:rsidR="00632DD5" w:rsidRPr="00632DD5" w14:paraId="23CD8E02" w14:textId="77777777" w:rsidTr="00B51EEB">
        <w:trPr>
          <w:trHeight w:val="144"/>
          <w:tblCellSpacing w:w="0" w:type="dxa"/>
        </w:trPr>
        <w:tc>
          <w:tcPr>
            <w:tcW w:w="856" w:type="dxa"/>
            <w:tcMar>
              <w:top w:w="50" w:type="dxa"/>
              <w:left w:w="100" w:type="dxa"/>
            </w:tcMar>
            <w:vAlign w:val="center"/>
          </w:tcPr>
          <w:p w14:paraId="6F44AEA4"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78-79</w:t>
            </w:r>
          </w:p>
        </w:tc>
        <w:tc>
          <w:tcPr>
            <w:tcW w:w="4292" w:type="dxa"/>
            <w:tcMar>
              <w:top w:w="50" w:type="dxa"/>
              <w:left w:w="100" w:type="dxa"/>
            </w:tcMar>
            <w:vAlign w:val="center"/>
          </w:tcPr>
          <w:p w14:paraId="38ECB60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Текст, его основные признаки. Практикум</w:t>
            </w:r>
          </w:p>
        </w:tc>
        <w:tc>
          <w:tcPr>
            <w:tcW w:w="1043" w:type="dxa"/>
            <w:tcMar>
              <w:top w:w="50" w:type="dxa"/>
              <w:left w:w="100" w:type="dxa"/>
            </w:tcMar>
            <w:vAlign w:val="center"/>
          </w:tcPr>
          <w:p w14:paraId="6C0EF18B"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2</w:t>
            </w:r>
          </w:p>
        </w:tc>
        <w:tc>
          <w:tcPr>
            <w:tcW w:w="1205" w:type="dxa"/>
            <w:tcMar>
              <w:top w:w="50" w:type="dxa"/>
              <w:left w:w="100" w:type="dxa"/>
            </w:tcMar>
            <w:vAlign w:val="center"/>
          </w:tcPr>
          <w:p w14:paraId="14554FA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27DD210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69487982"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 0</w:t>
            </w:r>
            <w:r w:rsidRPr="00632DD5">
              <w:rPr>
                <w:rFonts w:ascii="Times New Roman" w:eastAsia="Calibri" w:hAnsi="Times New Roman" w:cs="Times New Roman"/>
                <w:color w:val="000000"/>
                <w:sz w:val="24"/>
              </w:rPr>
              <w:t>6</w:t>
            </w:r>
            <w:r w:rsidRPr="00632DD5">
              <w:rPr>
                <w:rFonts w:ascii="Times New Roman" w:eastAsia="Calibri" w:hAnsi="Times New Roman" w:cs="Times New Roman"/>
                <w:color w:val="000000"/>
                <w:sz w:val="24"/>
                <w:lang w:val="en-US"/>
              </w:rPr>
              <w:t>.04.2024</w:t>
            </w:r>
          </w:p>
          <w:p w14:paraId="1C6A4F0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8</w:t>
            </w:r>
            <w:r w:rsidRPr="00632DD5">
              <w:rPr>
                <w:rFonts w:ascii="Times New Roman" w:eastAsia="Calibri" w:hAnsi="Times New Roman" w:cs="Times New Roman"/>
                <w:color w:val="000000"/>
                <w:sz w:val="24"/>
                <w:lang w:val="en-US"/>
              </w:rPr>
              <w:t xml:space="preserve">.04.2024 </w:t>
            </w:r>
          </w:p>
        </w:tc>
        <w:tc>
          <w:tcPr>
            <w:tcW w:w="3843" w:type="dxa"/>
            <w:tcMar>
              <w:top w:w="50" w:type="dxa"/>
              <w:left w:w="100" w:type="dxa"/>
            </w:tcMar>
            <w:vAlign w:val="center"/>
          </w:tcPr>
          <w:p w14:paraId="3565F75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39">
              <w:r w:rsidRPr="00632DD5">
                <w:rPr>
                  <w:rFonts w:ascii="Times New Roman" w:eastAsia="Calibri" w:hAnsi="Times New Roman" w:cs="Times New Roman"/>
                  <w:color w:val="0000FF"/>
                  <w:u w:val="single"/>
                  <w:lang w:val="en-US"/>
                </w:rPr>
                <w:t>https://m.edsoo.ru/fbaaca5a</w:t>
              </w:r>
            </w:hyperlink>
          </w:p>
        </w:tc>
      </w:tr>
      <w:tr w:rsidR="00632DD5" w:rsidRPr="00632DD5" w14:paraId="24DEC137" w14:textId="77777777" w:rsidTr="00B51EEB">
        <w:trPr>
          <w:trHeight w:val="144"/>
          <w:tblCellSpacing w:w="0" w:type="dxa"/>
        </w:trPr>
        <w:tc>
          <w:tcPr>
            <w:tcW w:w="856" w:type="dxa"/>
            <w:tcMar>
              <w:top w:w="50" w:type="dxa"/>
              <w:left w:w="100" w:type="dxa"/>
            </w:tcMar>
            <w:vAlign w:val="center"/>
          </w:tcPr>
          <w:p w14:paraId="1FCDA351"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80</w:t>
            </w:r>
          </w:p>
        </w:tc>
        <w:tc>
          <w:tcPr>
            <w:tcW w:w="4292" w:type="dxa"/>
            <w:tcMar>
              <w:top w:w="50" w:type="dxa"/>
              <w:left w:w="100" w:type="dxa"/>
            </w:tcMar>
            <w:vAlign w:val="center"/>
          </w:tcPr>
          <w:p w14:paraId="2EFF23E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Логико-смысловые отношения между предложениями в тексте (общее представление)</w:t>
            </w:r>
          </w:p>
        </w:tc>
        <w:tc>
          <w:tcPr>
            <w:tcW w:w="1043" w:type="dxa"/>
            <w:tcMar>
              <w:top w:w="50" w:type="dxa"/>
              <w:left w:w="100" w:type="dxa"/>
            </w:tcMar>
            <w:vAlign w:val="center"/>
          </w:tcPr>
          <w:p w14:paraId="0D124292"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10909E1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170E14B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123DEFC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rPr>
              <w:t>10</w:t>
            </w:r>
            <w:r w:rsidRPr="00632DD5">
              <w:rPr>
                <w:rFonts w:ascii="Times New Roman" w:eastAsia="Calibri" w:hAnsi="Times New Roman" w:cs="Times New Roman"/>
                <w:color w:val="000000"/>
                <w:sz w:val="24"/>
                <w:lang w:val="en-US"/>
              </w:rPr>
              <w:t xml:space="preserve">.04.2024 </w:t>
            </w:r>
          </w:p>
        </w:tc>
        <w:tc>
          <w:tcPr>
            <w:tcW w:w="3843" w:type="dxa"/>
            <w:tcMar>
              <w:top w:w="50" w:type="dxa"/>
              <w:left w:w="100" w:type="dxa"/>
            </w:tcMar>
            <w:vAlign w:val="center"/>
          </w:tcPr>
          <w:p w14:paraId="6D244E5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40">
              <w:r w:rsidRPr="00632DD5">
                <w:rPr>
                  <w:rFonts w:ascii="Times New Roman" w:eastAsia="Calibri" w:hAnsi="Times New Roman" w:cs="Times New Roman"/>
                  <w:color w:val="0000FF"/>
                  <w:u w:val="single"/>
                  <w:lang w:val="en-US"/>
                </w:rPr>
                <w:t>https://m.edsoo.ru/7f41bacc</w:t>
              </w:r>
            </w:hyperlink>
          </w:p>
        </w:tc>
      </w:tr>
      <w:tr w:rsidR="00632DD5" w:rsidRPr="00632DD5" w14:paraId="28222314" w14:textId="77777777" w:rsidTr="00B51EEB">
        <w:trPr>
          <w:trHeight w:val="144"/>
          <w:tblCellSpacing w:w="0" w:type="dxa"/>
        </w:trPr>
        <w:tc>
          <w:tcPr>
            <w:tcW w:w="856" w:type="dxa"/>
            <w:tcMar>
              <w:top w:w="50" w:type="dxa"/>
              <w:left w:w="100" w:type="dxa"/>
            </w:tcMar>
            <w:vAlign w:val="center"/>
          </w:tcPr>
          <w:p w14:paraId="10A731D3"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81</w:t>
            </w:r>
          </w:p>
        </w:tc>
        <w:tc>
          <w:tcPr>
            <w:tcW w:w="4292" w:type="dxa"/>
            <w:tcMar>
              <w:top w:w="50" w:type="dxa"/>
              <w:left w:w="100" w:type="dxa"/>
            </w:tcMar>
            <w:vAlign w:val="center"/>
          </w:tcPr>
          <w:p w14:paraId="792F332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Логико-смысловые отношения между предложениями в тексте. Практикум</w:t>
            </w:r>
          </w:p>
        </w:tc>
        <w:tc>
          <w:tcPr>
            <w:tcW w:w="1043" w:type="dxa"/>
            <w:tcMar>
              <w:top w:w="50" w:type="dxa"/>
              <w:left w:w="100" w:type="dxa"/>
            </w:tcMar>
            <w:vAlign w:val="center"/>
          </w:tcPr>
          <w:p w14:paraId="22C98422"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27DECBA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2938254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69FA090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w:t>
            </w:r>
            <w:r w:rsidRPr="00632DD5">
              <w:rPr>
                <w:rFonts w:ascii="Times New Roman" w:eastAsia="Calibri" w:hAnsi="Times New Roman" w:cs="Times New Roman"/>
                <w:color w:val="000000"/>
                <w:sz w:val="24"/>
              </w:rPr>
              <w:t>3</w:t>
            </w:r>
            <w:r w:rsidRPr="00632DD5">
              <w:rPr>
                <w:rFonts w:ascii="Times New Roman" w:eastAsia="Calibri" w:hAnsi="Times New Roman" w:cs="Times New Roman"/>
                <w:color w:val="000000"/>
                <w:sz w:val="24"/>
                <w:lang w:val="en-US"/>
              </w:rPr>
              <w:t xml:space="preserve">.04.2024 </w:t>
            </w:r>
          </w:p>
        </w:tc>
        <w:tc>
          <w:tcPr>
            <w:tcW w:w="3843" w:type="dxa"/>
            <w:tcMar>
              <w:top w:w="50" w:type="dxa"/>
              <w:left w:w="100" w:type="dxa"/>
            </w:tcMar>
            <w:vAlign w:val="center"/>
          </w:tcPr>
          <w:p w14:paraId="383A1AC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41">
              <w:r w:rsidRPr="00632DD5">
                <w:rPr>
                  <w:rFonts w:ascii="Times New Roman" w:eastAsia="Calibri" w:hAnsi="Times New Roman" w:cs="Times New Roman"/>
                  <w:color w:val="0000FF"/>
                  <w:u w:val="single"/>
                  <w:lang w:val="en-US"/>
                </w:rPr>
                <w:t>https://m.edsoo.ru/7f41bacc</w:t>
              </w:r>
            </w:hyperlink>
          </w:p>
        </w:tc>
      </w:tr>
      <w:tr w:rsidR="00632DD5" w:rsidRPr="00632DD5" w14:paraId="54B1A676" w14:textId="77777777" w:rsidTr="00B51EEB">
        <w:trPr>
          <w:trHeight w:val="144"/>
          <w:tblCellSpacing w:w="0" w:type="dxa"/>
        </w:trPr>
        <w:tc>
          <w:tcPr>
            <w:tcW w:w="856" w:type="dxa"/>
            <w:tcMar>
              <w:top w:w="50" w:type="dxa"/>
              <w:left w:w="100" w:type="dxa"/>
            </w:tcMar>
            <w:vAlign w:val="center"/>
          </w:tcPr>
          <w:p w14:paraId="40A8877D"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82</w:t>
            </w:r>
          </w:p>
        </w:tc>
        <w:tc>
          <w:tcPr>
            <w:tcW w:w="4292" w:type="dxa"/>
            <w:tcMar>
              <w:top w:w="50" w:type="dxa"/>
              <w:left w:w="100" w:type="dxa"/>
            </w:tcMar>
            <w:vAlign w:val="center"/>
          </w:tcPr>
          <w:p w14:paraId="1C629C5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Информативность текста. Виды информации в тексте</w:t>
            </w:r>
          </w:p>
        </w:tc>
        <w:tc>
          <w:tcPr>
            <w:tcW w:w="1043" w:type="dxa"/>
            <w:tcMar>
              <w:top w:w="50" w:type="dxa"/>
              <w:left w:w="100" w:type="dxa"/>
            </w:tcMar>
            <w:vAlign w:val="center"/>
          </w:tcPr>
          <w:p w14:paraId="0E150FA6"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59061CC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5A8C124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4AA723C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w:t>
            </w:r>
            <w:r w:rsidRPr="00632DD5">
              <w:rPr>
                <w:rFonts w:ascii="Times New Roman" w:eastAsia="Calibri" w:hAnsi="Times New Roman" w:cs="Times New Roman"/>
                <w:color w:val="000000"/>
                <w:sz w:val="24"/>
              </w:rPr>
              <w:t>5</w:t>
            </w:r>
            <w:r w:rsidRPr="00632DD5">
              <w:rPr>
                <w:rFonts w:ascii="Times New Roman" w:eastAsia="Calibri" w:hAnsi="Times New Roman" w:cs="Times New Roman"/>
                <w:color w:val="000000"/>
                <w:sz w:val="24"/>
                <w:lang w:val="en-US"/>
              </w:rPr>
              <w:t xml:space="preserve">.04.2024 </w:t>
            </w:r>
          </w:p>
        </w:tc>
        <w:tc>
          <w:tcPr>
            <w:tcW w:w="3843" w:type="dxa"/>
            <w:tcMar>
              <w:top w:w="50" w:type="dxa"/>
              <w:left w:w="100" w:type="dxa"/>
            </w:tcMar>
            <w:vAlign w:val="center"/>
          </w:tcPr>
          <w:p w14:paraId="0913B92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42">
              <w:r w:rsidRPr="00632DD5">
                <w:rPr>
                  <w:rFonts w:ascii="Times New Roman" w:eastAsia="Calibri" w:hAnsi="Times New Roman" w:cs="Times New Roman"/>
                  <w:color w:val="0000FF"/>
                  <w:u w:val="single"/>
                  <w:lang w:val="en-US"/>
                </w:rPr>
                <w:t>https://m.edsoo.ru/7f41bacc</w:t>
              </w:r>
            </w:hyperlink>
          </w:p>
        </w:tc>
      </w:tr>
      <w:tr w:rsidR="00632DD5" w:rsidRPr="00632DD5" w14:paraId="0745C7D3" w14:textId="77777777" w:rsidTr="00B51EEB">
        <w:trPr>
          <w:trHeight w:val="144"/>
          <w:tblCellSpacing w:w="0" w:type="dxa"/>
        </w:trPr>
        <w:tc>
          <w:tcPr>
            <w:tcW w:w="856" w:type="dxa"/>
            <w:tcMar>
              <w:top w:w="50" w:type="dxa"/>
              <w:left w:w="100" w:type="dxa"/>
            </w:tcMar>
            <w:vAlign w:val="center"/>
          </w:tcPr>
          <w:p w14:paraId="3E4BF2A8"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83</w:t>
            </w:r>
          </w:p>
        </w:tc>
        <w:tc>
          <w:tcPr>
            <w:tcW w:w="4292" w:type="dxa"/>
            <w:tcMar>
              <w:top w:w="50" w:type="dxa"/>
              <w:left w:w="100" w:type="dxa"/>
            </w:tcMar>
            <w:vAlign w:val="center"/>
          </w:tcPr>
          <w:p w14:paraId="02A8DF3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Информативность текста. Виды информации в тексте. Практикум</w:t>
            </w:r>
          </w:p>
        </w:tc>
        <w:tc>
          <w:tcPr>
            <w:tcW w:w="1043" w:type="dxa"/>
            <w:tcMar>
              <w:top w:w="50" w:type="dxa"/>
              <w:left w:w="100" w:type="dxa"/>
            </w:tcMar>
            <w:vAlign w:val="center"/>
          </w:tcPr>
          <w:p w14:paraId="23870B35"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0EC5B0C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511B4F1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1FB69AF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rPr>
              <w:t>17</w:t>
            </w:r>
            <w:r w:rsidRPr="00632DD5">
              <w:rPr>
                <w:rFonts w:ascii="Times New Roman" w:eastAsia="Calibri" w:hAnsi="Times New Roman" w:cs="Times New Roman"/>
                <w:color w:val="000000"/>
                <w:sz w:val="24"/>
                <w:lang w:val="en-US"/>
              </w:rPr>
              <w:t xml:space="preserve">.04.2024 </w:t>
            </w:r>
          </w:p>
        </w:tc>
        <w:tc>
          <w:tcPr>
            <w:tcW w:w="3843" w:type="dxa"/>
            <w:tcMar>
              <w:top w:w="50" w:type="dxa"/>
              <w:left w:w="100" w:type="dxa"/>
            </w:tcMar>
            <w:vAlign w:val="center"/>
          </w:tcPr>
          <w:p w14:paraId="3B6405F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43">
              <w:r w:rsidRPr="00632DD5">
                <w:rPr>
                  <w:rFonts w:ascii="Times New Roman" w:eastAsia="Calibri" w:hAnsi="Times New Roman" w:cs="Times New Roman"/>
                  <w:color w:val="0000FF"/>
                  <w:u w:val="single"/>
                  <w:lang w:val="en-US"/>
                </w:rPr>
                <w:t>https://m.edsoo.ru/7f41bacc</w:t>
              </w:r>
            </w:hyperlink>
          </w:p>
        </w:tc>
      </w:tr>
      <w:tr w:rsidR="00632DD5" w:rsidRPr="00632DD5" w14:paraId="3EE96E2E" w14:textId="77777777" w:rsidTr="00B51EEB">
        <w:trPr>
          <w:trHeight w:val="144"/>
          <w:tblCellSpacing w:w="0" w:type="dxa"/>
        </w:trPr>
        <w:tc>
          <w:tcPr>
            <w:tcW w:w="856" w:type="dxa"/>
            <w:tcMar>
              <w:top w:w="50" w:type="dxa"/>
              <w:left w:w="100" w:type="dxa"/>
            </w:tcMar>
            <w:vAlign w:val="center"/>
          </w:tcPr>
          <w:p w14:paraId="1B0F9D21"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84-85</w:t>
            </w:r>
          </w:p>
        </w:tc>
        <w:tc>
          <w:tcPr>
            <w:tcW w:w="4292" w:type="dxa"/>
            <w:tcMar>
              <w:top w:w="50" w:type="dxa"/>
              <w:left w:w="100" w:type="dxa"/>
            </w:tcMar>
            <w:vAlign w:val="center"/>
          </w:tcPr>
          <w:p w14:paraId="410BCCA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Информационно-смысловая переработка текста. План. Тезисы. Конспект</w:t>
            </w:r>
          </w:p>
        </w:tc>
        <w:tc>
          <w:tcPr>
            <w:tcW w:w="1043" w:type="dxa"/>
            <w:tcMar>
              <w:top w:w="50" w:type="dxa"/>
              <w:left w:w="100" w:type="dxa"/>
            </w:tcMar>
            <w:vAlign w:val="center"/>
          </w:tcPr>
          <w:p w14:paraId="7CB748C8"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2</w:t>
            </w:r>
          </w:p>
        </w:tc>
        <w:tc>
          <w:tcPr>
            <w:tcW w:w="1205" w:type="dxa"/>
            <w:tcMar>
              <w:top w:w="50" w:type="dxa"/>
              <w:left w:w="100" w:type="dxa"/>
            </w:tcMar>
            <w:vAlign w:val="center"/>
          </w:tcPr>
          <w:p w14:paraId="1E70153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4CEBDDA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0FA2A88F"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 2</w:t>
            </w:r>
            <w:r w:rsidRPr="00632DD5">
              <w:rPr>
                <w:rFonts w:ascii="Times New Roman" w:eastAsia="Calibri" w:hAnsi="Times New Roman" w:cs="Times New Roman"/>
                <w:color w:val="000000"/>
                <w:sz w:val="24"/>
              </w:rPr>
              <w:t>0</w:t>
            </w:r>
            <w:r w:rsidRPr="00632DD5">
              <w:rPr>
                <w:rFonts w:ascii="Times New Roman" w:eastAsia="Calibri" w:hAnsi="Times New Roman" w:cs="Times New Roman"/>
                <w:color w:val="000000"/>
                <w:sz w:val="24"/>
                <w:lang w:val="en-US"/>
              </w:rPr>
              <w:t>.04.2024</w:t>
            </w:r>
          </w:p>
          <w:p w14:paraId="6E29307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w:t>
            </w:r>
            <w:r w:rsidRPr="00632DD5">
              <w:rPr>
                <w:rFonts w:ascii="Times New Roman" w:eastAsia="Calibri" w:hAnsi="Times New Roman" w:cs="Times New Roman"/>
                <w:color w:val="000000"/>
                <w:sz w:val="24"/>
              </w:rPr>
              <w:t>2</w:t>
            </w:r>
            <w:r w:rsidRPr="00632DD5">
              <w:rPr>
                <w:rFonts w:ascii="Times New Roman" w:eastAsia="Calibri" w:hAnsi="Times New Roman" w:cs="Times New Roman"/>
                <w:color w:val="000000"/>
                <w:sz w:val="24"/>
                <w:lang w:val="en-US"/>
              </w:rPr>
              <w:t xml:space="preserve">.04.2024 </w:t>
            </w:r>
          </w:p>
        </w:tc>
        <w:tc>
          <w:tcPr>
            <w:tcW w:w="3843" w:type="dxa"/>
            <w:tcMar>
              <w:top w:w="50" w:type="dxa"/>
              <w:left w:w="100" w:type="dxa"/>
            </w:tcMar>
            <w:vAlign w:val="center"/>
          </w:tcPr>
          <w:p w14:paraId="3D35401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44">
              <w:r w:rsidRPr="00632DD5">
                <w:rPr>
                  <w:rFonts w:ascii="Times New Roman" w:eastAsia="Calibri" w:hAnsi="Times New Roman" w:cs="Times New Roman"/>
                  <w:color w:val="0000FF"/>
                  <w:u w:val="single"/>
                  <w:lang w:val="en-US"/>
                </w:rPr>
                <w:t>https://m.edsoo.ru/fbaacb72</w:t>
              </w:r>
            </w:hyperlink>
          </w:p>
        </w:tc>
      </w:tr>
      <w:tr w:rsidR="00632DD5" w:rsidRPr="00632DD5" w14:paraId="77FD285C" w14:textId="77777777" w:rsidTr="00B51EEB">
        <w:trPr>
          <w:trHeight w:val="144"/>
          <w:tblCellSpacing w:w="0" w:type="dxa"/>
        </w:trPr>
        <w:tc>
          <w:tcPr>
            <w:tcW w:w="856" w:type="dxa"/>
            <w:tcMar>
              <w:top w:w="50" w:type="dxa"/>
              <w:left w:w="100" w:type="dxa"/>
            </w:tcMar>
            <w:vAlign w:val="center"/>
          </w:tcPr>
          <w:p w14:paraId="1C34A5CB"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89</w:t>
            </w:r>
          </w:p>
        </w:tc>
        <w:tc>
          <w:tcPr>
            <w:tcW w:w="4292" w:type="dxa"/>
            <w:tcMar>
              <w:top w:w="50" w:type="dxa"/>
              <w:left w:w="100" w:type="dxa"/>
            </w:tcMar>
            <w:vAlign w:val="center"/>
          </w:tcPr>
          <w:p w14:paraId="2AC9106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Информационно-смысловая переработка текста. Отзыв. Рецензия</w:t>
            </w:r>
          </w:p>
        </w:tc>
        <w:tc>
          <w:tcPr>
            <w:tcW w:w="1043" w:type="dxa"/>
            <w:tcMar>
              <w:top w:w="50" w:type="dxa"/>
              <w:left w:w="100" w:type="dxa"/>
            </w:tcMar>
            <w:vAlign w:val="center"/>
          </w:tcPr>
          <w:p w14:paraId="7E85EC1E"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72C0326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525AB53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7CE60AE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w:t>
            </w:r>
            <w:r w:rsidRPr="00632DD5">
              <w:rPr>
                <w:rFonts w:ascii="Times New Roman" w:eastAsia="Calibri" w:hAnsi="Times New Roman" w:cs="Times New Roman"/>
                <w:color w:val="000000"/>
                <w:sz w:val="24"/>
              </w:rPr>
              <w:t>4</w:t>
            </w:r>
            <w:r w:rsidRPr="00632DD5">
              <w:rPr>
                <w:rFonts w:ascii="Times New Roman" w:eastAsia="Calibri" w:hAnsi="Times New Roman" w:cs="Times New Roman"/>
                <w:color w:val="000000"/>
                <w:sz w:val="24"/>
                <w:lang w:val="en-US"/>
              </w:rPr>
              <w:t xml:space="preserve">.04.2024 </w:t>
            </w:r>
          </w:p>
        </w:tc>
        <w:tc>
          <w:tcPr>
            <w:tcW w:w="3843" w:type="dxa"/>
            <w:tcMar>
              <w:top w:w="50" w:type="dxa"/>
              <w:left w:w="100" w:type="dxa"/>
            </w:tcMar>
            <w:vAlign w:val="center"/>
          </w:tcPr>
          <w:p w14:paraId="203DA55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45">
              <w:r w:rsidRPr="00632DD5">
                <w:rPr>
                  <w:rFonts w:ascii="Times New Roman" w:eastAsia="Calibri" w:hAnsi="Times New Roman" w:cs="Times New Roman"/>
                  <w:color w:val="0000FF"/>
                  <w:u w:val="single"/>
                  <w:lang w:val="en-US"/>
                </w:rPr>
                <w:t>https://m.edsoo.ru/7f41bacc</w:t>
              </w:r>
            </w:hyperlink>
          </w:p>
        </w:tc>
      </w:tr>
      <w:tr w:rsidR="00632DD5" w:rsidRPr="00632DD5" w14:paraId="6D856DFF" w14:textId="77777777" w:rsidTr="00B51EEB">
        <w:trPr>
          <w:trHeight w:val="144"/>
          <w:tblCellSpacing w:w="0" w:type="dxa"/>
        </w:trPr>
        <w:tc>
          <w:tcPr>
            <w:tcW w:w="856" w:type="dxa"/>
            <w:tcMar>
              <w:top w:w="50" w:type="dxa"/>
              <w:left w:w="100" w:type="dxa"/>
            </w:tcMar>
            <w:vAlign w:val="center"/>
          </w:tcPr>
          <w:p w14:paraId="46025A3E"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90</w:t>
            </w:r>
          </w:p>
        </w:tc>
        <w:tc>
          <w:tcPr>
            <w:tcW w:w="4292" w:type="dxa"/>
            <w:tcMar>
              <w:top w:w="50" w:type="dxa"/>
              <w:left w:w="100" w:type="dxa"/>
            </w:tcMar>
            <w:vAlign w:val="center"/>
          </w:tcPr>
          <w:p w14:paraId="634CCA1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Информационно-смысловая переработка текста. Реферат. Аннотация</w:t>
            </w:r>
          </w:p>
        </w:tc>
        <w:tc>
          <w:tcPr>
            <w:tcW w:w="1043" w:type="dxa"/>
            <w:tcMar>
              <w:top w:w="50" w:type="dxa"/>
              <w:left w:w="100" w:type="dxa"/>
            </w:tcMar>
            <w:vAlign w:val="center"/>
          </w:tcPr>
          <w:p w14:paraId="13F114AB"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22B2AED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3BE9B22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0F64C31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2</w:t>
            </w:r>
            <w:r w:rsidRPr="00632DD5">
              <w:rPr>
                <w:rFonts w:ascii="Times New Roman" w:eastAsia="Calibri" w:hAnsi="Times New Roman" w:cs="Times New Roman"/>
                <w:color w:val="000000"/>
                <w:sz w:val="24"/>
              </w:rPr>
              <w:t>7</w:t>
            </w:r>
            <w:r w:rsidRPr="00632DD5">
              <w:rPr>
                <w:rFonts w:ascii="Times New Roman" w:eastAsia="Calibri" w:hAnsi="Times New Roman" w:cs="Times New Roman"/>
                <w:color w:val="000000"/>
                <w:sz w:val="24"/>
                <w:lang w:val="en-US"/>
              </w:rPr>
              <w:t xml:space="preserve">.04.2024 </w:t>
            </w:r>
          </w:p>
        </w:tc>
        <w:tc>
          <w:tcPr>
            <w:tcW w:w="3843" w:type="dxa"/>
            <w:tcMar>
              <w:top w:w="50" w:type="dxa"/>
              <w:left w:w="100" w:type="dxa"/>
            </w:tcMar>
            <w:vAlign w:val="center"/>
          </w:tcPr>
          <w:p w14:paraId="279DD87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46">
              <w:r w:rsidRPr="00632DD5">
                <w:rPr>
                  <w:rFonts w:ascii="Times New Roman" w:eastAsia="Calibri" w:hAnsi="Times New Roman" w:cs="Times New Roman"/>
                  <w:color w:val="0000FF"/>
                  <w:u w:val="single"/>
                  <w:lang w:val="en-US"/>
                </w:rPr>
                <w:t>https://m.edsoo.ru/7f41bacc</w:t>
              </w:r>
            </w:hyperlink>
          </w:p>
        </w:tc>
      </w:tr>
      <w:tr w:rsidR="00632DD5" w:rsidRPr="00632DD5" w14:paraId="71C2529D" w14:textId="77777777" w:rsidTr="00B51EEB">
        <w:trPr>
          <w:trHeight w:val="144"/>
          <w:tblCellSpacing w:w="0" w:type="dxa"/>
        </w:trPr>
        <w:tc>
          <w:tcPr>
            <w:tcW w:w="856" w:type="dxa"/>
            <w:tcMar>
              <w:top w:w="50" w:type="dxa"/>
              <w:left w:w="100" w:type="dxa"/>
            </w:tcMar>
            <w:vAlign w:val="center"/>
          </w:tcPr>
          <w:p w14:paraId="32D9AEA6"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lastRenderedPageBreak/>
              <w:t>91</w:t>
            </w:r>
          </w:p>
        </w:tc>
        <w:tc>
          <w:tcPr>
            <w:tcW w:w="4292" w:type="dxa"/>
            <w:tcMar>
              <w:top w:w="50" w:type="dxa"/>
              <w:left w:w="100" w:type="dxa"/>
            </w:tcMar>
            <w:vAlign w:val="center"/>
          </w:tcPr>
          <w:p w14:paraId="640DD611" w14:textId="77777777" w:rsidR="00632DD5" w:rsidRPr="00632DD5" w:rsidRDefault="00632DD5" w:rsidP="00632DD5">
            <w:pPr>
              <w:spacing w:after="0" w:line="276" w:lineRule="auto"/>
              <w:ind w:left="135"/>
              <w:rPr>
                <w:rFonts w:ascii="Calibri" w:eastAsia="Calibri" w:hAnsi="Calibri" w:cs="Times New Roman"/>
              </w:rPr>
            </w:pPr>
            <w:r w:rsidRPr="00632DD5">
              <w:rPr>
                <w:rFonts w:ascii="Times New Roman" w:eastAsia="Calibri" w:hAnsi="Times New Roman" w:cs="Times New Roman"/>
                <w:color w:val="000000"/>
                <w:sz w:val="24"/>
                <w:lang w:val="en-US"/>
              </w:rPr>
              <w:t xml:space="preserve">Итоговый контроль "Текст. Информационно-смысловая переработка текста". </w:t>
            </w:r>
          </w:p>
        </w:tc>
        <w:tc>
          <w:tcPr>
            <w:tcW w:w="1043" w:type="dxa"/>
            <w:tcMar>
              <w:top w:w="50" w:type="dxa"/>
              <w:left w:w="100" w:type="dxa"/>
            </w:tcMar>
            <w:vAlign w:val="center"/>
          </w:tcPr>
          <w:p w14:paraId="01DA3A1F"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2BF478FA"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84" w:type="dxa"/>
            <w:tcMar>
              <w:top w:w="50" w:type="dxa"/>
              <w:left w:w="100" w:type="dxa"/>
            </w:tcMar>
            <w:vAlign w:val="center"/>
          </w:tcPr>
          <w:p w14:paraId="5CD1CDC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77CF927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2</w:t>
            </w:r>
            <w:r w:rsidRPr="00632DD5">
              <w:rPr>
                <w:rFonts w:ascii="Times New Roman" w:eastAsia="Calibri" w:hAnsi="Times New Roman" w:cs="Times New Roman"/>
                <w:color w:val="000000"/>
                <w:sz w:val="24"/>
              </w:rPr>
              <w:t>9</w:t>
            </w:r>
            <w:r w:rsidRPr="00632DD5">
              <w:rPr>
                <w:rFonts w:ascii="Times New Roman" w:eastAsia="Calibri" w:hAnsi="Times New Roman" w:cs="Times New Roman"/>
                <w:color w:val="000000"/>
                <w:sz w:val="24"/>
                <w:lang w:val="en-US"/>
              </w:rPr>
              <w:t>.04.2024</w:t>
            </w:r>
          </w:p>
        </w:tc>
        <w:tc>
          <w:tcPr>
            <w:tcW w:w="3843" w:type="dxa"/>
            <w:tcMar>
              <w:top w:w="50" w:type="dxa"/>
              <w:left w:w="100" w:type="dxa"/>
            </w:tcMar>
            <w:vAlign w:val="center"/>
          </w:tcPr>
          <w:p w14:paraId="7133F81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47">
              <w:r w:rsidRPr="00632DD5">
                <w:rPr>
                  <w:rFonts w:ascii="Times New Roman" w:eastAsia="Calibri" w:hAnsi="Times New Roman" w:cs="Times New Roman"/>
                  <w:color w:val="0000FF"/>
                  <w:u w:val="single"/>
                  <w:lang w:val="en-US"/>
                </w:rPr>
                <w:t>https://m.edsoo.ru/7f41bacc</w:t>
              </w:r>
            </w:hyperlink>
          </w:p>
        </w:tc>
      </w:tr>
      <w:tr w:rsidR="00632DD5" w:rsidRPr="00632DD5" w14:paraId="13014FAE" w14:textId="77777777" w:rsidTr="00B51EEB">
        <w:trPr>
          <w:trHeight w:val="144"/>
          <w:tblCellSpacing w:w="0" w:type="dxa"/>
        </w:trPr>
        <w:tc>
          <w:tcPr>
            <w:tcW w:w="856" w:type="dxa"/>
            <w:tcMar>
              <w:top w:w="50" w:type="dxa"/>
              <w:left w:w="100" w:type="dxa"/>
            </w:tcMar>
            <w:vAlign w:val="center"/>
          </w:tcPr>
          <w:p w14:paraId="46E84865" w14:textId="77777777" w:rsidR="00632DD5" w:rsidRPr="00632DD5" w:rsidRDefault="00632DD5" w:rsidP="00632DD5">
            <w:pPr>
              <w:spacing w:after="0" w:line="276" w:lineRule="auto"/>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92</w:t>
            </w:r>
          </w:p>
        </w:tc>
        <w:tc>
          <w:tcPr>
            <w:tcW w:w="4292" w:type="dxa"/>
            <w:tcMar>
              <w:top w:w="50" w:type="dxa"/>
              <w:left w:w="100" w:type="dxa"/>
            </w:tcMar>
            <w:vAlign w:val="center"/>
          </w:tcPr>
          <w:p w14:paraId="582E322B"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Итоговый контроль "Текст. Информационно-смысловая переработка текста".</w:t>
            </w:r>
          </w:p>
        </w:tc>
        <w:tc>
          <w:tcPr>
            <w:tcW w:w="1043" w:type="dxa"/>
            <w:tcMar>
              <w:top w:w="50" w:type="dxa"/>
              <w:left w:w="100" w:type="dxa"/>
            </w:tcMar>
            <w:vAlign w:val="center"/>
          </w:tcPr>
          <w:p w14:paraId="7F476F8A" w14:textId="77777777" w:rsidR="00632DD5" w:rsidRPr="00632DD5" w:rsidRDefault="00632DD5" w:rsidP="00632DD5">
            <w:pPr>
              <w:spacing w:after="0" w:line="276" w:lineRule="auto"/>
              <w:ind w:left="135"/>
              <w:jc w:val="center"/>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1</w:t>
            </w:r>
          </w:p>
        </w:tc>
        <w:tc>
          <w:tcPr>
            <w:tcW w:w="1205" w:type="dxa"/>
            <w:tcMar>
              <w:top w:w="50" w:type="dxa"/>
              <w:left w:w="100" w:type="dxa"/>
            </w:tcMar>
            <w:vAlign w:val="center"/>
          </w:tcPr>
          <w:p w14:paraId="728EEBC1" w14:textId="77777777" w:rsidR="00632DD5" w:rsidRPr="00632DD5" w:rsidRDefault="00632DD5" w:rsidP="00632DD5">
            <w:pPr>
              <w:spacing w:after="0" w:line="276" w:lineRule="auto"/>
              <w:ind w:left="135"/>
              <w:jc w:val="center"/>
              <w:rPr>
                <w:rFonts w:ascii="Times New Roman" w:eastAsia="Calibri" w:hAnsi="Times New Roman" w:cs="Times New Roman"/>
                <w:color w:val="000000"/>
                <w:sz w:val="24"/>
              </w:rPr>
            </w:pPr>
          </w:p>
        </w:tc>
        <w:tc>
          <w:tcPr>
            <w:tcW w:w="1284" w:type="dxa"/>
            <w:tcMar>
              <w:top w:w="50" w:type="dxa"/>
              <w:left w:w="100" w:type="dxa"/>
            </w:tcMar>
            <w:vAlign w:val="center"/>
          </w:tcPr>
          <w:p w14:paraId="6FF7373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7A0ED6D4"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 0</w:t>
            </w:r>
            <w:r w:rsidRPr="00632DD5">
              <w:rPr>
                <w:rFonts w:ascii="Times New Roman" w:eastAsia="Calibri" w:hAnsi="Times New Roman" w:cs="Times New Roman"/>
                <w:color w:val="000000"/>
                <w:sz w:val="24"/>
              </w:rPr>
              <w:t>4</w:t>
            </w:r>
            <w:r w:rsidRPr="00632DD5">
              <w:rPr>
                <w:rFonts w:ascii="Times New Roman" w:eastAsia="Calibri" w:hAnsi="Times New Roman" w:cs="Times New Roman"/>
                <w:color w:val="000000"/>
                <w:sz w:val="24"/>
                <w:lang w:val="en-US"/>
              </w:rPr>
              <w:t xml:space="preserve">.05.2024 </w:t>
            </w:r>
          </w:p>
        </w:tc>
        <w:tc>
          <w:tcPr>
            <w:tcW w:w="3843" w:type="dxa"/>
            <w:tcMar>
              <w:top w:w="50" w:type="dxa"/>
              <w:left w:w="100" w:type="dxa"/>
            </w:tcMar>
            <w:vAlign w:val="center"/>
          </w:tcPr>
          <w:p w14:paraId="265481B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48">
              <w:r w:rsidRPr="00632DD5">
                <w:rPr>
                  <w:rFonts w:ascii="Times New Roman" w:eastAsia="Calibri" w:hAnsi="Times New Roman" w:cs="Times New Roman"/>
                  <w:color w:val="0000FF"/>
                  <w:u w:val="single"/>
                  <w:lang w:val="en-US"/>
                </w:rPr>
                <w:t>https://m.edsoo.ru/7f41bacc</w:t>
              </w:r>
            </w:hyperlink>
          </w:p>
        </w:tc>
      </w:tr>
      <w:tr w:rsidR="00632DD5" w:rsidRPr="00632DD5" w14:paraId="63E4934F" w14:textId="77777777" w:rsidTr="00B51EEB">
        <w:trPr>
          <w:trHeight w:val="144"/>
          <w:tblCellSpacing w:w="0" w:type="dxa"/>
        </w:trPr>
        <w:tc>
          <w:tcPr>
            <w:tcW w:w="856" w:type="dxa"/>
            <w:tcMar>
              <w:top w:w="50" w:type="dxa"/>
              <w:left w:w="100" w:type="dxa"/>
            </w:tcMar>
            <w:vAlign w:val="center"/>
          </w:tcPr>
          <w:p w14:paraId="345A85E7" w14:textId="77777777" w:rsidR="00632DD5" w:rsidRPr="00632DD5" w:rsidRDefault="00632DD5" w:rsidP="00632DD5">
            <w:pPr>
              <w:spacing w:after="0" w:line="276" w:lineRule="auto"/>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93</w:t>
            </w:r>
          </w:p>
        </w:tc>
        <w:tc>
          <w:tcPr>
            <w:tcW w:w="4292" w:type="dxa"/>
            <w:tcMar>
              <w:top w:w="50" w:type="dxa"/>
              <w:left w:w="100" w:type="dxa"/>
            </w:tcMar>
            <w:vAlign w:val="center"/>
          </w:tcPr>
          <w:p w14:paraId="0FCFB188"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Сочинение</w:t>
            </w:r>
            <w:r w:rsidRPr="00632DD5">
              <w:rPr>
                <w:rFonts w:ascii="Times New Roman" w:eastAsia="Calibri" w:hAnsi="Times New Roman" w:cs="Times New Roman"/>
                <w:color w:val="000000"/>
                <w:sz w:val="24"/>
              </w:rPr>
              <w:t xml:space="preserve"> по  исходному тексту</w:t>
            </w:r>
          </w:p>
        </w:tc>
        <w:tc>
          <w:tcPr>
            <w:tcW w:w="1043" w:type="dxa"/>
            <w:tcMar>
              <w:top w:w="50" w:type="dxa"/>
              <w:left w:w="100" w:type="dxa"/>
            </w:tcMar>
            <w:vAlign w:val="center"/>
          </w:tcPr>
          <w:p w14:paraId="2DDA743E" w14:textId="77777777" w:rsidR="00632DD5" w:rsidRPr="00632DD5" w:rsidRDefault="00632DD5" w:rsidP="00632DD5">
            <w:pPr>
              <w:spacing w:after="0" w:line="276" w:lineRule="auto"/>
              <w:ind w:left="135"/>
              <w:jc w:val="center"/>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1</w:t>
            </w:r>
          </w:p>
        </w:tc>
        <w:tc>
          <w:tcPr>
            <w:tcW w:w="1205" w:type="dxa"/>
            <w:tcMar>
              <w:top w:w="50" w:type="dxa"/>
              <w:left w:w="100" w:type="dxa"/>
            </w:tcMar>
            <w:vAlign w:val="center"/>
          </w:tcPr>
          <w:p w14:paraId="30AA2D17" w14:textId="77777777" w:rsidR="00632DD5" w:rsidRPr="00632DD5" w:rsidRDefault="00632DD5" w:rsidP="00632DD5">
            <w:pPr>
              <w:spacing w:after="0" w:line="276" w:lineRule="auto"/>
              <w:ind w:left="135"/>
              <w:jc w:val="center"/>
              <w:rPr>
                <w:rFonts w:ascii="Times New Roman" w:eastAsia="Calibri" w:hAnsi="Times New Roman" w:cs="Times New Roman"/>
                <w:color w:val="000000"/>
                <w:sz w:val="24"/>
              </w:rPr>
            </w:pPr>
            <w:r w:rsidRPr="00632DD5">
              <w:rPr>
                <w:rFonts w:ascii="Times New Roman" w:eastAsia="Calibri" w:hAnsi="Times New Roman" w:cs="Times New Roman"/>
                <w:color w:val="000000"/>
                <w:sz w:val="24"/>
              </w:rPr>
              <w:t>1</w:t>
            </w:r>
          </w:p>
        </w:tc>
        <w:tc>
          <w:tcPr>
            <w:tcW w:w="1284" w:type="dxa"/>
            <w:tcMar>
              <w:top w:w="50" w:type="dxa"/>
              <w:left w:w="100" w:type="dxa"/>
            </w:tcMar>
            <w:vAlign w:val="center"/>
          </w:tcPr>
          <w:p w14:paraId="0B909889"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453876B1"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0</w:t>
            </w:r>
            <w:r w:rsidRPr="00632DD5">
              <w:rPr>
                <w:rFonts w:ascii="Times New Roman" w:eastAsia="Calibri" w:hAnsi="Times New Roman" w:cs="Times New Roman"/>
                <w:color w:val="000000"/>
                <w:sz w:val="24"/>
              </w:rPr>
              <w:t>6</w:t>
            </w:r>
            <w:r w:rsidRPr="00632DD5">
              <w:rPr>
                <w:rFonts w:ascii="Times New Roman" w:eastAsia="Calibri" w:hAnsi="Times New Roman" w:cs="Times New Roman"/>
                <w:color w:val="000000"/>
                <w:sz w:val="24"/>
                <w:lang w:val="en-US"/>
              </w:rPr>
              <w:t>.05.2024</w:t>
            </w:r>
          </w:p>
        </w:tc>
        <w:tc>
          <w:tcPr>
            <w:tcW w:w="3843" w:type="dxa"/>
            <w:tcMar>
              <w:top w:w="50" w:type="dxa"/>
              <w:left w:w="100" w:type="dxa"/>
            </w:tcMar>
            <w:vAlign w:val="center"/>
          </w:tcPr>
          <w:p w14:paraId="222E439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49">
              <w:r w:rsidRPr="00632DD5">
                <w:rPr>
                  <w:rFonts w:ascii="Times New Roman" w:eastAsia="Calibri" w:hAnsi="Times New Roman" w:cs="Times New Roman"/>
                  <w:color w:val="0000FF"/>
                  <w:u w:val="single"/>
                  <w:lang w:val="en-US"/>
                </w:rPr>
                <w:t>https://m.edsoo.ru/7f41bacc</w:t>
              </w:r>
            </w:hyperlink>
          </w:p>
        </w:tc>
      </w:tr>
      <w:tr w:rsidR="00632DD5" w:rsidRPr="00632DD5" w14:paraId="345E2EBE" w14:textId="77777777" w:rsidTr="00B51EEB">
        <w:trPr>
          <w:trHeight w:val="144"/>
          <w:tblCellSpacing w:w="0" w:type="dxa"/>
        </w:trPr>
        <w:tc>
          <w:tcPr>
            <w:tcW w:w="856" w:type="dxa"/>
            <w:tcMar>
              <w:top w:w="50" w:type="dxa"/>
              <w:left w:w="100" w:type="dxa"/>
            </w:tcMar>
            <w:vAlign w:val="center"/>
          </w:tcPr>
          <w:p w14:paraId="52F41D28"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94</w:t>
            </w:r>
          </w:p>
        </w:tc>
        <w:tc>
          <w:tcPr>
            <w:tcW w:w="4292" w:type="dxa"/>
            <w:tcMar>
              <w:top w:w="50" w:type="dxa"/>
              <w:left w:w="100" w:type="dxa"/>
            </w:tcMar>
            <w:vAlign w:val="center"/>
          </w:tcPr>
          <w:p w14:paraId="7A0F711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Контрольная итоговая работа</w:t>
            </w:r>
          </w:p>
        </w:tc>
        <w:tc>
          <w:tcPr>
            <w:tcW w:w="1043" w:type="dxa"/>
            <w:tcMar>
              <w:top w:w="50" w:type="dxa"/>
              <w:left w:w="100" w:type="dxa"/>
            </w:tcMar>
            <w:vAlign w:val="center"/>
          </w:tcPr>
          <w:p w14:paraId="3D72F007"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05" w:type="dxa"/>
            <w:tcMar>
              <w:top w:w="50" w:type="dxa"/>
              <w:left w:w="100" w:type="dxa"/>
            </w:tcMar>
            <w:vAlign w:val="center"/>
          </w:tcPr>
          <w:p w14:paraId="7D6F0080"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284" w:type="dxa"/>
            <w:tcMar>
              <w:top w:w="50" w:type="dxa"/>
              <w:left w:w="100" w:type="dxa"/>
            </w:tcMar>
            <w:vAlign w:val="center"/>
          </w:tcPr>
          <w:p w14:paraId="2673250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2A60B1E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8</w:t>
            </w:r>
            <w:r w:rsidRPr="00632DD5">
              <w:rPr>
                <w:rFonts w:ascii="Times New Roman" w:eastAsia="Calibri" w:hAnsi="Times New Roman" w:cs="Times New Roman"/>
                <w:color w:val="000000"/>
                <w:sz w:val="24"/>
                <w:lang w:val="en-US"/>
              </w:rPr>
              <w:t xml:space="preserve">.05.2024 </w:t>
            </w:r>
          </w:p>
        </w:tc>
        <w:tc>
          <w:tcPr>
            <w:tcW w:w="3843" w:type="dxa"/>
            <w:tcMar>
              <w:top w:w="50" w:type="dxa"/>
              <w:left w:w="100" w:type="dxa"/>
            </w:tcMar>
            <w:vAlign w:val="center"/>
          </w:tcPr>
          <w:p w14:paraId="5A95800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50">
              <w:r w:rsidRPr="00632DD5">
                <w:rPr>
                  <w:rFonts w:ascii="Times New Roman" w:eastAsia="Calibri" w:hAnsi="Times New Roman" w:cs="Times New Roman"/>
                  <w:color w:val="0000FF"/>
                  <w:u w:val="single"/>
                  <w:lang w:val="en-US"/>
                </w:rPr>
                <w:t>https://m.edsoo.ru/7f41bacc</w:t>
              </w:r>
            </w:hyperlink>
          </w:p>
        </w:tc>
      </w:tr>
      <w:tr w:rsidR="00632DD5" w:rsidRPr="00632DD5" w14:paraId="441751C6" w14:textId="77777777" w:rsidTr="00B51EEB">
        <w:trPr>
          <w:trHeight w:val="144"/>
          <w:tblCellSpacing w:w="0" w:type="dxa"/>
        </w:trPr>
        <w:tc>
          <w:tcPr>
            <w:tcW w:w="856" w:type="dxa"/>
            <w:tcMar>
              <w:top w:w="50" w:type="dxa"/>
              <w:left w:w="100" w:type="dxa"/>
            </w:tcMar>
            <w:vAlign w:val="center"/>
          </w:tcPr>
          <w:p w14:paraId="1C33F575"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9</w:t>
            </w:r>
            <w:r w:rsidRPr="00632DD5">
              <w:rPr>
                <w:rFonts w:ascii="Times New Roman" w:eastAsia="Calibri" w:hAnsi="Times New Roman" w:cs="Times New Roman"/>
                <w:color w:val="000000"/>
                <w:sz w:val="24"/>
                <w:lang w:val="en-US"/>
              </w:rPr>
              <w:t>5</w:t>
            </w:r>
            <w:r w:rsidRPr="00632DD5">
              <w:rPr>
                <w:rFonts w:ascii="Times New Roman" w:eastAsia="Calibri" w:hAnsi="Times New Roman" w:cs="Times New Roman"/>
                <w:color w:val="000000"/>
                <w:sz w:val="24"/>
              </w:rPr>
              <w:t>-96</w:t>
            </w:r>
          </w:p>
        </w:tc>
        <w:tc>
          <w:tcPr>
            <w:tcW w:w="4292" w:type="dxa"/>
            <w:tcMar>
              <w:top w:w="50" w:type="dxa"/>
              <w:left w:w="100" w:type="dxa"/>
            </w:tcMar>
            <w:vAlign w:val="center"/>
          </w:tcPr>
          <w:p w14:paraId="105C597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Повторение и обобщение изученного в 10 классе. Культура речи</w:t>
            </w:r>
          </w:p>
        </w:tc>
        <w:tc>
          <w:tcPr>
            <w:tcW w:w="1043" w:type="dxa"/>
            <w:tcMar>
              <w:top w:w="50" w:type="dxa"/>
              <w:left w:w="100" w:type="dxa"/>
            </w:tcMar>
            <w:vAlign w:val="center"/>
          </w:tcPr>
          <w:p w14:paraId="41E089B6"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w:t>
            </w:r>
          </w:p>
        </w:tc>
        <w:tc>
          <w:tcPr>
            <w:tcW w:w="1205" w:type="dxa"/>
            <w:tcMar>
              <w:top w:w="50" w:type="dxa"/>
              <w:left w:w="100" w:type="dxa"/>
            </w:tcMar>
            <w:vAlign w:val="center"/>
          </w:tcPr>
          <w:p w14:paraId="5E0FEB6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23C6918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13CAC4D6"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 1</w:t>
            </w:r>
            <w:r w:rsidRPr="00632DD5">
              <w:rPr>
                <w:rFonts w:ascii="Times New Roman" w:eastAsia="Calibri" w:hAnsi="Times New Roman" w:cs="Times New Roman"/>
                <w:color w:val="000000"/>
                <w:sz w:val="24"/>
              </w:rPr>
              <w:t>1</w:t>
            </w:r>
            <w:r w:rsidRPr="00632DD5">
              <w:rPr>
                <w:rFonts w:ascii="Times New Roman" w:eastAsia="Calibri" w:hAnsi="Times New Roman" w:cs="Times New Roman"/>
                <w:color w:val="000000"/>
                <w:sz w:val="24"/>
                <w:lang w:val="en-US"/>
              </w:rPr>
              <w:t xml:space="preserve">.05.2024 </w:t>
            </w:r>
          </w:p>
          <w:p w14:paraId="64EE0DD2"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rPr>
              <w:t>13</w:t>
            </w:r>
            <w:r w:rsidRPr="00632DD5">
              <w:rPr>
                <w:rFonts w:ascii="Times New Roman" w:eastAsia="Calibri" w:hAnsi="Times New Roman" w:cs="Times New Roman"/>
                <w:color w:val="000000"/>
                <w:sz w:val="24"/>
                <w:lang w:val="en-US"/>
              </w:rPr>
              <w:t>.05.2024</w:t>
            </w:r>
          </w:p>
        </w:tc>
        <w:tc>
          <w:tcPr>
            <w:tcW w:w="3843" w:type="dxa"/>
            <w:tcMar>
              <w:top w:w="50" w:type="dxa"/>
              <w:left w:w="100" w:type="dxa"/>
            </w:tcMar>
            <w:vAlign w:val="center"/>
          </w:tcPr>
          <w:p w14:paraId="1B95277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51">
              <w:r w:rsidRPr="00632DD5">
                <w:rPr>
                  <w:rFonts w:ascii="Times New Roman" w:eastAsia="Calibri" w:hAnsi="Times New Roman" w:cs="Times New Roman"/>
                  <w:color w:val="0000FF"/>
                  <w:u w:val="single"/>
                  <w:lang w:val="en-US"/>
                </w:rPr>
                <w:t>https://m.edsoo.ru/7f41bacc</w:t>
              </w:r>
            </w:hyperlink>
          </w:p>
        </w:tc>
      </w:tr>
      <w:tr w:rsidR="00632DD5" w:rsidRPr="00632DD5" w14:paraId="3ABE9AB2" w14:textId="77777777" w:rsidTr="00B51EEB">
        <w:trPr>
          <w:trHeight w:val="144"/>
          <w:tblCellSpacing w:w="0" w:type="dxa"/>
        </w:trPr>
        <w:tc>
          <w:tcPr>
            <w:tcW w:w="856" w:type="dxa"/>
            <w:tcMar>
              <w:top w:w="50" w:type="dxa"/>
              <w:left w:w="100" w:type="dxa"/>
            </w:tcMar>
            <w:vAlign w:val="center"/>
          </w:tcPr>
          <w:p w14:paraId="4DA90174"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97-98</w:t>
            </w:r>
          </w:p>
        </w:tc>
        <w:tc>
          <w:tcPr>
            <w:tcW w:w="4292" w:type="dxa"/>
            <w:tcMar>
              <w:top w:w="50" w:type="dxa"/>
              <w:left w:w="100" w:type="dxa"/>
            </w:tcMar>
            <w:vAlign w:val="center"/>
          </w:tcPr>
          <w:p w14:paraId="67A9A7E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Повторение и обобщение изученного в 10 классе. Орфография</w:t>
            </w:r>
          </w:p>
        </w:tc>
        <w:tc>
          <w:tcPr>
            <w:tcW w:w="1043" w:type="dxa"/>
            <w:tcMar>
              <w:top w:w="50" w:type="dxa"/>
              <w:left w:w="100" w:type="dxa"/>
            </w:tcMar>
            <w:vAlign w:val="center"/>
          </w:tcPr>
          <w:p w14:paraId="729AAD1E"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w:t>
            </w:r>
            <w:r w:rsidRPr="00632DD5">
              <w:rPr>
                <w:rFonts w:ascii="Times New Roman" w:eastAsia="Calibri" w:hAnsi="Times New Roman" w:cs="Times New Roman"/>
                <w:color w:val="000000"/>
                <w:sz w:val="24"/>
                <w:lang w:val="en-US"/>
              </w:rPr>
              <w:t xml:space="preserve"> </w:t>
            </w:r>
          </w:p>
        </w:tc>
        <w:tc>
          <w:tcPr>
            <w:tcW w:w="1205" w:type="dxa"/>
            <w:tcMar>
              <w:top w:w="50" w:type="dxa"/>
              <w:left w:w="100" w:type="dxa"/>
            </w:tcMar>
            <w:vAlign w:val="center"/>
          </w:tcPr>
          <w:p w14:paraId="32F0493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4734A8D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4A3E9B0C"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rPr>
              <w:t>15</w:t>
            </w:r>
            <w:r w:rsidRPr="00632DD5">
              <w:rPr>
                <w:rFonts w:ascii="Times New Roman" w:eastAsia="Calibri" w:hAnsi="Times New Roman" w:cs="Times New Roman"/>
                <w:color w:val="000000"/>
                <w:sz w:val="24"/>
                <w:lang w:val="en-US"/>
              </w:rPr>
              <w:t>.05.2024</w:t>
            </w:r>
          </w:p>
          <w:p w14:paraId="5ECEEBC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18</w:t>
            </w:r>
            <w:r w:rsidRPr="00632DD5">
              <w:rPr>
                <w:rFonts w:ascii="Times New Roman" w:eastAsia="Calibri" w:hAnsi="Times New Roman" w:cs="Times New Roman"/>
                <w:color w:val="000000"/>
                <w:sz w:val="24"/>
                <w:lang w:val="en-US"/>
              </w:rPr>
              <w:t>.05.2024</w:t>
            </w:r>
          </w:p>
        </w:tc>
        <w:tc>
          <w:tcPr>
            <w:tcW w:w="3843" w:type="dxa"/>
            <w:tcMar>
              <w:top w:w="50" w:type="dxa"/>
              <w:left w:w="100" w:type="dxa"/>
            </w:tcMar>
            <w:vAlign w:val="center"/>
          </w:tcPr>
          <w:p w14:paraId="4337477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52">
              <w:r w:rsidRPr="00632DD5">
                <w:rPr>
                  <w:rFonts w:ascii="Times New Roman" w:eastAsia="Calibri" w:hAnsi="Times New Roman" w:cs="Times New Roman"/>
                  <w:color w:val="0000FF"/>
                  <w:u w:val="single"/>
                  <w:lang w:val="en-US"/>
                </w:rPr>
                <w:t>https://m.edsoo.ru/fbaaee5e</w:t>
              </w:r>
            </w:hyperlink>
          </w:p>
        </w:tc>
      </w:tr>
      <w:tr w:rsidR="00632DD5" w:rsidRPr="00632DD5" w14:paraId="3AAC56D2" w14:textId="77777777" w:rsidTr="00B51EEB">
        <w:trPr>
          <w:trHeight w:val="144"/>
          <w:tblCellSpacing w:w="0" w:type="dxa"/>
        </w:trPr>
        <w:tc>
          <w:tcPr>
            <w:tcW w:w="856" w:type="dxa"/>
            <w:tcMar>
              <w:top w:w="50" w:type="dxa"/>
              <w:left w:w="100" w:type="dxa"/>
            </w:tcMar>
            <w:vAlign w:val="center"/>
          </w:tcPr>
          <w:p w14:paraId="3D41640C"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99-100</w:t>
            </w:r>
          </w:p>
        </w:tc>
        <w:tc>
          <w:tcPr>
            <w:tcW w:w="4292" w:type="dxa"/>
            <w:tcMar>
              <w:top w:w="50" w:type="dxa"/>
              <w:left w:w="100" w:type="dxa"/>
            </w:tcMar>
            <w:vAlign w:val="center"/>
          </w:tcPr>
          <w:p w14:paraId="10A801D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Повторение и обобщение изученного в 10 классе. Пунктуация</w:t>
            </w:r>
          </w:p>
        </w:tc>
        <w:tc>
          <w:tcPr>
            <w:tcW w:w="1043" w:type="dxa"/>
            <w:tcMar>
              <w:top w:w="50" w:type="dxa"/>
              <w:left w:w="100" w:type="dxa"/>
            </w:tcMar>
            <w:vAlign w:val="center"/>
          </w:tcPr>
          <w:p w14:paraId="185B7B03"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w:t>
            </w:r>
            <w:r w:rsidRPr="00632DD5">
              <w:rPr>
                <w:rFonts w:ascii="Times New Roman" w:eastAsia="Calibri" w:hAnsi="Times New Roman" w:cs="Times New Roman"/>
                <w:color w:val="000000"/>
                <w:sz w:val="24"/>
                <w:lang w:val="en-US"/>
              </w:rPr>
              <w:t xml:space="preserve"> </w:t>
            </w:r>
          </w:p>
        </w:tc>
        <w:tc>
          <w:tcPr>
            <w:tcW w:w="1205" w:type="dxa"/>
            <w:tcMar>
              <w:top w:w="50" w:type="dxa"/>
              <w:left w:w="100" w:type="dxa"/>
            </w:tcMar>
            <w:vAlign w:val="center"/>
          </w:tcPr>
          <w:p w14:paraId="088AD6C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515DEB4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1B17E6FA"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 2</w:t>
            </w:r>
            <w:r w:rsidRPr="00632DD5">
              <w:rPr>
                <w:rFonts w:ascii="Times New Roman" w:eastAsia="Calibri" w:hAnsi="Times New Roman" w:cs="Times New Roman"/>
                <w:color w:val="000000"/>
                <w:sz w:val="24"/>
              </w:rPr>
              <w:t>0</w:t>
            </w:r>
            <w:r w:rsidRPr="00632DD5">
              <w:rPr>
                <w:rFonts w:ascii="Times New Roman" w:eastAsia="Calibri" w:hAnsi="Times New Roman" w:cs="Times New Roman"/>
                <w:color w:val="000000"/>
                <w:sz w:val="24"/>
                <w:lang w:val="en-US"/>
              </w:rPr>
              <w:t xml:space="preserve">.05.2024 </w:t>
            </w:r>
          </w:p>
          <w:p w14:paraId="7F04B2AC"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rPr>
              <w:t>22</w:t>
            </w:r>
            <w:r w:rsidRPr="00632DD5">
              <w:rPr>
                <w:rFonts w:ascii="Times New Roman" w:eastAsia="Calibri" w:hAnsi="Times New Roman" w:cs="Times New Roman"/>
                <w:color w:val="000000"/>
                <w:sz w:val="24"/>
                <w:lang w:val="en-US"/>
              </w:rPr>
              <w:t>.05.2024</w:t>
            </w:r>
          </w:p>
        </w:tc>
        <w:tc>
          <w:tcPr>
            <w:tcW w:w="3843" w:type="dxa"/>
            <w:tcMar>
              <w:top w:w="50" w:type="dxa"/>
              <w:left w:w="100" w:type="dxa"/>
            </w:tcMar>
            <w:vAlign w:val="center"/>
          </w:tcPr>
          <w:p w14:paraId="724776F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53">
              <w:r w:rsidRPr="00632DD5">
                <w:rPr>
                  <w:rFonts w:ascii="Times New Roman" w:eastAsia="Calibri" w:hAnsi="Times New Roman" w:cs="Times New Roman"/>
                  <w:color w:val="0000FF"/>
                  <w:u w:val="single"/>
                  <w:lang w:val="en-US"/>
                </w:rPr>
                <w:t>https://m.edsoo.ru/fbaaf034</w:t>
              </w:r>
            </w:hyperlink>
          </w:p>
        </w:tc>
      </w:tr>
      <w:tr w:rsidR="00632DD5" w:rsidRPr="00632DD5" w14:paraId="64567712" w14:textId="77777777" w:rsidTr="00B51EEB">
        <w:trPr>
          <w:trHeight w:val="144"/>
          <w:tblCellSpacing w:w="0" w:type="dxa"/>
        </w:trPr>
        <w:tc>
          <w:tcPr>
            <w:tcW w:w="856" w:type="dxa"/>
            <w:tcMar>
              <w:top w:w="50" w:type="dxa"/>
              <w:left w:w="100" w:type="dxa"/>
            </w:tcMar>
            <w:vAlign w:val="center"/>
          </w:tcPr>
          <w:p w14:paraId="008B95D4" w14:textId="77777777" w:rsidR="00632DD5" w:rsidRPr="00632DD5" w:rsidRDefault="00632DD5" w:rsidP="00632DD5">
            <w:pPr>
              <w:spacing w:after="0" w:line="276" w:lineRule="auto"/>
              <w:rPr>
                <w:rFonts w:ascii="Calibri" w:eastAsia="Calibri" w:hAnsi="Calibri" w:cs="Times New Roman"/>
              </w:rPr>
            </w:pPr>
            <w:r w:rsidRPr="00632DD5">
              <w:rPr>
                <w:rFonts w:ascii="Times New Roman" w:eastAsia="Calibri" w:hAnsi="Times New Roman" w:cs="Times New Roman"/>
                <w:color w:val="000000"/>
                <w:sz w:val="24"/>
              </w:rPr>
              <w:t>101-102</w:t>
            </w:r>
          </w:p>
        </w:tc>
        <w:tc>
          <w:tcPr>
            <w:tcW w:w="4292" w:type="dxa"/>
            <w:tcMar>
              <w:top w:w="50" w:type="dxa"/>
              <w:left w:w="100" w:type="dxa"/>
            </w:tcMar>
            <w:vAlign w:val="center"/>
          </w:tcPr>
          <w:p w14:paraId="05FF89D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Повторение и обобщение изученного в 10 классе. Текст</w:t>
            </w:r>
          </w:p>
        </w:tc>
        <w:tc>
          <w:tcPr>
            <w:tcW w:w="1043" w:type="dxa"/>
            <w:tcMar>
              <w:top w:w="50" w:type="dxa"/>
              <w:left w:w="100" w:type="dxa"/>
            </w:tcMar>
            <w:vAlign w:val="center"/>
          </w:tcPr>
          <w:p w14:paraId="3757837A"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w:t>
            </w:r>
            <w:r w:rsidRPr="00632DD5">
              <w:rPr>
                <w:rFonts w:ascii="Times New Roman" w:eastAsia="Calibri" w:hAnsi="Times New Roman" w:cs="Times New Roman"/>
                <w:color w:val="000000"/>
                <w:sz w:val="24"/>
                <w:lang w:val="en-US"/>
              </w:rPr>
              <w:t xml:space="preserve"> </w:t>
            </w:r>
          </w:p>
        </w:tc>
        <w:tc>
          <w:tcPr>
            <w:tcW w:w="1205" w:type="dxa"/>
            <w:tcMar>
              <w:top w:w="50" w:type="dxa"/>
              <w:left w:w="100" w:type="dxa"/>
            </w:tcMar>
            <w:vAlign w:val="center"/>
          </w:tcPr>
          <w:p w14:paraId="335BAF2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284" w:type="dxa"/>
            <w:tcMar>
              <w:top w:w="50" w:type="dxa"/>
              <w:left w:w="100" w:type="dxa"/>
            </w:tcMar>
            <w:vAlign w:val="center"/>
          </w:tcPr>
          <w:p w14:paraId="5F5B3ED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493" w:type="dxa"/>
            <w:tcMar>
              <w:top w:w="50" w:type="dxa"/>
              <w:left w:w="100" w:type="dxa"/>
            </w:tcMar>
            <w:vAlign w:val="center"/>
          </w:tcPr>
          <w:p w14:paraId="4A877A01" w14:textId="77777777" w:rsidR="00632DD5" w:rsidRPr="00632DD5" w:rsidRDefault="00632DD5" w:rsidP="00632DD5">
            <w:pPr>
              <w:spacing w:after="0" w:line="276" w:lineRule="auto"/>
              <w:ind w:left="135"/>
              <w:rPr>
                <w:rFonts w:ascii="Times New Roman" w:eastAsia="Calibri" w:hAnsi="Times New Roman" w:cs="Times New Roman"/>
                <w:color w:val="000000"/>
                <w:sz w:val="24"/>
                <w:lang w:val="en-US"/>
              </w:rPr>
            </w:pPr>
            <w:r w:rsidRPr="00632DD5">
              <w:rPr>
                <w:rFonts w:ascii="Times New Roman" w:eastAsia="Calibri" w:hAnsi="Times New Roman" w:cs="Times New Roman"/>
                <w:color w:val="000000"/>
                <w:sz w:val="24"/>
                <w:lang w:val="en-US"/>
              </w:rPr>
              <w:t xml:space="preserve"> 2</w:t>
            </w:r>
            <w:r w:rsidRPr="00632DD5">
              <w:rPr>
                <w:rFonts w:ascii="Times New Roman" w:eastAsia="Calibri" w:hAnsi="Times New Roman" w:cs="Times New Roman"/>
                <w:color w:val="000000"/>
                <w:sz w:val="24"/>
              </w:rPr>
              <w:t>5</w:t>
            </w:r>
            <w:r w:rsidRPr="00632DD5">
              <w:rPr>
                <w:rFonts w:ascii="Times New Roman" w:eastAsia="Calibri" w:hAnsi="Times New Roman" w:cs="Times New Roman"/>
                <w:color w:val="000000"/>
                <w:sz w:val="24"/>
                <w:lang w:val="en-US"/>
              </w:rPr>
              <w:t>.05.2024</w:t>
            </w:r>
          </w:p>
          <w:p w14:paraId="4A604A6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27</w:t>
            </w:r>
            <w:r w:rsidRPr="00632DD5">
              <w:rPr>
                <w:rFonts w:ascii="Times New Roman" w:eastAsia="Calibri" w:hAnsi="Times New Roman" w:cs="Times New Roman"/>
                <w:color w:val="000000"/>
                <w:sz w:val="24"/>
                <w:lang w:val="en-US"/>
              </w:rPr>
              <w:t>.05.2024</w:t>
            </w:r>
          </w:p>
        </w:tc>
        <w:tc>
          <w:tcPr>
            <w:tcW w:w="3843" w:type="dxa"/>
            <w:tcMar>
              <w:top w:w="50" w:type="dxa"/>
              <w:left w:w="100" w:type="dxa"/>
            </w:tcMar>
            <w:vAlign w:val="center"/>
          </w:tcPr>
          <w:p w14:paraId="6B13740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54">
              <w:r w:rsidRPr="00632DD5">
                <w:rPr>
                  <w:rFonts w:ascii="Times New Roman" w:eastAsia="Calibri" w:hAnsi="Times New Roman" w:cs="Times New Roman"/>
                  <w:color w:val="0000FF"/>
                  <w:u w:val="single"/>
                  <w:lang w:val="en-US"/>
                </w:rPr>
                <w:t>https://m.edsoo.ru/7f41bacc</w:t>
              </w:r>
            </w:hyperlink>
          </w:p>
        </w:tc>
      </w:tr>
      <w:tr w:rsidR="00632DD5" w:rsidRPr="00632DD5" w14:paraId="3CB73F0F" w14:textId="77777777" w:rsidTr="00B51EEB">
        <w:trPr>
          <w:trHeight w:val="144"/>
          <w:tblCellSpacing w:w="0" w:type="dxa"/>
        </w:trPr>
        <w:tc>
          <w:tcPr>
            <w:tcW w:w="5148" w:type="dxa"/>
            <w:gridSpan w:val="2"/>
            <w:tcMar>
              <w:top w:w="50" w:type="dxa"/>
              <w:left w:w="100" w:type="dxa"/>
            </w:tcMar>
            <w:vAlign w:val="center"/>
          </w:tcPr>
          <w:p w14:paraId="6422E19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ОБЩЕЕ КОЛИЧЕСТВО ЧАСОВ ПО ПРОГРАММЕ</w:t>
            </w:r>
          </w:p>
        </w:tc>
        <w:tc>
          <w:tcPr>
            <w:tcW w:w="1043" w:type="dxa"/>
            <w:tcMar>
              <w:top w:w="50" w:type="dxa"/>
              <w:left w:w="100" w:type="dxa"/>
            </w:tcMar>
            <w:vAlign w:val="center"/>
          </w:tcPr>
          <w:p w14:paraId="2935B8A6"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w:t>
            </w:r>
            <w:r w:rsidRPr="00632DD5">
              <w:rPr>
                <w:rFonts w:ascii="Times New Roman" w:eastAsia="Calibri" w:hAnsi="Times New Roman" w:cs="Times New Roman"/>
                <w:color w:val="000000"/>
                <w:sz w:val="24"/>
              </w:rPr>
              <w:t>102</w:t>
            </w:r>
            <w:r w:rsidRPr="00632DD5">
              <w:rPr>
                <w:rFonts w:ascii="Times New Roman" w:eastAsia="Calibri" w:hAnsi="Times New Roman" w:cs="Times New Roman"/>
                <w:color w:val="000000"/>
                <w:sz w:val="24"/>
                <w:lang w:val="en-US"/>
              </w:rPr>
              <w:t xml:space="preserve"> </w:t>
            </w:r>
          </w:p>
        </w:tc>
        <w:tc>
          <w:tcPr>
            <w:tcW w:w="1205" w:type="dxa"/>
            <w:tcMar>
              <w:top w:w="50" w:type="dxa"/>
              <w:left w:w="100" w:type="dxa"/>
            </w:tcMar>
            <w:vAlign w:val="center"/>
          </w:tcPr>
          <w:p w14:paraId="0CF97AC5" w14:textId="77777777" w:rsidR="00632DD5" w:rsidRPr="00632DD5" w:rsidRDefault="00632DD5" w:rsidP="00632DD5">
            <w:pPr>
              <w:spacing w:after="0" w:line="276" w:lineRule="auto"/>
              <w:ind w:left="135"/>
              <w:jc w:val="center"/>
              <w:rPr>
                <w:rFonts w:ascii="Calibri" w:eastAsia="Calibri" w:hAnsi="Calibri" w:cs="Times New Roman"/>
              </w:rPr>
            </w:pPr>
            <w:r w:rsidRPr="00632DD5">
              <w:rPr>
                <w:rFonts w:ascii="Times New Roman" w:eastAsia="Calibri" w:hAnsi="Times New Roman" w:cs="Times New Roman"/>
                <w:color w:val="000000"/>
                <w:sz w:val="24"/>
              </w:rPr>
              <w:t>10</w:t>
            </w:r>
          </w:p>
        </w:tc>
        <w:tc>
          <w:tcPr>
            <w:tcW w:w="1284" w:type="dxa"/>
            <w:tcMar>
              <w:top w:w="50" w:type="dxa"/>
              <w:left w:w="100" w:type="dxa"/>
            </w:tcMar>
            <w:vAlign w:val="center"/>
          </w:tcPr>
          <w:p w14:paraId="59E78F76"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0 </w:t>
            </w:r>
          </w:p>
        </w:tc>
        <w:tc>
          <w:tcPr>
            <w:tcW w:w="5336" w:type="dxa"/>
            <w:gridSpan w:val="2"/>
            <w:tcMar>
              <w:top w:w="50" w:type="dxa"/>
              <w:left w:w="100" w:type="dxa"/>
            </w:tcMar>
            <w:vAlign w:val="center"/>
          </w:tcPr>
          <w:p w14:paraId="23778F0A" w14:textId="77777777" w:rsidR="00632DD5" w:rsidRPr="00632DD5" w:rsidRDefault="00632DD5" w:rsidP="00632DD5">
            <w:pPr>
              <w:spacing w:after="200" w:line="276" w:lineRule="auto"/>
              <w:rPr>
                <w:rFonts w:ascii="Calibri" w:eastAsia="Calibri" w:hAnsi="Calibri" w:cs="Times New Roman"/>
                <w:lang w:val="en-US"/>
              </w:rPr>
            </w:pPr>
          </w:p>
        </w:tc>
      </w:tr>
    </w:tbl>
    <w:p w14:paraId="5CFB06C7" w14:textId="77777777" w:rsidR="00632DD5" w:rsidRPr="00632DD5" w:rsidRDefault="00632DD5" w:rsidP="00632DD5">
      <w:pPr>
        <w:spacing w:after="200" w:line="276" w:lineRule="auto"/>
        <w:rPr>
          <w:rFonts w:ascii="Calibri" w:eastAsia="Calibri" w:hAnsi="Calibri" w:cs="Times New Roman"/>
          <w:lang w:val="en-US"/>
        </w:rPr>
        <w:sectPr w:rsidR="00632DD5" w:rsidRPr="00632DD5">
          <w:pgSz w:w="16383" w:h="11906" w:orient="landscape"/>
          <w:pgMar w:top="1134" w:right="850" w:bottom="1134" w:left="1701" w:header="720" w:footer="720" w:gutter="0"/>
          <w:cols w:space="720"/>
        </w:sectPr>
      </w:pPr>
    </w:p>
    <w:p w14:paraId="253FE273" w14:textId="77777777" w:rsidR="00632DD5" w:rsidRPr="00632DD5" w:rsidRDefault="00632DD5" w:rsidP="00632DD5">
      <w:pPr>
        <w:spacing w:after="0" w:line="276" w:lineRule="auto"/>
        <w:ind w:left="120"/>
        <w:rPr>
          <w:rFonts w:ascii="Calibri" w:eastAsia="Calibri" w:hAnsi="Calibri" w:cs="Times New Roman"/>
          <w:lang w:val="en-US"/>
        </w:rPr>
      </w:pPr>
      <w:r w:rsidRPr="00632DD5">
        <w:rPr>
          <w:rFonts w:ascii="Times New Roman" w:eastAsia="Calibri" w:hAnsi="Times New Roman" w:cs="Times New Roman"/>
          <w:b/>
          <w:color w:val="000000"/>
          <w:sz w:val="28"/>
          <w:lang w:val="en-US"/>
        </w:rPr>
        <w:lastRenderedPageBreak/>
        <w:t xml:space="preserve"> 11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3889"/>
        <w:gridCol w:w="1149"/>
        <w:gridCol w:w="1843"/>
        <w:gridCol w:w="1912"/>
        <w:gridCol w:w="1349"/>
        <w:gridCol w:w="2826"/>
      </w:tblGrid>
      <w:tr w:rsidR="00632DD5" w:rsidRPr="00632DD5" w14:paraId="0C6A609F" w14:textId="77777777" w:rsidTr="00B51EEB">
        <w:trPr>
          <w:trHeight w:val="144"/>
          <w:tblCellSpacing w:w="0" w:type="dxa"/>
        </w:trPr>
        <w:tc>
          <w:tcPr>
            <w:tcW w:w="366" w:type="dxa"/>
            <w:vMerge w:val="restart"/>
            <w:tcMar>
              <w:top w:w="50" w:type="dxa"/>
              <w:left w:w="100" w:type="dxa"/>
            </w:tcMar>
            <w:vAlign w:val="center"/>
          </w:tcPr>
          <w:p w14:paraId="1EDF2DA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 п/п </w:t>
            </w:r>
          </w:p>
          <w:p w14:paraId="72E7D56E" w14:textId="77777777" w:rsidR="00632DD5" w:rsidRPr="00632DD5" w:rsidRDefault="00632DD5" w:rsidP="00632DD5">
            <w:pPr>
              <w:spacing w:after="0" w:line="276" w:lineRule="auto"/>
              <w:ind w:left="135"/>
              <w:rPr>
                <w:rFonts w:ascii="Calibri" w:eastAsia="Calibri" w:hAnsi="Calibri" w:cs="Times New Roman"/>
                <w:lang w:val="en-US"/>
              </w:rPr>
            </w:pPr>
          </w:p>
        </w:tc>
        <w:tc>
          <w:tcPr>
            <w:tcW w:w="3344" w:type="dxa"/>
            <w:vMerge w:val="restart"/>
            <w:tcMar>
              <w:top w:w="50" w:type="dxa"/>
              <w:left w:w="100" w:type="dxa"/>
            </w:tcMar>
            <w:vAlign w:val="center"/>
          </w:tcPr>
          <w:p w14:paraId="42F3D4C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Тема урока </w:t>
            </w:r>
          </w:p>
          <w:p w14:paraId="1F36747E" w14:textId="77777777" w:rsidR="00632DD5" w:rsidRPr="00632DD5" w:rsidRDefault="00632DD5" w:rsidP="00632DD5">
            <w:pPr>
              <w:spacing w:after="0" w:line="276" w:lineRule="auto"/>
              <w:ind w:left="135"/>
              <w:rPr>
                <w:rFonts w:ascii="Calibri" w:eastAsia="Calibri" w:hAnsi="Calibri" w:cs="Times New Roman"/>
                <w:lang w:val="en-US"/>
              </w:rPr>
            </w:pPr>
          </w:p>
        </w:tc>
        <w:tc>
          <w:tcPr>
            <w:tcW w:w="0" w:type="auto"/>
            <w:gridSpan w:val="3"/>
            <w:tcMar>
              <w:top w:w="50" w:type="dxa"/>
              <w:left w:w="100" w:type="dxa"/>
            </w:tcMar>
            <w:vAlign w:val="center"/>
          </w:tcPr>
          <w:p w14:paraId="071FC0F8"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b/>
                <w:color w:val="000000"/>
                <w:sz w:val="24"/>
                <w:lang w:val="en-US"/>
              </w:rPr>
              <w:t>Количество часов</w:t>
            </w:r>
          </w:p>
        </w:tc>
        <w:tc>
          <w:tcPr>
            <w:tcW w:w="1137" w:type="dxa"/>
            <w:vMerge w:val="restart"/>
            <w:tcMar>
              <w:top w:w="50" w:type="dxa"/>
              <w:left w:w="100" w:type="dxa"/>
            </w:tcMar>
            <w:vAlign w:val="center"/>
          </w:tcPr>
          <w:p w14:paraId="683AB09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Дата изучения </w:t>
            </w:r>
          </w:p>
          <w:p w14:paraId="2E95DADD"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vMerge w:val="restart"/>
            <w:tcMar>
              <w:top w:w="50" w:type="dxa"/>
              <w:left w:w="100" w:type="dxa"/>
            </w:tcMar>
            <w:vAlign w:val="center"/>
          </w:tcPr>
          <w:p w14:paraId="45FA1EB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Электронные цифровые образовательные ресурсы </w:t>
            </w:r>
          </w:p>
          <w:p w14:paraId="2779F2F5"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0D926F9B" w14:textId="77777777" w:rsidTr="00B51EEB">
        <w:trPr>
          <w:trHeight w:val="144"/>
          <w:tblCellSpacing w:w="0" w:type="dxa"/>
        </w:trPr>
        <w:tc>
          <w:tcPr>
            <w:tcW w:w="0" w:type="auto"/>
            <w:vMerge/>
            <w:tcBorders>
              <w:top w:val="nil"/>
            </w:tcBorders>
            <w:tcMar>
              <w:top w:w="50" w:type="dxa"/>
              <w:left w:w="100" w:type="dxa"/>
            </w:tcMar>
          </w:tcPr>
          <w:p w14:paraId="68096F67" w14:textId="77777777" w:rsidR="00632DD5" w:rsidRPr="00632DD5" w:rsidRDefault="00632DD5" w:rsidP="00632DD5">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14:paraId="4D03B2BC" w14:textId="77777777" w:rsidR="00632DD5" w:rsidRPr="00632DD5" w:rsidRDefault="00632DD5" w:rsidP="00632DD5">
            <w:pPr>
              <w:spacing w:after="200" w:line="276" w:lineRule="auto"/>
              <w:rPr>
                <w:rFonts w:ascii="Calibri" w:eastAsia="Calibri" w:hAnsi="Calibri" w:cs="Times New Roman"/>
                <w:lang w:val="en-US"/>
              </w:rPr>
            </w:pPr>
          </w:p>
        </w:tc>
        <w:tc>
          <w:tcPr>
            <w:tcW w:w="812" w:type="dxa"/>
            <w:tcMar>
              <w:top w:w="50" w:type="dxa"/>
              <w:left w:w="100" w:type="dxa"/>
            </w:tcMar>
            <w:vAlign w:val="center"/>
          </w:tcPr>
          <w:p w14:paraId="21ECBAD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Всего </w:t>
            </w:r>
          </w:p>
          <w:p w14:paraId="11C90DE5" w14:textId="77777777" w:rsidR="00632DD5" w:rsidRPr="00632DD5" w:rsidRDefault="00632DD5" w:rsidP="00632DD5">
            <w:pPr>
              <w:spacing w:after="0" w:line="276" w:lineRule="auto"/>
              <w:ind w:left="135"/>
              <w:rPr>
                <w:rFonts w:ascii="Calibri" w:eastAsia="Calibri" w:hAnsi="Calibri" w:cs="Times New Roman"/>
                <w:lang w:val="en-US"/>
              </w:rPr>
            </w:pPr>
          </w:p>
        </w:tc>
        <w:tc>
          <w:tcPr>
            <w:tcW w:w="1507" w:type="dxa"/>
            <w:tcMar>
              <w:top w:w="50" w:type="dxa"/>
              <w:left w:w="100" w:type="dxa"/>
            </w:tcMar>
            <w:vAlign w:val="center"/>
          </w:tcPr>
          <w:p w14:paraId="6926D5B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Контрольные работы </w:t>
            </w:r>
          </w:p>
          <w:p w14:paraId="11E1D148" w14:textId="77777777" w:rsidR="00632DD5" w:rsidRPr="00632DD5" w:rsidRDefault="00632DD5" w:rsidP="00632DD5">
            <w:pPr>
              <w:spacing w:after="0" w:line="276" w:lineRule="auto"/>
              <w:ind w:left="135"/>
              <w:rPr>
                <w:rFonts w:ascii="Calibri" w:eastAsia="Calibri" w:hAnsi="Calibri" w:cs="Times New Roman"/>
                <w:lang w:val="en-US"/>
              </w:rPr>
            </w:pPr>
          </w:p>
        </w:tc>
        <w:tc>
          <w:tcPr>
            <w:tcW w:w="1607" w:type="dxa"/>
            <w:tcMar>
              <w:top w:w="50" w:type="dxa"/>
              <w:left w:w="100" w:type="dxa"/>
            </w:tcMar>
            <w:vAlign w:val="center"/>
          </w:tcPr>
          <w:p w14:paraId="1F267E0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b/>
                <w:color w:val="000000"/>
                <w:sz w:val="24"/>
                <w:lang w:val="en-US"/>
              </w:rPr>
              <w:t xml:space="preserve">Практические работы </w:t>
            </w:r>
          </w:p>
          <w:p w14:paraId="22BE1908" w14:textId="77777777" w:rsidR="00632DD5" w:rsidRPr="00632DD5" w:rsidRDefault="00632DD5" w:rsidP="00632DD5">
            <w:pPr>
              <w:spacing w:after="0" w:line="276" w:lineRule="auto"/>
              <w:ind w:left="135"/>
              <w:rPr>
                <w:rFonts w:ascii="Calibri" w:eastAsia="Calibri" w:hAnsi="Calibri" w:cs="Times New Roman"/>
                <w:lang w:val="en-US"/>
              </w:rPr>
            </w:pPr>
          </w:p>
        </w:tc>
        <w:tc>
          <w:tcPr>
            <w:tcW w:w="0" w:type="auto"/>
            <w:vMerge/>
            <w:tcBorders>
              <w:top w:val="nil"/>
            </w:tcBorders>
            <w:tcMar>
              <w:top w:w="50" w:type="dxa"/>
              <w:left w:w="100" w:type="dxa"/>
            </w:tcMar>
          </w:tcPr>
          <w:p w14:paraId="71D301C0" w14:textId="77777777" w:rsidR="00632DD5" w:rsidRPr="00632DD5" w:rsidRDefault="00632DD5" w:rsidP="00632DD5">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14:paraId="46F70548" w14:textId="77777777" w:rsidR="00632DD5" w:rsidRPr="00632DD5" w:rsidRDefault="00632DD5" w:rsidP="00632DD5">
            <w:pPr>
              <w:spacing w:after="200" w:line="276" w:lineRule="auto"/>
              <w:rPr>
                <w:rFonts w:ascii="Calibri" w:eastAsia="Calibri" w:hAnsi="Calibri" w:cs="Times New Roman"/>
                <w:lang w:val="en-US"/>
              </w:rPr>
            </w:pPr>
          </w:p>
        </w:tc>
      </w:tr>
      <w:tr w:rsidR="00632DD5" w:rsidRPr="00632DD5" w14:paraId="40B02F8E" w14:textId="77777777" w:rsidTr="00B51EEB">
        <w:trPr>
          <w:trHeight w:val="144"/>
          <w:tblCellSpacing w:w="0" w:type="dxa"/>
        </w:trPr>
        <w:tc>
          <w:tcPr>
            <w:tcW w:w="366" w:type="dxa"/>
            <w:tcMar>
              <w:top w:w="50" w:type="dxa"/>
              <w:left w:w="100" w:type="dxa"/>
            </w:tcMar>
            <w:vAlign w:val="center"/>
          </w:tcPr>
          <w:p w14:paraId="45D0359F"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1</w:t>
            </w:r>
          </w:p>
        </w:tc>
        <w:tc>
          <w:tcPr>
            <w:tcW w:w="3344" w:type="dxa"/>
            <w:tcMar>
              <w:top w:w="50" w:type="dxa"/>
              <w:left w:w="100" w:type="dxa"/>
            </w:tcMar>
            <w:vAlign w:val="center"/>
          </w:tcPr>
          <w:p w14:paraId="5FA5E3F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Повторение и обобщение изученного в 10 классе</w:t>
            </w:r>
          </w:p>
        </w:tc>
        <w:tc>
          <w:tcPr>
            <w:tcW w:w="812" w:type="dxa"/>
            <w:tcMar>
              <w:top w:w="50" w:type="dxa"/>
              <w:left w:w="100" w:type="dxa"/>
            </w:tcMar>
            <w:vAlign w:val="center"/>
          </w:tcPr>
          <w:p w14:paraId="7A272DFA"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4C1BD950"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636CB7E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5CD779E5"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516C3EC0"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49395B12" w14:textId="77777777" w:rsidTr="00B51EEB">
        <w:trPr>
          <w:trHeight w:val="144"/>
          <w:tblCellSpacing w:w="0" w:type="dxa"/>
        </w:trPr>
        <w:tc>
          <w:tcPr>
            <w:tcW w:w="366" w:type="dxa"/>
            <w:tcMar>
              <w:top w:w="50" w:type="dxa"/>
              <w:left w:w="100" w:type="dxa"/>
            </w:tcMar>
            <w:vAlign w:val="center"/>
          </w:tcPr>
          <w:p w14:paraId="421D3254"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w:t>
            </w:r>
          </w:p>
        </w:tc>
        <w:tc>
          <w:tcPr>
            <w:tcW w:w="3344" w:type="dxa"/>
            <w:tcMar>
              <w:top w:w="50" w:type="dxa"/>
              <w:left w:w="100" w:type="dxa"/>
            </w:tcMar>
            <w:vAlign w:val="center"/>
          </w:tcPr>
          <w:p w14:paraId="75208EE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Повторение и обобщение изученного в 10 классе. Практикум</w:t>
            </w:r>
          </w:p>
        </w:tc>
        <w:tc>
          <w:tcPr>
            <w:tcW w:w="812" w:type="dxa"/>
            <w:tcMar>
              <w:top w:w="50" w:type="dxa"/>
              <w:left w:w="100" w:type="dxa"/>
            </w:tcMar>
            <w:vAlign w:val="center"/>
          </w:tcPr>
          <w:p w14:paraId="7D169A84"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6732A420"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1CCF484D"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5715824B"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6F346CA8"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65F71C95" w14:textId="77777777" w:rsidTr="00B51EEB">
        <w:trPr>
          <w:trHeight w:val="144"/>
          <w:tblCellSpacing w:w="0" w:type="dxa"/>
        </w:trPr>
        <w:tc>
          <w:tcPr>
            <w:tcW w:w="366" w:type="dxa"/>
            <w:tcMar>
              <w:top w:w="50" w:type="dxa"/>
              <w:left w:w="100" w:type="dxa"/>
            </w:tcMar>
            <w:vAlign w:val="center"/>
          </w:tcPr>
          <w:p w14:paraId="3867AD10"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w:t>
            </w:r>
          </w:p>
        </w:tc>
        <w:tc>
          <w:tcPr>
            <w:tcW w:w="3344" w:type="dxa"/>
            <w:tcMar>
              <w:top w:w="50" w:type="dxa"/>
              <w:left w:w="100" w:type="dxa"/>
            </w:tcMar>
            <w:vAlign w:val="center"/>
          </w:tcPr>
          <w:p w14:paraId="7C670B6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14:paraId="182CC73C"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08E3FC6D"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2D579AD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14DC219E"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5C02795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55">
              <w:r w:rsidRPr="00632DD5">
                <w:rPr>
                  <w:rFonts w:ascii="Times New Roman" w:eastAsia="Calibri" w:hAnsi="Times New Roman" w:cs="Times New Roman"/>
                  <w:color w:val="0000FF"/>
                  <w:u w:val="single"/>
                  <w:lang w:val="en-US"/>
                </w:rPr>
                <w:t>https://m.edsoo.ru/fbaaf8a4</w:t>
              </w:r>
            </w:hyperlink>
          </w:p>
        </w:tc>
      </w:tr>
      <w:tr w:rsidR="00632DD5" w:rsidRPr="00632DD5" w14:paraId="3BBD4D87" w14:textId="77777777" w:rsidTr="00B51EEB">
        <w:trPr>
          <w:trHeight w:val="144"/>
          <w:tblCellSpacing w:w="0" w:type="dxa"/>
        </w:trPr>
        <w:tc>
          <w:tcPr>
            <w:tcW w:w="366" w:type="dxa"/>
            <w:tcMar>
              <w:top w:w="50" w:type="dxa"/>
              <w:left w:w="100" w:type="dxa"/>
            </w:tcMar>
            <w:vAlign w:val="center"/>
          </w:tcPr>
          <w:p w14:paraId="54106F9F"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w:t>
            </w:r>
          </w:p>
        </w:tc>
        <w:tc>
          <w:tcPr>
            <w:tcW w:w="3344" w:type="dxa"/>
            <w:tcMar>
              <w:top w:w="50" w:type="dxa"/>
              <w:left w:w="100" w:type="dxa"/>
            </w:tcMar>
            <w:vAlign w:val="center"/>
          </w:tcPr>
          <w:p w14:paraId="15970B6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14:paraId="5E9CD2FE"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4157480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4C73ABC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0C92E790"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7ACA3E19"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69881142" w14:textId="77777777" w:rsidTr="00B51EEB">
        <w:trPr>
          <w:trHeight w:val="144"/>
          <w:tblCellSpacing w:w="0" w:type="dxa"/>
        </w:trPr>
        <w:tc>
          <w:tcPr>
            <w:tcW w:w="366" w:type="dxa"/>
            <w:tcMar>
              <w:top w:w="50" w:type="dxa"/>
              <w:left w:w="100" w:type="dxa"/>
            </w:tcMar>
            <w:vAlign w:val="center"/>
          </w:tcPr>
          <w:p w14:paraId="6854050A"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5</w:t>
            </w:r>
          </w:p>
        </w:tc>
        <w:tc>
          <w:tcPr>
            <w:tcW w:w="3344" w:type="dxa"/>
            <w:tcMar>
              <w:top w:w="50" w:type="dxa"/>
              <w:left w:w="100" w:type="dxa"/>
            </w:tcMar>
            <w:vAlign w:val="center"/>
          </w:tcPr>
          <w:p w14:paraId="7A52380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Итоговый контроль "Общие сведения об языке". Сочинение (обучающее)</w:t>
            </w:r>
          </w:p>
        </w:tc>
        <w:tc>
          <w:tcPr>
            <w:tcW w:w="812" w:type="dxa"/>
            <w:tcMar>
              <w:top w:w="50" w:type="dxa"/>
              <w:left w:w="100" w:type="dxa"/>
            </w:tcMar>
            <w:vAlign w:val="center"/>
          </w:tcPr>
          <w:p w14:paraId="3F3C7E39"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0EC3192B"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607" w:type="dxa"/>
            <w:tcMar>
              <w:top w:w="50" w:type="dxa"/>
              <w:left w:w="100" w:type="dxa"/>
            </w:tcMar>
            <w:vAlign w:val="center"/>
          </w:tcPr>
          <w:p w14:paraId="6DA92C8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0E1E5A2A"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3D75C15E"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2B349204" w14:textId="77777777" w:rsidTr="00B51EEB">
        <w:trPr>
          <w:trHeight w:val="144"/>
          <w:tblCellSpacing w:w="0" w:type="dxa"/>
        </w:trPr>
        <w:tc>
          <w:tcPr>
            <w:tcW w:w="366" w:type="dxa"/>
            <w:tcMar>
              <w:top w:w="50" w:type="dxa"/>
              <w:left w:w="100" w:type="dxa"/>
            </w:tcMar>
            <w:vAlign w:val="center"/>
          </w:tcPr>
          <w:p w14:paraId="240AF036"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6</w:t>
            </w:r>
          </w:p>
        </w:tc>
        <w:tc>
          <w:tcPr>
            <w:tcW w:w="3344" w:type="dxa"/>
            <w:tcMar>
              <w:top w:w="50" w:type="dxa"/>
              <w:left w:w="100" w:type="dxa"/>
            </w:tcMar>
            <w:vAlign w:val="center"/>
          </w:tcPr>
          <w:p w14:paraId="52AE1C4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Синтаксис как раздел лингвистики (повторение, обобщение)</w:t>
            </w:r>
          </w:p>
        </w:tc>
        <w:tc>
          <w:tcPr>
            <w:tcW w:w="812" w:type="dxa"/>
            <w:tcMar>
              <w:top w:w="50" w:type="dxa"/>
              <w:left w:w="100" w:type="dxa"/>
            </w:tcMar>
            <w:vAlign w:val="center"/>
          </w:tcPr>
          <w:p w14:paraId="7C800019"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5590A84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2994ACE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47B9A5C2"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3818D1C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56">
              <w:r w:rsidRPr="00632DD5">
                <w:rPr>
                  <w:rFonts w:ascii="Times New Roman" w:eastAsia="Calibri" w:hAnsi="Times New Roman" w:cs="Times New Roman"/>
                  <w:color w:val="0000FF"/>
                  <w:u w:val="single"/>
                  <w:lang w:val="en-US"/>
                </w:rPr>
                <w:t>https://m.edsoo.ru/fbaadc98</w:t>
              </w:r>
            </w:hyperlink>
          </w:p>
        </w:tc>
      </w:tr>
      <w:tr w:rsidR="00632DD5" w:rsidRPr="00632DD5" w14:paraId="39F2E5E8" w14:textId="77777777" w:rsidTr="00B51EEB">
        <w:trPr>
          <w:trHeight w:val="144"/>
          <w:tblCellSpacing w:w="0" w:type="dxa"/>
        </w:trPr>
        <w:tc>
          <w:tcPr>
            <w:tcW w:w="366" w:type="dxa"/>
            <w:tcMar>
              <w:top w:w="50" w:type="dxa"/>
              <w:left w:w="100" w:type="dxa"/>
            </w:tcMar>
            <w:vAlign w:val="center"/>
          </w:tcPr>
          <w:p w14:paraId="1AD26B50"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7</w:t>
            </w:r>
          </w:p>
        </w:tc>
        <w:tc>
          <w:tcPr>
            <w:tcW w:w="3344" w:type="dxa"/>
            <w:tcMar>
              <w:top w:w="50" w:type="dxa"/>
              <w:left w:w="100" w:type="dxa"/>
            </w:tcMar>
            <w:vAlign w:val="center"/>
          </w:tcPr>
          <w:p w14:paraId="156B96F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Синтаксис как раздел лингвистики. Практикум</w:t>
            </w:r>
          </w:p>
        </w:tc>
        <w:tc>
          <w:tcPr>
            <w:tcW w:w="812" w:type="dxa"/>
            <w:tcMar>
              <w:top w:w="50" w:type="dxa"/>
              <w:left w:w="100" w:type="dxa"/>
            </w:tcMar>
            <w:vAlign w:val="center"/>
          </w:tcPr>
          <w:p w14:paraId="5B8B0600"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7F72156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56ABDD5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1A584DF8"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48B3EF5F"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7A4C2B53" w14:textId="77777777" w:rsidTr="00B51EEB">
        <w:trPr>
          <w:trHeight w:val="144"/>
          <w:tblCellSpacing w:w="0" w:type="dxa"/>
        </w:trPr>
        <w:tc>
          <w:tcPr>
            <w:tcW w:w="366" w:type="dxa"/>
            <w:tcMar>
              <w:top w:w="50" w:type="dxa"/>
              <w:left w:w="100" w:type="dxa"/>
            </w:tcMar>
            <w:vAlign w:val="center"/>
          </w:tcPr>
          <w:p w14:paraId="366AB951"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lastRenderedPageBreak/>
              <w:t>8</w:t>
            </w:r>
          </w:p>
        </w:tc>
        <w:tc>
          <w:tcPr>
            <w:tcW w:w="3344" w:type="dxa"/>
            <w:tcMar>
              <w:top w:w="50" w:type="dxa"/>
              <w:left w:w="100" w:type="dxa"/>
            </w:tcMar>
            <w:vAlign w:val="center"/>
          </w:tcPr>
          <w:p w14:paraId="37542F9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Изобразительно-выразительные средства синтаксиса</w:t>
            </w:r>
          </w:p>
        </w:tc>
        <w:tc>
          <w:tcPr>
            <w:tcW w:w="812" w:type="dxa"/>
            <w:tcMar>
              <w:top w:w="50" w:type="dxa"/>
              <w:left w:w="100" w:type="dxa"/>
            </w:tcMar>
            <w:vAlign w:val="center"/>
          </w:tcPr>
          <w:p w14:paraId="33B1B108"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42E1543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59680FA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082C6AEF"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2B0F0554"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721A9DF6" w14:textId="77777777" w:rsidTr="00B51EEB">
        <w:trPr>
          <w:trHeight w:val="144"/>
          <w:tblCellSpacing w:w="0" w:type="dxa"/>
        </w:trPr>
        <w:tc>
          <w:tcPr>
            <w:tcW w:w="366" w:type="dxa"/>
            <w:tcMar>
              <w:top w:w="50" w:type="dxa"/>
              <w:left w:w="100" w:type="dxa"/>
            </w:tcMar>
            <w:vAlign w:val="center"/>
          </w:tcPr>
          <w:p w14:paraId="5726F7C0"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9</w:t>
            </w:r>
          </w:p>
        </w:tc>
        <w:tc>
          <w:tcPr>
            <w:tcW w:w="3344" w:type="dxa"/>
            <w:tcMar>
              <w:top w:w="50" w:type="dxa"/>
              <w:left w:w="100" w:type="dxa"/>
            </w:tcMar>
            <w:vAlign w:val="center"/>
          </w:tcPr>
          <w:p w14:paraId="0CFB707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Изобразительно-выразительные средства синтаксиса. Практикум</w:t>
            </w:r>
          </w:p>
        </w:tc>
        <w:tc>
          <w:tcPr>
            <w:tcW w:w="812" w:type="dxa"/>
            <w:tcMar>
              <w:top w:w="50" w:type="dxa"/>
              <w:left w:w="100" w:type="dxa"/>
            </w:tcMar>
            <w:vAlign w:val="center"/>
          </w:tcPr>
          <w:p w14:paraId="25167EC4"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6B09F08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775C73C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30D1ACB9"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76DC078D"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41E44B46" w14:textId="77777777" w:rsidTr="00B51EEB">
        <w:trPr>
          <w:trHeight w:val="144"/>
          <w:tblCellSpacing w:w="0" w:type="dxa"/>
        </w:trPr>
        <w:tc>
          <w:tcPr>
            <w:tcW w:w="366" w:type="dxa"/>
            <w:tcMar>
              <w:top w:w="50" w:type="dxa"/>
              <w:left w:w="100" w:type="dxa"/>
            </w:tcMar>
            <w:vAlign w:val="center"/>
          </w:tcPr>
          <w:p w14:paraId="022ADC62"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10</w:t>
            </w:r>
          </w:p>
        </w:tc>
        <w:tc>
          <w:tcPr>
            <w:tcW w:w="3344" w:type="dxa"/>
            <w:tcMar>
              <w:top w:w="50" w:type="dxa"/>
              <w:left w:w="100" w:type="dxa"/>
            </w:tcMar>
            <w:vAlign w:val="center"/>
          </w:tcPr>
          <w:p w14:paraId="4155526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Синтаксические нормы. Порядок слов в предложении</w:t>
            </w:r>
          </w:p>
        </w:tc>
        <w:tc>
          <w:tcPr>
            <w:tcW w:w="812" w:type="dxa"/>
            <w:tcMar>
              <w:top w:w="50" w:type="dxa"/>
              <w:left w:w="100" w:type="dxa"/>
            </w:tcMar>
            <w:vAlign w:val="center"/>
          </w:tcPr>
          <w:p w14:paraId="0145FE41"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7537B1C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74ABA83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7860F64E"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3AD614A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57">
              <w:r w:rsidRPr="00632DD5">
                <w:rPr>
                  <w:rFonts w:ascii="Times New Roman" w:eastAsia="Calibri" w:hAnsi="Times New Roman" w:cs="Times New Roman"/>
                  <w:color w:val="0000FF"/>
                  <w:u w:val="single"/>
                  <w:lang w:val="en-US"/>
                </w:rPr>
                <w:t>https://m.edsoo.ru/fbaaddb0</w:t>
              </w:r>
            </w:hyperlink>
          </w:p>
        </w:tc>
      </w:tr>
      <w:tr w:rsidR="00632DD5" w:rsidRPr="00632DD5" w14:paraId="267C65E5" w14:textId="77777777" w:rsidTr="00B51EEB">
        <w:trPr>
          <w:trHeight w:val="144"/>
          <w:tblCellSpacing w:w="0" w:type="dxa"/>
        </w:trPr>
        <w:tc>
          <w:tcPr>
            <w:tcW w:w="366" w:type="dxa"/>
            <w:tcMar>
              <w:top w:w="50" w:type="dxa"/>
              <w:left w:w="100" w:type="dxa"/>
            </w:tcMar>
            <w:vAlign w:val="center"/>
          </w:tcPr>
          <w:p w14:paraId="6E28A421"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11</w:t>
            </w:r>
          </w:p>
        </w:tc>
        <w:tc>
          <w:tcPr>
            <w:tcW w:w="3344" w:type="dxa"/>
            <w:tcMar>
              <w:top w:w="50" w:type="dxa"/>
              <w:left w:w="100" w:type="dxa"/>
            </w:tcMar>
            <w:vAlign w:val="center"/>
          </w:tcPr>
          <w:p w14:paraId="282D6ED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нормы согласования сказуемого с подлежащим</w:t>
            </w:r>
          </w:p>
        </w:tc>
        <w:tc>
          <w:tcPr>
            <w:tcW w:w="812" w:type="dxa"/>
            <w:tcMar>
              <w:top w:w="50" w:type="dxa"/>
              <w:left w:w="100" w:type="dxa"/>
            </w:tcMar>
            <w:vAlign w:val="center"/>
          </w:tcPr>
          <w:p w14:paraId="7200FFE5"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2B65E85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7F8ECD5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24682885"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4AE74CDC"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6699135D" w14:textId="77777777" w:rsidTr="00B51EEB">
        <w:trPr>
          <w:trHeight w:val="144"/>
          <w:tblCellSpacing w:w="0" w:type="dxa"/>
        </w:trPr>
        <w:tc>
          <w:tcPr>
            <w:tcW w:w="366" w:type="dxa"/>
            <w:tcMar>
              <w:top w:w="50" w:type="dxa"/>
              <w:left w:w="100" w:type="dxa"/>
            </w:tcMar>
            <w:vAlign w:val="center"/>
          </w:tcPr>
          <w:p w14:paraId="0D5DD118"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12</w:t>
            </w:r>
          </w:p>
        </w:tc>
        <w:tc>
          <w:tcPr>
            <w:tcW w:w="3344" w:type="dxa"/>
            <w:tcMar>
              <w:top w:w="50" w:type="dxa"/>
              <w:left w:w="100" w:type="dxa"/>
            </w:tcMar>
            <w:vAlign w:val="center"/>
          </w:tcPr>
          <w:p w14:paraId="632B437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нормы управления: правильный выбор падежной или предложно-падежной формы управляемого слова. Употребление производных предлогов</w:t>
            </w:r>
          </w:p>
        </w:tc>
        <w:tc>
          <w:tcPr>
            <w:tcW w:w="812" w:type="dxa"/>
            <w:tcMar>
              <w:top w:w="50" w:type="dxa"/>
              <w:left w:w="100" w:type="dxa"/>
            </w:tcMar>
            <w:vAlign w:val="center"/>
          </w:tcPr>
          <w:p w14:paraId="0DC7D31F"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45FB0A2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4AC1555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75F46011"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3B166E7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58">
              <w:r w:rsidRPr="00632DD5">
                <w:rPr>
                  <w:rFonts w:ascii="Times New Roman" w:eastAsia="Calibri" w:hAnsi="Times New Roman" w:cs="Times New Roman"/>
                  <w:color w:val="0000FF"/>
                  <w:u w:val="single"/>
                  <w:lang w:val="en-US"/>
                </w:rPr>
                <w:t>https://m.edsoo.ru/fbaafd18</w:t>
              </w:r>
            </w:hyperlink>
          </w:p>
        </w:tc>
      </w:tr>
      <w:tr w:rsidR="00632DD5" w:rsidRPr="00632DD5" w14:paraId="6A098258" w14:textId="77777777" w:rsidTr="00B51EEB">
        <w:trPr>
          <w:trHeight w:val="144"/>
          <w:tblCellSpacing w:w="0" w:type="dxa"/>
        </w:trPr>
        <w:tc>
          <w:tcPr>
            <w:tcW w:w="366" w:type="dxa"/>
            <w:tcMar>
              <w:top w:w="50" w:type="dxa"/>
              <w:left w:w="100" w:type="dxa"/>
            </w:tcMar>
            <w:vAlign w:val="center"/>
          </w:tcPr>
          <w:p w14:paraId="1988B6D9"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13</w:t>
            </w:r>
          </w:p>
        </w:tc>
        <w:tc>
          <w:tcPr>
            <w:tcW w:w="3344" w:type="dxa"/>
            <w:tcMar>
              <w:top w:w="50" w:type="dxa"/>
              <w:left w:w="100" w:type="dxa"/>
            </w:tcMar>
            <w:vAlign w:val="center"/>
          </w:tcPr>
          <w:p w14:paraId="2CDB511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нормы управления. Практикум</w:t>
            </w:r>
          </w:p>
        </w:tc>
        <w:tc>
          <w:tcPr>
            <w:tcW w:w="812" w:type="dxa"/>
            <w:tcMar>
              <w:top w:w="50" w:type="dxa"/>
              <w:left w:w="100" w:type="dxa"/>
            </w:tcMar>
            <w:vAlign w:val="center"/>
          </w:tcPr>
          <w:p w14:paraId="74C1AF6C"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4573AF8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0222B50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08878A3D"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52CEFE95"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2AD51F36" w14:textId="77777777" w:rsidTr="00B51EEB">
        <w:trPr>
          <w:trHeight w:val="144"/>
          <w:tblCellSpacing w:w="0" w:type="dxa"/>
        </w:trPr>
        <w:tc>
          <w:tcPr>
            <w:tcW w:w="366" w:type="dxa"/>
            <w:tcMar>
              <w:top w:w="50" w:type="dxa"/>
              <w:left w:w="100" w:type="dxa"/>
            </w:tcMar>
            <w:vAlign w:val="center"/>
          </w:tcPr>
          <w:p w14:paraId="09DA4DED"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14</w:t>
            </w:r>
          </w:p>
        </w:tc>
        <w:tc>
          <w:tcPr>
            <w:tcW w:w="3344" w:type="dxa"/>
            <w:tcMar>
              <w:top w:w="50" w:type="dxa"/>
              <w:left w:w="100" w:type="dxa"/>
            </w:tcMar>
            <w:vAlign w:val="center"/>
          </w:tcPr>
          <w:p w14:paraId="16EC3C6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нормы употребления однородных членов предложения</w:t>
            </w:r>
          </w:p>
        </w:tc>
        <w:tc>
          <w:tcPr>
            <w:tcW w:w="812" w:type="dxa"/>
            <w:tcMar>
              <w:top w:w="50" w:type="dxa"/>
              <w:left w:w="100" w:type="dxa"/>
            </w:tcMar>
            <w:vAlign w:val="center"/>
          </w:tcPr>
          <w:p w14:paraId="7FD674A3"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6145920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44FF869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19DAE7E2"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7DFE963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59">
              <w:r w:rsidRPr="00632DD5">
                <w:rPr>
                  <w:rFonts w:ascii="Times New Roman" w:eastAsia="Calibri" w:hAnsi="Times New Roman" w:cs="Times New Roman"/>
                  <w:color w:val="0000FF"/>
                  <w:u w:val="single"/>
                  <w:lang w:val="en-US"/>
                </w:rPr>
                <w:t>https://m.edsoo.ru/fbab04e8</w:t>
              </w:r>
            </w:hyperlink>
          </w:p>
        </w:tc>
      </w:tr>
      <w:tr w:rsidR="00632DD5" w:rsidRPr="00632DD5" w14:paraId="7258339B" w14:textId="77777777" w:rsidTr="00B51EEB">
        <w:trPr>
          <w:trHeight w:val="144"/>
          <w:tblCellSpacing w:w="0" w:type="dxa"/>
        </w:trPr>
        <w:tc>
          <w:tcPr>
            <w:tcW w:w="366" w:type="dxa"/>
            <w:tcMar>
              <w:top w:w="50" w:type="dxa"/>
              <w:left w:w="100" w:type="dxa"/>
            </w:tcMar>
            <w:vAlign w:val="center"/>
          </w:tcPr>
          <w:p w14:paraId="4D1B17AF"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15</w:t>
            </w:r>
          </w:p>
        </w:tc>
        <w:tc>
          <w:tcPr>
            <w:tcW w:w="3344" w:type="dxa"/>
            <w:tcMar>
              <w:top w:w="50" w:type="dxa"/>
              <w:left w:w="100" w:type="dxa"/>
            </w:tcMar>
            <w:vAlign w:val="center"/>
          </w:tcPr>
          <w:p w14:paraId="23686FD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Предложения с однородными членами, соединенными двойными союзами. Практикум</w:t>
            </w:r>
          </w:p>
        </w:tc>
        <w:tc>
          <w:tcPr>
            <w:tcW w:w="812" w:type="dxa"/>
            <w:tcMar>
              <w:top w:w="50" w:type="dxa"/>
              <w:left w:w="100" w:type="dxa"/>
            </w:tcMar>
            <w:vAlign w:val="center"/>
          </w:tcPr>
          <w:p w14:paraId="789747B8"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5EA75C0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5582278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7D33153F"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2BC2FC5D"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4FB815D6" w14:textId="77777777" w:rsidTr="00B51EEB">
        <w:trPr>
          <w:trHeight w:val="144"/>
          <w:tblCellSpacing w:w="0" w:type="dxa"/>
        </w:trPr>
        <w:tc>
          <w:tcPr>
            <w:tcW w:w="366" w:type="dxa"/>
            <w:tcMar>
              <w:top w:w="50" w:type="dxa"/>
              <w:left w:w="100" w:type="dxa"/>
            </w:tcMar>
            <w:vAlign w:val="center"/>
          </w:tcPr>
          <w:p w14:paraId="3CC0A783"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16</w:t>
            </w:r>
          </w:p>
        </w:tc>
        <w:tc>
          <w:tcPr>
            <w:tcW w:w="3344" w:type="dxa"/>
            <w:tcMar>
              <w:top w:w="50" w:type="dxa"/>
              <w:left w:w="100" w:type="dxa"/>
            </w:tcMar>
            <w:vAlign w:val="center"/>
          </w:tcPr>
          <w:p w14:paraId="45E71D2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нормы употребления причастных оборотов</w:t>
            </w:r>
          </w:p>
        </w:tc>
        <w:tc>
          <w:tcPr>
            <w:tcW w:w="812" w:type="dxa"/>
            <w:tcMar>
              <w:top w:w="50" w:type="dxa"/>
              <w:left w:w="100" w:type="dxa"/>
            </w:tcMar>
            <w:vAlign w:val="center"/>
          </w:tcPr>
          <w:p w14:paraId="4E55ABAB"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47A7A4C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056A129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51589EBF"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4FCEE871"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22450279" w14:textId="77777777" w:rsidTr="00B51EEB">
        <w:trPr>
          <w:trHeight w:val="144"/>
          <w:tblCellSpacing w:w="0" w:type="dxa"/>
        </w:trPr>
        <w:tc>
          <w:tcPr>
            <w:tcW w:w="366" w:type="dxa"/>
            <w:tcMar>
              <w:top w:w="50" w:type="dxa"/>
              <w:left w:w="100" w:type="dxa"/>
            </w:tcMar>
            <w:vAlign w:val="center"/>
          </w:tcPr>
          <w:p w14:paraId="642A83F6"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17</w:t>
            </w:r>
          </w:p>
        </w:tc>
        <w:tc>
          <w:tcPr>
            <w:tcW w:w="3344" w:type="dxa"/>
            <w:tcMar>
              <w:top w:w="50" w:type="dxa"/>
              <w:left w:w="100" w:type="dxa"/>
            </w:tcMar>
            <w:vAlign w:val="center"/>
          </w:tcPr>
          <w:p w14:paraId="4E1570A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нормы употребления деепричастных оборотов</w:t>
            </w:r>
          </w:p>
        </w:tc>
        <w:tc>
          <w:tcPr>
            <w:tcW w:w="812" w:type="dxa"/>
            <w:tcMar>
              <w:top w:w="50" w:type="dxa"/>
              <w:left w:w="100" w:type="dxa"/>
            </w:tcMar>
            <w:vAlign w:val="center"/>
          </w:tcPr>
          <w:p w14:paraId="27905D70"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685D5B3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608047E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345378B5"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014A810A"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5DE67FFD" w14:textId="77777777" w:rsidTr="00B51EEB">
        <w:trPr>
          <w:trHeight w:val="144"/>
          <w:tblCellSpacing w:w="0" w:type="dxa"/>
        </w:trPr>
        <w:tc>
          <w:tcPr>
            <w:tcW w:w="366" w:type="dxa"/>
            <w:tcMar>
              <w:top w:w="50" w:type="dxa"/>
              <w:left w:w="100" w:type="dxa"/>
            </w:tcMar>
            <w:vAlign w:val="center"/>
          </w:tcPr>
          <w:p w14:paraId="4C7CAB62"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18</w:t>
            </w:r>
          </w:p>
        </w:tc>
        <w:tc>
          <w:tcPr>
            <w:tcW w:w="3344" w:type="dxa"/>
            <w:tcMar>
              <w:top w:w="50" w:type="dxa"/>
              <w:left w:w="100" w:type="dxa"/>
            </w:tcMar>
            <w:vAlign w:val="center"/>
          </w:tcPr>
          <w:p w14:paraId="65C7A24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нормы употребления причастных и деепричастных оборотов. Практикум</w:t>
            </w:r>
          </w:p>
        </w:tc>
        <w:tc>
          <w:tcPr>
            <w:tcW w:w="812" w:type="dxa"/>
            <w:tcMar>
              <w:top w:w="50" w:type="dxa"/>
              <w:left w:w="100" w:type="dxa"/>
            </w:tcMar>
            <w:vAlign w:val="center"/>
          </w:tcPr>
          <w:p w14:paraId="36A8A36E"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7E928A8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56DA2A0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0A8B0A1D"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130FBD86"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3A99AD88" w14:textId="77777777" w:rsidTr="00B51EEB">
        <w:trPr>
          <w:trHeight w:val="144"/>
          <w:tblCellSpacing w:w="0" w:type="dxa"/>
        </w:trPr>
        <w:tc>
          <w:tcPr>
            <w:tcW w:w="366" w:type="dxa"/>
            <w:tcMar>
              <w:top w:w="50" w:type="dxa"/>
              <w:left w:w="100" w:type="dxa"/>
            </w:tcMar>
            <w:vAlign w:val="center"/>
          </w:tcPr>
          <w:p w14:paraId="6EC90398"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lastRenderedPageBreak/>
              <w:t>19</w:t>
            </w:r>
          </w:p>
        </w:tc>
        <w:tc>
          <w:tcPr>
            <w:tcW w:w="3344" w:type="dxa"/>
            <w:tcMar>
              <w:top w:w="50" w:type="dxa"/>
              <w:left w:w="100" w:type="dxa"/>
            </w:tcMar>
            <w:vAlign w:val="center"/>
          </w:tcPr>
          <w:p w14:paraId="309BD3A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нормы построения сложных предложений: сложноподчиненного предложения с с придаточным определительным; придаточным изъяснительным</w:t>
            </w:r>
          </w:p>
        </w:tc>
        <w:tc>
          <w:tcPr>
            <w:tcW w:w="812" w:type="dxa"/>
            <w:tcMar>
              <w:top w:w="50" w:type="dxa"/>
              <w:left w:w="100" w:type="dxa"/>
            </w:tcMar>
            <w:vAlign w:val="center"/>
          </w:tcPr>
          <w:p w14:paraId="6512B99A"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1A673B4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055A406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726583EF"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3B8363D5"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0FE17346" w14:textId="77777777" w:rsidTr="00B51EEB">
        <w:trPr>
          <w:trHeight w:val="144"/>
          <w:tblCellSpacing w:w="0" w:type="dxa"/>
        </w:trPr>
        <w:tc>
          <w:tcPr>
            <w:tcW w:w="366" w:type="dxa"/>
            <w:tcMar>
              <w:top w:w="50" w:type="dxa"/>
              <w:left w:w="100" w:type="dxa"/>
            </w:tcMar>
            <w:vAlign w:val="center"/>
          </w:tcPr>
          <w:p w14:paraId="34A31B5D"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20</w:t>
            </w:r>
          </w:p>
        </w:tc>
        <w:tc>
          <w:tcPr>
            <w:tcW w:w="3344" w:type="dxa"/>
            <w:tcMar>
              <w:top w:w="50" w:type="dxa"/>
              <w:left w:w="100" w:type="dxa"/>
            </w:tcMar>
            <w:vAlign w:val="center"/>
          </w:tcPr>
          <w:p w14:paraId="705D9A4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нормы построения сложного предложения с разными видами связи</w:t>
            </w:r>
          </w:p>
        </w:tc>
        <w:tc>
          <w:tcPr>
            <w:tcW w:w="812" w:type="dxa"/>
            <w:tcMar>
              <w:top w:w="50" w:type="dxa"/>
              <w:left w:w="100" w:type="dxa"/>
            </w:tcMar>
            <w:vAlign w:val="center"/>
          </w:tcPr>
          <w:p w14:paraId="51F440F3"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226C9C1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3BAD1B30"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7AF8CB70"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35A18113"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0D575FBF" w14:textId="77777777" w:rsidTr="00B51EEB">
        <w:trPr>
          <w:trHeight w:val="144"/>
          <w:tblCellSpacing w:w="0" w:type="dxa"/>
        </w:trPr>
        <w:tc>
          <w:tcPr>
            <w:tcW w:w="366" w:type="dxa"/>
            <w:tcMar>
              <w:top w:w="50" w:type="dxa"/>
              <w:left w:w="100" w:type="dxa"/>
            </w:tcMar>
            <w:vAlign w:val="center"/>
          </w:tcPr>
          <w:p w14:paraId="570FEED7"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21</w:t>
            </w:r>
          </w:p>
        </w:tc>
        <w:tc>
          <w:tcPr>
            <w:tcW w:w="3344" w:type="dxa"/>
            <w:tcMar>
              <w:top w:w="50" w:type="dxa"/>
              <w:left w:w="100" w:type="dxa"/>
            </w:tcMar>
            <w:vAlign w:val="center"/>
          </w:tcPr>
          <w:p w14:paraId="194A809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нормы построения сложных предложений. Практикум</w:t>
            </w:r>
          </w:p>
        </w:tc>
        <w:tc>
          <w:tcPr>
            <w:tcW w:w="812" w:type="dxa"/>
            <w:tcMar>
              <w:top w:w="50" w:type="dxa"/>
              <w:left w:w="100" w:type="dxa"/>
            </w:tcMar>
            <w:vAlign w:val="center"/>
          </w:tcPr>
          <w:p w14:paraId="5A346D42"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28506A99"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30163F7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608D371B"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2487EB37"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5A924F30" w14:textId="77777777" w:rsidTr="00B51EEB">
        <w:trPr>
          <w:trHeight w:val="144"/>
          <w:tblCellSpacing w:w="0" w:type="dxa"/>
        </w:trPr>
        <w:tc>
          <w:tcPr>
            <w:tcW w:w="366" w:type="dxa"/>
            <w:tcMar>
              <w:top w:w="50" w:type="dxa"/>
              <w:left w:w="100" w:type="dxa"/>
            </w:tcMar>
            <w:vAlign w:val="center"/>
          </w:tcPr>
          <w:p w14:paraId="6C00CFCA"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22</w:t>
            </w:r>
          </w:p>
        </w:tc>
        <w:tc>
          <w:tcPr>
            <w:tcW w:w="3344" w:type="dxa"/>
            <w:tcMar>
              <w:top w:w="50" w:type="dxa"/>
              <w:left w:w="100" w:type="dxa"/>
            </w:tcMar>
            <w:vAlign w:val="center"/>
          </w:tcPr>
          <w:p w14:paraId="76307B6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Обобщение и систематизация по теме «Синтаксис. Синтаксические нормы»</w:t>
            </w:r>
          </w:p>
        </w:tc>
        <w:tc>
          <w:tcPr>
            <w:tcW w:w="812" w:type="dxa"/>
            <w:tcMar>
              <w:top w:w="50" w:type="dxa"/>
              <w:left w:w="100" w:type="dxa"/>
            </w:tcMar>
            <w:vAlign w:val="center"/>
          </w:tcPr>
          <w:p w14:paraId="3CFC1F53"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2F4A9070"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5A93F7F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799DCD45"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35D8D5E4"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6DC701D2" w14:textId="77777777" w:rsidTr="00B51EEB">
        <w:trPr>
          <w:trHeight w:val="144"/>
          <w:tblCellSpacing w:w="0" w:type="dxa"/>
        </w:trPr>
        <w:tc>
          <w:tcPr>
            <w:tcW w:w="366" w:type="dxa"/>
            <w:tcMar>
              <w:top w:w="50" w:type="dxa"/>
              <w:left w:w="100" w:type="dxa"/>
            </w:tcMar>
            <w:vAlign w:val="center"/>
          </w:tcPr>
          <w:p w14:paraId="39F4C997"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23</w:t>
            </w:r>
          </w:p>
        </w:tc>
        <w:tc>
          <w:tcPr>
            <w:tcW w:w="3344" w:type="dxa"/>
            <w:tcMar>
              <w:top w:w="50" w:type="dxa"/>
              <w:left w:w="100" w:type="dxa"/>
            </w:tcMar>
            <w:vAlign w:val="center"/>
          </w:tcPr>
          <w:p w14:paraId="7EE687E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Контрольная работа по теме "Синтаксис и синтаксические нормы"</w:t>
            </w:r>
          </w:p>
        </w:tc>
        <w:tc>
          <w:tcPr>
            <w:tcW w:w="812" w:type="dxa"/>
            <w:tcMar>
              <w:top w:w="50" w:type="dxa"/>
              <w:left w:w="100" w:type="dxa"/>
            </w:tcMar>
            <w:vAlign w:val="center"/>
          </w:tcPr>
          <w:p w14:paraId="6CF9D31C"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4724B99B"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607" w:type="dxa"/>
            <w:tcMar>
              <w:top w:w="50" w:type="dxa"/>
              <w:left w:w="100" w:type="dxa"/>
            </w:tcMar>
            <w:vAlign w:val="center"/>
          </w:tcPr>
          <w:p w14:paraId="66F1407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5042977A"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25BA0E65"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28926DEF" w14:textId="77777777" w:rsidTr="00B51EEB">
        <w:trPr>
          <w:trHeight w:val="144"/>
          <w:tblCellSpacing w:w="0" w:type="dxa"/>
        </w:trPr>
        <w:tc>
          <w:tcPr>
            <w:tcW w:w="366" w:type="dxa"/>
            <w:tcMar>
              <w:top w:w="50" w:type="dxa"/>
              <w:left w:w="100" w:type="dxa"/>
            </w:tcMar>
            <w:vAlign w:val="center"/>
          </w:tcPr>
          <w:p w14:paraId="069DB9EC"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24</w:t>
            </w:r>
          </w:p>
        </w:tc>
        <w:tc>
          <w:tcPr>
            <w:tcW w:w="3344" w:type="dxa"/>
            <w:tcMar>
              <w:top w:w="50" w:type="dxa"/>
              <w:left w:w="100" w:type="dxa"/>
            </w:tcMar>
            <w:vAlign w:val="center"/>
          </w:tcPr>
          <w:p w14:paraId="6BF2441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Пунктуация как раздел лингвистики. (повторение, обобщение)</w:t>
            </w:r>
          </w:p>
        </w:tc>
        <w:tc>
          <w:tcPr>
            <w:tcW w:w="812" w:type="dxa"/>
            <w:tcMar>
              <w:top w:w="50" w:type="dxa"/>
              <w:left w:w="100" w:type="dxa"/>
            </w:tcMar>
            <w:vAlign w:val="center"/>
          </w:tcPr>
          <w:p w14:paraId="482BDAE9"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5579F67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42F1C4B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5014A03C"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4253EC06"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5F533993" w14:textId="77777777" w:rsidTr="00B51EEB">
        <w:trPr>
          <w:trHeight w:val="144"/>
          <w:tblCellSpacing w:w="0" w:type="dxa"/>
        </w:trPr>
        <w:tc>
          <w:tcPr>
            <w:tcW w:w="366" w:type="dxa"/>
            <w:tcMar>
              <w:top w:w="50" w:type="dxa"/>
              <w:left w:w="100" w:type="dxa"/>
            </w:tcMar>
            <w:vAlign w:val="center"/>
          </w:tcPr>
          <w:p w14:paraId="149035CE"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25</w:t>
            </w:r>
          </w:p>
        </w:tc>
        <w:tc>
          <w:tcPr>
            <w:tcW w:w="3344" w:type="dxa"/>
            <w:tcMar>
              <w:top w:w="50" w:type="dxa"/>
              <w:left w:w="100" w:type="dxa"/>
            </w:tcMar>
            <w:vAlign w:val="center"/>
          </w:tcPr>
          <w:p w14:paraId="7B6CDA5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14:paraId="1A01A995"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4CD36869"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65594F39"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2E4117B3"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1236E747"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7C368944" w14:textId="77777777" w:rsidTr="00B51EEB">
        <w:trPr>
          <w:trHeight w:val="144"/>
          <w:tblCellSpacing w:w="0" w:type="dxa"/>
        </w:trPr>
        <w:tc>
          <w:tcPr>
            <w:tcW w:w="366" w:type="dxa"/>
            <w:tcMar>
              <w:top w:w="50" w:type="dxa"/>
              <w:left w:w="100" w:type="dxa"/>
            </w:tcMar>
            <w:vAlign w:val="center"/>
          </w:tcPr>
          <w:p w14:paraId="16D4B1BE"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26</w:t>
            </w:r>
          </w:p>
        </w:tc>
        <w:tc>
          <w:tcPr>
            <w:tcW w:w="3344" w:type="dxa"/>
            <w:tcMar>
              <w:top w:w="50" w:type="dxa"/>
              <w:left w:w="100" w:type="dxa"/>
            </w:tcMar>
            <w:vAlign w:val="center"/>
          </w:tcPr>
          <w:p w14:paraId="78B38AB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Знаки препинания в предложениях с однородными членами</w:t>
            </w:r>
          </w:p>
        </w:tc>
        <w:tc>
          <w:tcPr>
            <w:tcW w:w="812" w:type="dxa"/>
            <w:tcMar>
              <w:top w:w="50" w:type="dxa"/>
              <w:left w:w="100" w:type="dxa"/>
            </w:tcMar>
            <w:vAlign w:val="center"/>
          </w:tcPr>
          <w:p w14:paraId="1ADE176E"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5535953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03AAA9B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453E7F11"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099D8CFD"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563E5114" w14:textId="77777777" w:rsidTr="00B51EEB">
        <w:trPr>
          <w:trHeight w:val="144"/>
          <w:tblCellSpacing w:w="0" w:type="dxa"/>
        </w:trPr>
        <w:tc>
          <w:tcPr>
            <w:tcW w:w="366" w:type="dxa"/>
            <w:tcMar>
              <w:top w:w="50" w:type="dxa"/>
              <w:left w:w="100" w:type="dxa"/>
            </w:tcMar>
            <w:vAlign w:val="center"/>
          </w:tcPr>
          <w:p w14:paraId="533D0138"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lastRenderedPageBreak/>
              <w:t>27</w:t>
            </w:r>
          </w:p>
        </w:tc>
        <w:tc>
          <w:tcPr>
            <w:tcW w:w="3344" w:type="dxa"/>
            <w:tcMar>
              <w:top w:w="50" w:type="dxa"/>
              <w:left w:w="100" w:type="dxa"/>
            </w:tcMar>
            <w:vAlign w:val="center"/>
          </w:tcPr>
          <w:p w14:paraId="6664A39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Знаки препинания в предложениях с однородными членами. Практикум</w:t>
            </w:r>
          </w:p>
        </w:tc>
        <w:tc>
          <w:tcPr>
            <w:tcW w:w="812" w:type="dxa"/>
            <w:tcMar>
              <w:top w:w="50" w:type="dxa"/>
              <w:left w:w="100" w:type="dxa"/>
            </w:tcMar>
            <w:vAlign w:val="center"/>
          </w:tcPr>
          <w:p w14:paraId="3DE41D43"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73436B8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7C811239"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7EA52265"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2025691D"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46E030A7" w14:textId="77777777" w:rsidTr="00B51EEB">
        <w:trPr>
          <w:trHeight w:val="144"/>
          <w:tblCellSpacing w:w="0" w:type="dxa"/>
        </w:trPr>
        <w:tc>
          <w:tcPr>
            <w:tcW w:w="366" w:type="dxa"/>
            <w:tcMar>
              <w:top w:w="50" w:type="dxa"/>
              <w:left w:w="100" w:type="dxa"/>
            </w:tcMar>
            <w:vAlign w:val="center"/>
          </w:tcPr>
          <w:p w14:paraId="2FB95A69"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28</w:t>
            </w:r>
          </w:p>
        </w:tc>
        <w:tc>
          <w:tcPr>
            <w:tcW w:w="3344" w:type="dxa"/>
            <w:tcMar>
              <w:top w:w="50" w:type="dxa"/>
              <w:left w:w="100" w:type="dxa"/>
            </w:tcMar>
            <w:vAlign w:val="center"/>
          </w:tcPr>
          <w:p w14:paraId="74CE486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14:paraId="28BD9F72"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0D9A991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7EEF64B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40F883A5"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18DF3AD1"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42D1E625" w14:textId="77777777" w:rsidTr="00B51EEB">
        <w:trPr>
          <w:trHeight w:val="144"/>
          <w:tblCellSpacing w:w="0" w:type="dxa"/>
        </w:trPr>
        <w:tc>
          <w:tcPr>
            <w:tcW w:w="366" w:type="dxa"/>
            <w:tcMar>
              <w:top w:w="50" w:type="dxa"/>
              <w:left w:w="100" w:type="dxa"/>
            </w:tcMar>
            <w:vAlign w:val="center"/>
          </w:tcPr>
          <w:p w14:paraId="21B75082"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29</w:t>
            </w:r>
          </w:p>
        </w:tc>
        <w:tc>
          <w:tcPr>
            <w:tcW w:w="3344" w:type="dxa"/>
            <w:tcMar>
              <w:top w:w="50" w:type="dxa"/>
              <w:left w:w="100" w:type="dxa"/>
            </w:tcMar>
            <w:vAlign w:val="center"/>
          </w:tcPr>
          <w:p w14:paraId="10985CE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14:paraId="4030BCF2"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28CD5E2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69A156D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6D8CF55B"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53AD84F1"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5E55A8AB" w14:textId="77777777" w:rsidTr="00B51EEB">
        <w:trPr>
          <w:trHeight w:val="144"/>
          <w:tblCellSpacing w:w="0" w:type="dxa"/>
        </w:trPr>
        <w:tc>
          <w:tcPr>
            <w:tcW w:w="366" w:type="dxa"/>
            <w:tcMar>
              <w:top w:w="50" w:type="dxa"/>
              <w:left w:w="100" w:type="dxa"/>
            </w:tcMar>
            <w:vAlign w:val="center"/>
          </w:tcPr>
          <w:p w14:paraId="0976F60E"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30</w:t>
            </w:r>
          </w:p>
        </w:tc>
        <w:tc>
          <w:tcPr>
            <w:tcW w:w="3344" w:type="dxa"/>
            <w:tcMar>
              <w:top w:w="50" w:type="dxa"/>
              <w:left w:w="100" w:type="dxa"/>
            </w:tcMar>
            <w:vAlign w:val="center"/>
          </w:tcPr>
          <w:p w14:paraId="33CA3E0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Знаки препинания при обособлении. Практикум</w:t>
            </w:r>
          </w:p>
        </w:tc>
        <w:tc>
          <w:tcPr>
            <w:tcW w:w="812" w:type="dxa"/>
            <w:tcMar>
              <w:top w:w="50" w:type="dxa"/>
              <w:left w:w="100" w:type="dxa"/>
            </w:tcMar>
            <w:vAlign w:val="center"/>
          </w:tcPr>
          <w:p w14:paraId="70BB065B"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51EFD38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7892053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14DE9A13"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3AC979E2"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6DF1B596" w14:textId="77777777" w:rsidTr="00B51EEB">
        <w:trPr>
          <w:trHeight w:val="144"/>
          <w:tblCellSpacing w:w="0" w:type="dxa"/>
        </w:trPr>
        <w:tc>
          <w:tcPr>
            <w:tcW w:w="366" w:type="dxa"/>
            <w:tcMar>
              <w:top w:w="50" w:type="dxa"/>
              <w:left w:w="100" w:type="dxa"/>
            </w:tcMar>
            <w:vAlign w:val="center"/>
          </w:tcPr>
          <w:p w14:paraId="17349299"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31</w:t>
            </w:r>
          </w:p>
        </w:tc>
        <w:tc>
          <w:tcPr>
            <w:tcW w:w="3344" w:type="dxa"/>
            <w:tcMar>
              <w:top w:w="50" w:type="dxa"/>
              <w:left w:w="100" w:type="dxa"/>
            </w:tcMar>
            <w:vAlign w:val="center"/>
          </w:tcPr>
          <w:p w14:paraId="56E8AF5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14:paraId="379B08C0"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51AB826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3BB7267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7C4AF2F9"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62583B8F"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40448FEA" w14:textId="77777777" w:rsidTr="00B51EEB">
        <w:trPr>
          <w:trHeight w:val="144"/>
          <w:tblCellSpacing w:w="0" w:type="dxa"/>
        </w:trPr>
        <w:tc>
          <w:tcPr>
            <w:tcW w:w="366" w:type="dxa"/>
            <w:tcMar>
              <w:top w:w="50" w:type="dxa"/>
              <w:left w:w="100" w:type="dxa"/>
            </w:tcMar>
            <w:vAlign w:val="center"/>
          </w:tcPr>
          <w:p w14:paraId="6CD0371F"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32</w:t>
            </w:r>
          </w:p>
        </w:tc>
        <w:tc>
          <w:tcPr>
            <w:tcW w:w="3344" w:type="dxa"/>
            <w:tcMar>
              <w:top w:w="50" w:type="dxa"/>
              <w:left w:w="100" w:type="dxa"/>
            </w:tcMar>
            <w:vAlign w:val="center"/>
          </w:tcPr>
          <w:p w14:paraId="0ADF956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Знаки препинания в предложениях с вводными конструкциями, обращениями, междометиями. Практикум</w:t>
            </w:r>
          </w:p>
        </w:tc>
        <w:tc>
          <w:tcPr>
            <w:tcW w:w="812" w:type="dxa"/>
            <w:tcMar>
              <w:top w:w="50" w:type="dxa"/>
              <w:left w:w="100" w:type="dxa"/>
            </w:tcMar>
            <w:vAlign w:val="center"/>
          </w:tcPr>
          <w:p w14:paraId="3E725A1E"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43F80D5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1E2561C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1B25FE72"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1B9F1064"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7B97F382" w14:textId="77777777" w:rsidTr="00B51EEB">
        <w:trPr>
          <w:trHeight w:val="144"/>
          <w:tblCellSpacing w:w="0" w:type="dxa"/>
        </w:trPr>
        <w:tc>
          <w:tcPr>
            <w:tcW w:w="366" w:type="dxa"/>
            <w:tcMar>
              <w:top w:w="50" w:type="dxa"/>
              <w:left w:w="100" w:type="dxa"/>
            </w:tcMar>
            <w:vAlign w:val="center"/>
          </w:tcPr>
          <w:p w14:paraId="2151D7B4"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33</w:t>
            </w:r>
          </w:p>
        </w:tc>
        <w:tc>
          <w:tcPr>
            <w:tcW w:w="3344" w:type="dxa"/>
            <w:tcMar>
              <w:top w:w="50" w:type="dxa"/>
              <w:left w:w="100" w:type="dxa"/>
            </w:tcMar>
            <w:vAlign w:val="center"/>
          </w:tcPr>
          <w:p w14:paraId="5BCCEA1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Правила постановки знаков препинания в сложносочинённом предложении</w:t>
            </w:r>
          </w:p>
        </w:tc>
        <w:tc>
          <w:tcPr>
            <w:tcW w:w="812" w:type="dxa"/>
            <w:tcMar>
              <w:top w:w="50" w:type="dxa"/>
              <w:left w:w="100" w:type="dxa"/>
            </w:tcMar>
            <w:vAlign w:val="center"/>
          </w:tcPr>
          <w:p w14:paraId="5F3E0637"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6981683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2487BF9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06CE4493"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322975C6"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29AC4C6F" w14:textId="77777777" w:rsidTr="00B51EEB">
        <w:trPr>
          <w:trHeight w:val="144"/>
          <w:tblCellSpacing w:w="0" w:type="dxa"/>
        </w:trPr>
        <w:tc>
          <w:tcPr>
            <w:tcW w:w="366" w:type="dxa"/>
            <w:tcMar>
              <w:top w:w="50" w:type="dxa"/>
              <w:left w:w="100" w:type="dxa"/>
            </w:tcMar>
            <w:vAlign w:val="center"/>
          </w:tcPr>
          <w:p w14:paraId="0F65C67A"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34</w:t>
            </w:r>
          </w:p>
        </w:tc>
        <w:tc>
          <w:tcPr>
            <w:tcW w:w="3344" w:type="dxa"/>
            <w:tcMar>
              <w:top w:w="50" w:type="dxa"/>
              <w:left w:w="100" w:type="dxa"/>
            </w:tcMar>
            <w:vAlign w:val="center"/>
          </w:tcPr>
          <w:p w14:paraId="4E7C00B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Правила постановки знаков препинания в сложноподчинённом предложении</w:t>
            </w:r>
          </w:p>
        </w:tc>
        <w:tc>
          <w:tcPr>
            <w:tcW w:w="812" w:type="dxa"/>
            <w:tcMar>
              <w:top w:w="50" w:type="dxa"/>
              <w:left w:w="100" w:type="dxa"/>
            </w:tcMar>
            <w:vAlign w:val="center"/>
          </w:tcPr>
          <w:p w14:paraId="0634A136"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2C194C9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619C0AA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3A50B128"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44A9303C"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3BB9CCFF" w14:textId="77777777" w:rsidTr="00B51EEB">
        <w:trPr>
          <w:trHeight w:val="144"/>
          <w:tblCellSpacing w:w="0" w:type="dxa"/>
        </w:trPr>
        <w:tc>
          <w:tcPr>
            <w:tcW w:w="366" w:type="dxa"/>
            <w:tcMar>
              <w:top w:w="50" w:type="dxa"/>
              <w:left w:w="100" w:type="dxa"/>
            </w:tcMar>
            <w:vAlign w:val="center"/>
          </w:tcPr>
          <w:p w14:paraId="51FD019C"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lastRenderedPageBreak/>
              <w:t>35</w:t>
            </w:r>
          </w:p>
        </w:tc>
        <w:tc>
          <w:tcPr>
            <w:tcW w:w="3344" w:type="dxa"/>
            <w:tcMar>
              <w:top w:w="50" w:type="dxa"/>
              <w:left w:w="100" w:type="dxa"/>
            </w:tcMar>
            <w:vAlign w:val="center"/>
          </w:tcPr>
          <w:p w14:paraId="72339BD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Правила постановки знаков препинания в бессоюзном сложном предложении</w:t>
            </w:r>
          </w:p>
        </w:tc>
        <w:tc>
          <w:tcPr>
            <w:tcW w:w="812" w:type="dxa"/>
            <w:tcMar>
              <w:top w:w="50" w:type="dxa"/>
              <w:left w:w="100" w:type="dxa"/>
            </w:tcMar>
            <w:vAlign w:val="center"/>
          </w:tcPr>
          <w:p w14:paraId="40EF06C3"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2CE3376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23D0B4E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18B9810D"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1F9895DC"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2D288B64" w14:textId="77777777" w:rsidTr="00B51EEB">
        <w:trPr>
          <w:trHeight w:val="144"/>
          <w:tblCellSpacing w:w="0" w:type="dxa"/>
        </w:trPr>
        <w:tc>
          <w:tcPr>
            <w:tcW w:w="366" w:type="dxa"/>
            <w:tcMar>
              <w:top w:w="50" w:type="dxa"/>
              <w:left w:w="100" w:type="dxa"/>
            </w:tcMar>
            <w:vAlign w:val="center"/>
          </w:tcPr>
          <w:p w14:paraId="61FA35B1"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36</w:t>
            </w:r>
          </w:p>
        </w:tc>
        <w:tc>
          <w:tcPr>
            <w:tcW w:w="3344" w:type="dxa"/>
            <w:tcMar>
              <w:top w:w="50" w:type="dxa"/>
              <w:left w:w="100" w:type="dxa"/>
            </w:tcMar>
            <w:vAlign w:val="center"/>
          </w:tcPr>
          <w:p w14:paraId="56EAA61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14:paraId="02F26B38"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2907F2ED"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30FF2EB0"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48AEF672"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7B314B74"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101ED3DB" w14:textId="77777777" w:rsidTr="00B51EEB">
        <w:trPr>
          <w:trHeight w:val="144"/>
          <w:tblCellSpacing w:w="0" w:type="dxa"/>
        </w:trPr>
        <w:tc>
          <w:tcPr>
            <w:tcW w:w="366" w:type="dxa"/>
            <w:tcMar>
              <w:top w:w="50" w:type="dxa"/>
              <w:left w:w="100" w:type="dxa"/>
            </w:tcMar>
            <w:vAlign w:val="center"/>
          </w:tcPr>
          <w:p w14:paraId="077844B0"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37</w:t>
            </w:r>
          </w:p>
        </w:tc>
        <w:tc>
          <w:tcPr>
            <w:tcW w:w="3344" w:type="dxa"/>
            <w:tcMar>
              <w:top w:w="50" w:type="dxa"/>
              <w:left w:w="100" w:type="dxa"/>
            </w:tcMar>
            <w:vAlign w:val="center"/>
          </w:tcPr>
          <w:p w14:paraId="2BEFC0B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Знаки препинания в сложном предложении с разными видами связи. Практикум</w:t>
            </w:r>
          </w:p>
        </w:tc>
        <w:tc>
          <w:tcPr>
            <w:tcW w:w="812" w:type="dxa"/>
            <w:tcMar>
              <w:top w:w="50" w:type="dxa"/>
              <w:left w:w="100" w:type="dxa"/>
            </w:tcMar>
            <w:vAlign w:val="center"/>
          </w:tcPr>
          <w:p w14:paraId="27C22AB1"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5EEC90D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347D0EA0"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3CA6E266"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69482776"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31949887" w14:textId="77777777" w:rsidTr="00B51EEB">
        <w:trPr>
          <w:trHeight w:val="144"/>
          <w:tblCellSpacing w:w="0" w:type="dxa"/>
        </w:trPr>
        <w:tc>
          <w:tcPr>
            <w:tcW w:w="366" w:type="dxa"/>
            <w:tcMar>
              <w:top w:w="50" w:type="dxa"/>
              <w:left w:w="100" w:type="dxa"/>
            </w:tcMar>
            <w:vAlign w:val="center"/>
          </w:tcPr>
          <w:p w14:paraId="09B220F3"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38</w:t>
            </w:r>
          </w:p>
        </w:tc>
        <w:tc>
          <w:tcPr>
            <w:tcW w:w="3344" w:type="dxa"/>
            <w:tcMar>
              <w:top w:w="50" w:type="dxa"/>
              <w:left w:w="100" w:type="dxa"/>
            </w:tcMar>
            <w:vAlign w:val="center"/>
          </w:tcPr>
          <w:p w14:paraId="11A6BA1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14:paraId="443D8D1F"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085BC1C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43255E6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0BA4A730"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46AE8E4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60">
              <w:r w:rsidRPr="00632DD5">
                <w:rPr>
                  <w:rFonts w:ascii="Times New Roman" w:eastAsia="Calibri" w:hAnsi="Times New Roman" w:cs="Times New Roman"/>
                  <w:color w:val="0000FF"/>
                  <w:u w:val="single"/>
                  <w:lang w:val="en-US"/>
                </w:rPr>
                <w:t>https://m.edsoo.ru/fbaaf3ea</w:t>
              </w:r>
            </w:hyperlink>
          </w:p>
        </w:tc>
      </w:tr>
      <w:tr w:rsidR="00632DD5" w:rsidRPr="00632DD5" w14:paraId="7C31339F" w14:textId="77777777" w:rsidTr="00B51EEB">
        <w:trPr>
          <w:trHeight w:val="144"/>
          <w:tblCellSpacing w:w="0" w:type="dxa"/>
        </w:trPr>
        <w:tc>
          <w:tcPr>
            <w:tcW w:w="366" w:type="dxa"/>
            <w:tcMar>
              <w:top w:w="50" w:type="dxa"/>
              <w:left w:w="100" w:type="dxa"/>
            </w:tcMar>
            <w:vAlign w:val="center"/>
          </w:tcPr>
          <w:p w14:paraId="2CAC3402"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39</w:t>
            </w:r>
          </w:p>
        </w:tc>
        <w:tc>
          <w:tcPr>
            <w:tcW w:w="3344" w:type="dxa"/>
            <w:tcMar>
              <w:top w:w="50" w:type="dxa"/>
              <w:left w:w="100" w:type="dxa"/>
            </w:tcMar>
            <w:vAlign w:val="center"/>
          </w:tcPr>
          <w:p w14:paraId="6553F6B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Повторение правил пунктуационного оформления предложений при передаче чужой речи. Практикум</w:t>
            </w:r>
          </w:p>
        </w:tc>
        <w:tc>
          <w:tcPr>
            <w:tcW w:w="812" w:type="dxa"/>
            <w:tcMar>
              <w:top w:w="50" w:type="dxa"/>
              <w:left w:w="100" w:type="dxa"/>
            </w:tcMar>
            <w:vAlign w:val="center"/>
          </w:tcPr>
          <w:p w14:paraId="612C709E"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00E948B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1096B2B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0052554C"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719F0289"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256D0BCB" w14:textId="77777777" w:rsidTr="00B51EEB">
        <w:trPr>
          <w:trHeight w:val="144"/>
          <w:tblCellSpacing w:w="0" w:type="dxa"/>
        </w:trPr>
        <w:tc>
          <w:tcPr>
            <w:tcW w:w="366" w:type="dxa"/>
            <w:tcMar>
              <w:top w:w="50" w:type="dxa"/>
              <w:left w:w="100" w:type="dxa"/>
            </w:tcMar>
            <w:vAlign w:val="center"/>
          </w:tcPr>
          <w:p w14:paraId="06965653"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40</w:t>
            </w:r>
          </w:p>
        </w:tc>
        <w:tc>
          <w:tcPr>
            <w:tcW w:w="3344" w:type="dxa"/>
            <w:tcMar>
              <w:top w:w="50" w:type="dxa"/>
              <w:left w:w="100" w:type="dxa"/>
            </w:tcMar>
            <w:vAlign w:val="center"/>
          </w:tcPr>
          <w:p w14:paraId="507A4F7F"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Повторение и обобщение по темам раздела "Пунктуация. Основные правила пунктуации"</w:t>
            </w:r>
          </w:p>
        </w:tc>
        <w:tc>
          <w:tcPr>
            <w:tcW w:w="812" w:type="dxa"/>
            <w:tcMar>
              <w:top w:w="50" w:type="dxa"/>
              <w:left w:w="100" w:type="dxa"/>
            </w:tcMar>
            <w:vAlign w:val="center"/>
          </w:tcPr>
          <w:p w14:paraId="7F488E74"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1D8DF7B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6A661AB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6A1D12B6"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7863BD96"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32D93583" w14:textId="77777777" w:rsidTr="00B51EEB">
        <w:trPr>
          <w:trHeight w:val="144"/>
          <w:tblCellSpacing w:w="0" w:type="dxa"/>
        </w:trPr>
        <w:tc>
          <w:tcPr>
            <w:tcW w:w="366" w:type="dxa"/>
            <w:tcMar>
              <w:top w:w="50" w:type="dxa"/>
              <w:left w:w="100" w:type="dxa"/>
            </w:tcMar>
            <w:vAlign w:val="center"/>
          </w:tcPr>
          <w:p w14:paraId="636A3E97"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41</w:t>
            </w:r>
          </w:p>
        </w:tc>
        <w:tc>
          <w:tcPr>
            <w:tcW w:w="3344" w:type="dxa"/>
            <w:tcMar>
              <w:top w:w="50" w:type="dxa"/>
              <w:left w:w="100" w:type="dxa"/>
            </w:tcMar>
            <w:vAlign w:val="center"/>
          </w:tcPr>
          <w:p w14:paraId="7DF00A8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Итоговый контроль "Пунктуация. Основные правила пунктуации". Сочинение</w:t>
            </w:r>
          </w:p>
        </w:tc>
        <w:tc>
          <w:tcPr>
            <w:tcW w:w="812" w:type="dxa"/>
            <w:tcMar>
              <w:top w:w="50" w:type="dxa"/>
              <w:left w:w="100" w:type="dxa"/>
            </w:tcMar>
            <w:vAlign w:val="center"/>
          </w:tcPr>
          <w:p w14:paraId="7CD00D64"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549EB262"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607" w:type="dxa"/>
            <w:tcMar>
              <w:top w:w="50" w:type="dxa"/>
              <w:left w:w="100" w:type="dxa"/>
            </w:tcMar>
            <w:vAlign w:val="center"/>
          </w:tcPr>
          <w:p w14:paraId="672E399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7363FD1D"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5DF248A1"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073FA177" w14:textId="77777777" w:rsidTr="00B51EEB">
        <w:trPr>
          <w:trHeight w:val="144"/>
          <w:tblCellSpacing w:w="0" w:type="dxa"/>
        </w:trPr>
        <w:tc>
          <w:tcPr>
            <w:tcW w:w="366" w:type="dxa"/>
            <w:tcMar>
              <w:top w:w="50" w:type="dxa"/>
              <w:left w:w="100" w:type="dxa"/>
            </w:tcMar>
            <w:vAlign w:val="center"/>
          </w:tcPr>
          <w:p w14:paraId="51E6A114"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42</w:t>
            </w:r>
          </w:p>
        </w:tc>
        <w:tc>
          <w:tcPr>
            <w:tcW w:w="3344" w:type="dxa"/>
            <w:tcMar>
              <w:top w:w="50" w:type="dxa"/>
              <w:left w:w="100" w:type="dxa"/>
            </w:tcMar>
            <w:vAlign w:val="center"/>
          </w:tcPr>
          <w:p w14:paraId="17BE68D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Функциональная стилистика как раздел лингвистики (повторение, обобщение)</w:t>
            </w:r>
          </w:p>
        </w:tc>
        <w:tc>
          <w:tcPr>
            <w:tcW w:w="812" w:type="dxa"/>
            <w:tcMar>
              <w:top w:w="50" w:type="dxa"/>
              <w:left w:w="100" w:type="dxa"/>
            </w:tcMar>
            <w:vAlign w:val="center"/>
          </w:tcPr>
          <w:p w14:paraId="7EC8BB25"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75C07FB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74F154E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6952A9EF"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234E207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61">
              <w:r w:rsidRPr="00632DD5">
                <w:rPr>
                  <w:rFonts w:ascii="Times New Roman" w:eastAsia="Calibri" w:hAnsi="Times New Roman" w:cs="Times New Roman"/>
                  <w:color w:val="0000FF"/>
                  <w:u w:val="single"/>
                  <w:lang w:val="en-US"/>
                </w:rPr>
                <w:t>https://m.edsoo.ru/fbab1d48</w:t>
              </w:r>
            </w:hyperlink>
          </w:p>
        </w:tc>
      </w:tr>
      <w:tr w:rsidR="00632DD5" w:rsidRPr="00632DD5" w14:paraId="6AA9D52C" w14:textId="77777777" w:rsidTr="00B51EEB">
        <w:trPr>
          <w:trHeight w:val="144"/>
          <w:tblCellSpacing w:w="0" w:type="dxa"/>
        </w:trPr>
        <w:tc>
          <w:tcPr>
            <w:tcW w:w="366" w:type="dxa"/>
            <w:tcMar>
              <w:top w:w="50" w:type="dxa"/>
              <w:left w:w="100" w:type="dxa"/>
            </w:tcMar>
            <w:vAlign w:val="center"/>
          </w:tcPr>
          <w:p w14:paraId="2F2202DC"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lastRenderedPageBreak/>
              <w:t>43</w:t>
            </w:r>
          </w:p>
        </w:tc>
        <w:tc>
          <w:tcPr>
            <w:tcW w:w="3344" w:type="dxa"/>
            <w:tcMar>
              <w:top w:w="50" w:type="dxa"/>
              <w:left w:w="100" w:type="dxa"/>
            </w:tcMar>
            <w:vAlign w:val="center"/>
          </w:tcPr>
          <w:p w14:paraId="46D4875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Разговорная речь</w:t>
            </w:r>
          </w:p>
        </w:tc>
        <w:tc>
          <w:tcPr>
            <w:tcW w:w="812" w:type="dxa"/>
            <w:tcMar>
              <w:top w:w="50" w:type="dxa"/>
              <w:left w:w="100" w:type="dxa"/>
            </w:tcMar>
            <w:vAlign w:val="center"/>
          </w:tcPr>
          <w:p w14:paraId="6258F124"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0927D86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58A6D27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12E43B21"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58BD210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62">
              <w:r w:rsidRPr="00632DD5">
                <w:rPr>
                  <w:rFonts w:ascii="Times New Roman" w:eastAsia="Calibri" w:hAnsi="Times New Roman" w:cs="Times New Roman"/>
                  <w:color w:val="0000FF"/>
                  <w:u w:val="single"/>
                  <w:lang w:val="en-US"/>
                </w:rPr>
                <w:t>https://m.edsoo.ru/fbab202c</w:t>
              </w:r>
            </w:hyperlink>
          </w:p>
        </w:tc>
      </w:tr>
      <w:tr w:rsidR="00632DD5" w:rsidRPr="00632DD5" w14:paraId="123E435B" w14:textId="77777777" w:rsidTr="00B51EEB">
        <w:trPr>
          <w:trHeight w:val="144"/>
          <w:tblCellSpacing w:w="0" w:type="dxa"/>
        </w:trPr>
        <w:tc>
          <w:tcPr>
            <w:tcW w:w="366" w:type="dxa"/>
            <w:tcMar>
              <w:top w:w="50" w:type="dxa"/>
              <w:left w:w="100" w:type="dxa"/>
            </w:tcMar>
            <w:vAlign w:val="center"/>
          </w:tcPr>
          <w:p w14:paraId="1063F6F1"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44</w:t>
            </w:r>
          </w:p>
        </w:tc>
        <w:tc>
          <w:tcPr>
            <w:tcW w:w="3344" w:type="dxa"/>
            <w:tcMar>
              <w:top w:w="50" w:type="dxa"/>
              <w:left w:w="100" w:type="dxa"/>
            </w:tcMar>
            <w:vAlign w:val="center"/>
          </w:tcPr>
          <w:p w14:paraId="66053BF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Разговорная речь. Практикум</w:t>
            </w:r>
          </w:p>
        </w:tc>
        <w:tc>
          <w:tcPr>
            <w:tcW w:w="812" w:type="dxa"/>
            <w:tcMar>
              <w:top w:w="50" w:type="dxa"/>
              <w:left w:w="100" w:type="dxa"/>
            </w:tcMar>
            <w:vAlign w:val="center"/>
          </w:tcPr>
          <w:p w14:paraId="71DB3AD7"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026D337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325BD1F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0792CEFF"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261BC416"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32E95CD5" w14:textId="77777777" w:rsidTr="00B51EEB">
        <w:trPr>
          <w:trHeight w:val="144"/>
          <w:tblCellSpacing w:w="0" w:type="dxa"/>
        </w:trPr>
        <w:tc>
          <w:tcPr>
            <w:tcW w:w="366" w:type="dxa"/>
            <w:tcMar>
              <w:top w:w="50" w:type="dxa"/>
              <w:left w:w="100" w:type="dxa"/>
            </w:tcMar>
            <w:vAlign w:val="center"/>
          </w:tcPr>
          <w:p w14:paraId="79AAB8D8"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45</w:t>
            </w:r>
          </w:p>
        </w:tc>
        <w:tc>
          <w:tcPr>
            <w:tcW w:w="3344" w:type="dxa"/>
            <w:tcMar>
              <w:top w:w="50" w:type="dxa"/>
              <w:left w:w="100" w:type="dxa"/>
            </w:tcMar>
            <w:vAlign w:val="center"/>
          </w:tcPr>
          <w:p w14:paraId="25823EE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жанры разговорной речи: устный рассказ, беседа, спор (обзор)</w:t>
            </w:r>
          </w:p>
        </w:tc>
        <w:tc>
          <w:tcPr>
            <w:tcW w:w="812" w:type="dxa"/>
            <w:tcMar>
              <w:top w:w="50" w:type="dxa"/>
              <w:left w:w="100" w:type="dxa"/>
            </w:tcMar>
            <w:vAlign w:val="center"/>
          </w:tcPr>
          <w:p w14:paraId="10B46802"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7406D5C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45438D2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4B8AFFFD"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2E8B593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63">
              <w:r w:rsidRPr="00632DD5">
                <w:rPr>
                  <w:rFonts w:ascii="Times New Roman" w:eastAsia="Calibri" w:hAnsi="Times New Roman" w:cs="Times New Roman"/>
                  <w:color w:val="0000FF"/>
                  <w:u w:val="single"/>
                  <w:lang w:val="en-US"/>
                </w:rPr>
                <w:t>https://m.edsoo.ru/fbab21da</w:t>
              </w:r>
            </w:hyperlink>
          </w:p>
        </w:tc>
      </w:tr>
      <w:tr w:rsidR="00632DD5" w:rsidRPr="00632DD5" w14:paraId="018E1CA1" w14:textId="77777777" w:rsidTr="00B51EEB">
        <w:trPr>
          <w:trHeight w:val="144"/>
          <w:tblCellSpacing w:w="0" w:type="dxa"/>
        </w:trPr>
        <w:tc>
          <w:tcPr>
            <w:tcW w:w="366" w:type="dxa"/>
            <w:tcMar>
              <w:top w:w="50" w:type="dxa"/>
              <w:left w:w="100" w:type="dxa"/>
            </w:tcMar>
            <w:vAlign w:val="center"/>
          </w:tcPr>
          <w:p w14:paraId="3D9B1B6A"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46</w:t>
            </w:r>
          </w:p>
        </w:tc>
        <w:tc>
          <w:tcPr>
            <w:tcW w:w="3344" w:type="dxa"/>
            <w:tcMar>
              <w:top w:w="50" w:type="dxa"/>
              <w:left w:w="100" w:type="dxa"/>
            </w:tcMar>
            <w:vAlign w:val="center"/>
          </w:tcPr>
          <w:p w14:paraId="027788A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жанры разговорной речи: устный рассказ, беседа, спор. Практикум</w:t>
            </w:r>
          </w:p>
        </w:tc>
        <w:tc>
          <w:tcPr>
            <w:tcW w:w="812" w:type="dxa"/>
            <w:tcMar>
              <w:top w:w="50" w:type="dxa"/>
              <w:left w:w="100" w:type="dxa"/>
            </w:tcMar>
            <w:vAlign w:val="center"/>
          </w:tcPr>
          <w:p w14:paraId="3EC22BA9"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3A11C6B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57004C0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4172105F"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4FEAE633"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6A9C5117" w14:textId="77777777" w:rsidTr="00B51EEB">
        <w:trPr>
          <w:trHeight w:val="144"/>
          <w:tblCellSpacing w:w="0" w:type="dxa"/>
        </w:trPr>
        <w:tc>
          <w:tcPr>
            <w:tcW w:w="366" w:type="dxa"/>
            <w:tcMar>
              <w:top w:w="50" w:type="dxa"/>
              <w:left w:w="100" w:type="dxa"/>
            </w:tcMar>
            <w:vAlign w:val="center"/>
          </w:tcPr>
          <w:p w14:paraId="43ED07C2"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47</w:t>
            </w:r>
          </w:p>
        </w:tc>
        <w:tc>
          <w:tcPr>
            <w:tcW w:w="3344" w:type="dxa"/>
            <w:tcMar>
              <w:top w:w="50" w:type="dxa"/>
              <w:left w:w="100" w:type="dxa"/>
            </w:tcMar>
            <w:vAlign w:val="center"/>
          </w:tcPr>
          <w:p w14:paraId="774F6AF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Научный стиль, сфера его использования, назначение</w:t>
            </w:r>
          </w:p>
        </w:tc>
        <w:tc>
          <w:tcPr>
            <w:tcW w:w="812" w:type="dxa"/>
            <w:tcMar>
              <w:top w:w="50" w:type="dxa"/>
              <w:left w:w="100" w:type="dxa"/>
            </w:tcMar>
            <w:vAlign w:val="center"/>
          </w:tcPr>
          <w:p w14:paraId="3CC6F0E7"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371494E0"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2BA02FBD"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3B5441BF"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2A6B1F4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64">
              <w:r w:rsidRPr="00632DD5">
                <w:rPr>
                  <w:rFonts w:ascii="Times New Roman" w:eastAsia="Calibri" w:hAnsi="Times New Roman" w:cs="Times New Roman"/>
                  <w:color w:val="0000FF"/>
                  <w:u w:val="single"/>
                  <w:lang w:val="en-US"/>
                </w:rPr>
                <w:t>https://m.edsoo.ru/fbab25c2</w:t>
              </w:r>
            </w:hyperlink>
          </w:p>
        </w:tc>
      </w:tr>
      <w:tr w:rsidR="00632DD5" w:rsidRPr="00632DD5" w14:paraId="767C4485" w14:textId="77777777" w:rsidTr="00B51EEB">
        <w:trPr>
          <w:trHeight w:val="144"/>
          <w:tblCellSpacing w:w="0" w:type="dxa"/>
        </w:trPr>
        <w:tc>
          <w:tcPr>
            <w:tcW w:w="366" w:type="dxa"/>
            <w:tcMar>
              <w:top w:w="50" w:type="dxa"/>
              <w:left w:w="100" w:type="dxa"/>
            </w:tcMar>
            <w:vAlign w:val="center"/>
          </w:tcPr>
          <w:p w14:paraId="09DFDF30"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48</w:t>
            </w:r>
          </w:p>
        </w:tc>
        <w:tc>
          <w:tcPr>
            <w:tcW w:w="3344" w:type="dxa"/>
            <w:tcMar>
              <w:top w:w="50" w:type="dxa"/>
              <w:left w:w="100" w:type="dxa"/>
            </w:tcMar>
            <w:vAlign w:val="center"/>
          </w:tcPr>
          <w:p w14:paraId="6C81E344"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подстили научного стиля</w:t>
            </w:r>
          </w:p>
        </w:tc>
        <w:tc>
          <w:tcPr>
            <w:tcW w:w="812" w:type="dxa"/>
            <w:tcMar>
              <w:top w:w="50" w:type="dxa"/>
              <w:left w:w="100" w:type="dxa"/>
            </w:tcMar>
            <w:vAlign w:val="center"/>
          </w:tcPr>
          <w:p w14:paraId="4DF895B3"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5493C06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43482699"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41FDA1DC"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3A374C70"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70104F76" w14:textId="77777777" w:rsidTr="00B51EEB">
        <w:trPr>
          <w:trHeight w:val="144"/>
          <w:tblCellSpacing w:w="0" w:type="dxa"/>
        </w:trPr>
        <w:tc>
          <w:tcPr>
            <w:tcW w:w="366" w:type="dxa"/>
            <w:tcMar>
              <w:top w:w="50" w:type="dxa"/>
              <w:left w:w="100" w:type="dxa"/>
            </w:tcMar>
            <w:vAlign w:val="center"/>
          </w:tcPr>
          <w:p w14:paraId="185D885F"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49</w:t>
            </w:r>
          </w:p>
        </w:tc>
        <w:tc>
          <w:tcPr>
            <w:tcW w:w="3344" w:type="dxa"/>
            <w:tcMar>
              <w:top w:w="50" w:type="dxa"/>
              <w:left w:w="100" w:type="dxa"/>
            </w:tcMar>
            <w:vAlign w:val="center"/>
          </w:tcPr>
          <w:p w14:paraId="5745674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подстили научного стиля. Практикум</w:t>
            </w:r>
          </w:p>
        </w:tc>
        <w:tc>
          <w:tcPr>
            <w:tcW w:w="812" w:type="dxa"/>
            <w:tcMar>
              <w:top w:w="50" w:type="dxa"/>
              <w:left w:w="100" w:type="dxa"/>
            </w:tcMar>
            <w:vAlign w:val="center"/>
          </w:tcPr>
          <w:p w14:paraId="1C97BC34"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041BCD3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399C84E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44A38E86"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519F8724"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6676A4FE" w14:textId="77777777" w:rsidTr="00B51EEB">
        <w:trPr>
          <w:trHeight w:val="144"/>
          <w:tblCellSpacing w:w="0" w:type="dxa"/>
        </w:trPr>
        <w:tc>
          <w:tcPr>
            <w:tcW w:w="366" w:type="dxa"/>
            <w:tcMar>
              <w:top w:w="50" w:type="dxa"/>
              <w:left w:w="100" w:type="dxa"/>
            </w:tcMar>
            <w:vAlign w:val="center"/>
          </w:tcPr>
          <w:p w14:paraId="3CC54479"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50</w:t>
            </w:r>
          </w:p>
        </w:tc>
        <w:tc>
          <w:tcPr>
            <w:tcW w:w="3344" w:type="dxa"/>
            <w:tcMar>
              <w:top w:w="50" w:type="dxa"/>
              <w:left w:w="100" w:type="dxa"/>
            </w:tcMar>
            <w:vAlign w:val="center"/>
          </w:tcPr>
          <w:p w14:paraId="76E0B14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жанры научного стиля (обзор)</w:t>
            </w:r>
          </w:p>
        </w:tc>
        <w:tc>
          <w:tcPr>
            <w:tcW w:w="812" w:type="dxa"/>
            <w:tcMar>
              <w:top w:w="50" w:type="dxa"/>
              <w:left w:w="100" w:type="dxa"/>
            </w:tcMar>
            <w:vAlign w:val="center"/>
          </w:tcPr>
          <w:p w14:paraId="24FE7432"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50BC760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69080E6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751C8F67"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63B65F66"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0CEBA64C" w14:textId="77777777" w:rsidTr="00B51EEB">
        <w:trPr>
          <w:trHeight w:val="144"/>
          <w:tblCellSpacing w:w="0" w:type="dxa"/>
        </w:trPr>
        <w:tc>
          <w:tcPr>
            <w:tcW w:w="366" w:type="dxa"/>
            <w:tcMar>
              <w:top w:w="50" w:type="dxa"/>
              <w:left w:w="100" w:type="dxa"/>
            </w:tcMar>
            <w:vAlign w:val="center"/>
          </w:tcPr>
          <w:p w14:paraId="70A4956A"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51</w:t>
            </w:r>
          </w:p>
        </w:tc>
        <w:tc>
          <w:tcPr>
            <w:tcW w:w="3344" w:type="dxa"/>
            <w:tcMar>
              <w:top w:w="50" w:type="dxa"/>
              <w:left w:w="100" w:type="dxa"/>
            </w:tcMar>
            <w:vAlign w:val="center"/>
          </w:tcPr>
          <w:p w14:paraId="7504E7F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жанры научного стиля. Практикум</w:t>
            </w:r>
          </w:p>
        </w:tc>
        <w:tc>
          <w:tcPr>
            <w:tcW w:w="812" w:type="dxa"/>
            <w:tcMar>
              <w:top w:w="50" w:type="dxa"/>
              <w:left w:w="100" w:type="dxa"/>
            </w:tcMar>
            <w:vAlign w:val="center"/>
          </w:tcPr>
          <w:p w14:paraId="58449EB7"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5B89A92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4B2BDCE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6CC603D9"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038E80B1"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58644D64" w14:textId="77777777" w:rsidTr="00B51EEB">
        <w:trPr>
          <w:trHeight w:val="144"/>
          <w:tblCellSpacing w:w="0" w:type="dxa"/>
        </w:trPr>
        <w:tc>
          <w:tcPr>
            <w:tcW w:w="366" w:type="dxa"/>
            <w:tcMar>
              <w:top w:w="50" w:type="dxa"/>
              <w:left w:w="100" w:type="dxa"/>
            </w:tcMar>
            <w:vAlign w:val="center"/>
          </w:tcPr>
          <w:p w14:paraId="47577A97"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52</w:t>
            </w:r>
          </w:p>
        </w:tc>
        <w:tc>
          <w:tcPr>
            <w:tcW w:w="3344" w:type="dxa"/>
            <w:tcMar>
              <w:top w:w="50" w:type="dxa"/>
              <w:left w:w="100" w:type="dxa"/>
            </w:tcMar>
            <w:vAlign w:val="center"/>
          </w:tcPr>
          <w:p w14:paraId="0206C98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Официально-деловой стиль, сфера его использования, назначение</w:t>
            </w:r>
          </w:p>
        </w:tc>
        <w:tc>
          <w:tcPr>
            <w:tcW w:w="812" w:type="dxa"/>
            <w:tcMar>
              <w:top w:w="50" w:type="dxa"/>
              <w:left w:w="100" w:type="dxa"/>
            </w:tcMar>
            <w:vAlign w:val="center"/>
          </w:tcPr>
          <w:p w14:paraId="596EDFC4"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0D8B4F3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346B399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108C2CD2"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6CA0302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65">
              <w:r w:rsidRPr="00632DD5">
                <w:rPr>
                  <w:rFonts w:ascii="Times New Roman" w:eastAsia="Calibri" w:hAnsi="Times New Roman" w:cs="Times New Roman"/>
                  <w:color w:val="0000FF"/>
                  <w:u w:val="single"/>
                  <w:lang w:val="en-US"/>
                </w:rPr>
                <w:t>https://m.edsoo.ru/fbab2982</w:t>
              </w:r>
            </w:hyperlink>
          </w:p>
        </w:tc>
      </w:tr>
      <w:tr w:rsidR="00632DD5" w:rsidRPr="00632DD5" w14:paraId="4943C5D7" w14:textId="77777777" w:rsidTr="00B51EEB">
        <w:trPr>
          <w:trHeight w:val="144"/>
          <w:tblCellSpacing w:w="0" w:type="dxa"/>
        </w:trPr>
        <w:tc>
          <w:tcPr>
            <w:tcW w:w="366" w:type="dxa"/>
            <w:tcMar>
              <w:top w:w="50" w:type="dxa"/>
              <w:left w:w="100" w:type="dxa"/>
            </w:tcMar>
            <w:vAlign w:val="center"/>
          </w:tcPr>
          <w:p w14:paraId="1AF9CDAC"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53</w:t>
            </w:r>
          </w:p>
        </w:tc>
        <w:tc>
          <w:tcPr>
            <w:tcW w:w="3344" w:type="dxa"/>
            <w:tcMar>
              <w:top w:w="50" w:type="dxa"/>
              <w:left w:w="100" w:type="dxa"/>
            </w:tcMar>
            <w:vAlign w:val="center"/>
          </w:tcPr>
          <w:p w14:paraId="7C53F8E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жанры официально-делового стиля (обзор). Практикум</w:t>
            </w:r>
          </w:p>
        </w:tc>
        <w:tc>
          <w:tcPr>
            <w:tcW w:w="812" w:type="dxa"/>
            <w:tcMar>
              <w:top w:w="50" w:type="dxa"/>
              <w:left w:w="100" w:type="dxa"/>
            </w:tcMar>
            <w:vAlign w:val="center"/>
          </w:tcPr>
          <w:p w14:paraId="3C7FAED3"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09629B7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26F2CA4C"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4B478393"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118F809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66">
              <w:r w:rsidRPr="00632DD5">
                <w:rPr>
                  <w:rFonts w:ascii="Times New Roman" w:eastAsia="Calibri" w:hAnsi="Times New Roman" w:cs="Times New Roman"/>
                  <w:color w:val="0000FF"/>
                  <w:u w:val="single"/>
                  <w:lang w:val="en-US"/>
                </w:rPr>
                <w:t>https://m.edsoo.ru/fbab2af4</w:t>
              </w:r>
            </w:hyperlink>
          </w:p>
        </w:tc>
      </w:tr>
      <w:tr w:rsidR="00632DD5" w:rsidRPr="00632DD5" w14:paraId="240883B9" w14:textId="77777777" w:rsidTr="00B51EEB">
        <w:trPr>
          <w:trHeight w:val="144"/>
          <w:tblCellSpacing w:w="0" w:type="dxa"/>
        </w:trPr>
        <w:tc>
          <w:tcPr>
            <w:tcW w:w="366" w:type="dxa"/>
            <w:tcMar>
              <w:top w:w="50" w:type="dxa"/>
              <w:left w:w="100" w:type="dxa"/>
            </w:tcMar>
            <w:vAlign w:val="center"/>
          </w:tcPr>
          <w:p w14:paraId="4809A56B"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54</w:t>
            </w:r>
          </w:p>
        </w:tc>
        <w:tc>
          <w:tcPr>
            <w:tcW w:w="3344" w:type="dxa"/>
            <w:tcMar>
              <w:top w:w="50" w:type="dxa"/>
              <w:left w:w="100" w:type="dxa"/>
            </w:tcMar>
            <w:vAlign w:val="center"/>
          </w:tcPr>
          <w:p w14:paraId="351BCB5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Публицистический стиль, сфера его использования, назначение</w:t>
            </w:r>
          </w:p>
        </w:tc>
        <w:tc>
          <w:tcPr>
            <w:tcW w:w="812" w:type="dxa"/>
            <w:tcMar>
              <w:top w:w="50" w:type="dxa"/>
              <w:left w:w="100" w:type="dxa"/>
            </w:tcMar>
            <w:vAlign w:val="center"/>
          </w:tcPr>
          <w:p w14:paraId="0653CD47"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57F6D10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32BD7772"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299C26F5"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668F56F9"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42F74922" w14:textId="77777777" w:rsidTr="00B51EEB">
        <w:trPr>
          <w:trHeight w:val="144"/>
          <w:tblCellSpacing w:w="0" w:type="dxa"/>
        </w:trPr>
        <w:tc>
          <w:tcPr>
            <w:tcW w:w="366" w:type="dxa"/>
            <w:tcMar>
              <w:top w:w="50" w:type="dxa"/>
              <w:left w:w="100" w:type="dxa"/>
            </w:tcMar>
            <w:vAlign w:val="center"/>
          </w:tcPr>
          <w:p w14:paraId="75B20DF2"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lastRenderedPageBreak/>
              <w:t>55</w:t>
            </w:r>
          </w:p>
        </w:tc>
        <w:tc>
          <w:tcPr>
            <w:tcW w:w="3344" w:type="dxa"/>
            <w:tcMar>
              <w:top w:w="50" w:type="dxa"/>
              <w:left w:w="100" w:type="dxa"/>
            </w:tcMar>
            <w:vAlign w:val="center"/>
          </w:tcPr>
          <w:p w14:paraId="4ACDF08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14:paraId="59914F5F"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369ED1A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05DE650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3FD60067"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0FDA40D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67">
              <w:r w:rsidRPr="00632DD5">
                <w:rPr>
                  <w:rFonts w:ascii="Times New Roman" w:eastAsia="Calibri" w:hAnsi="Times New Roman" w:cs="Times New Roman"/>
                  <w:color w:val="0000FF"/>
                  <w:u w:val="single"/>
                  <w:lang w:val="en-US"/>
                </w:rPr>
                <w:t>https://m.edsoo.ru/fbab2c48</w:t>
              </w:r>
            </w:hyperlink>
          </w:p>
        </w:tc>
      </w:tr>
      <w:tr w:rsidR="00632DD5" w:rsidRPr="00632DD5" w14:paraId="26F87510" w14:textId="77777777" w:rsidTr="00B51EEB">
        <w:trPr>
          <w:trHeight w:val="144"/>
          <w:tblCellSpacing w:w="0" w:type="dxa"/>
        </w:trPr>
        <w:tc>
          <w:tcPr>
            <w:tcW w:w="366" w:type="dxa"/>
            <w:tcMar>
              <w:top w:w="50" w:type="dxa"/>
              <w:left w:w="100" w:type="dxa"/>
            </w:tcMar>
            <w:vAlign w:val="center"/>
          </w:tcPr>
          <w:p w14:paraId="23BD77F1"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56</w:t>
            </w:r>
          </w:p>
        </w:tc>
        <w:tc>
          <w:tcPr>
            <w:tcW w:w="3344" w:type="dxa"/>
            <w:tcMar>
              <w:top w:w="50" w:type="dxa"/>
              <w:left w:w="100" w:type="dxa"/>
            </w:tcMar>
            <w:vAlign w:val="center"/>
          </w:tcPr>
          <w:p w14:paraId="36AF232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жанры публицистического стиля: заметка, статья, репортаж</w:t>
            </w:r>
          </w:p>
        </w:tc>
        <w:tc>
          <w:tcPr>
            <w:tcW w:w="812" w:type="dxa"/>
            <w:tcMar>
              <w:top w:w="50" w:type="dxa"/>
              <w:left w:w="100" w:type="dxa"/>
            </w:tcMar>
            <w:vAlign w:val="center"/>
          </w:tcPr>
          <w:p w14:paraId="77E57240"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385CF996"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61DFBE8A"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5F9DA62C"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3DFCD15B"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68">
              <w:r w:rsidRPr="00632DD5">
                <w:rPr>
                  <w:rFonts w:ascii="Times New Roman" w:eastAsia="Calibri" w:hAnsi="Times New Roman" w:cs="Times New Roman"/>
                  <w:color w:val="0000FF"/>
                  <w:u w:val="single"/>
                  <w:lang w:val="en-US"/>
                </w:rPr>
                <w:t>https://m.edsoo.ru/fbab2ea0</w:t>
              </w:r>
            </w:hyperlink>
          </w:p>
        </w:tc>
      </w:tr>
      <w:tr w:rsidR="00632DD5" w:rsidRPr="00632DD5" w14:paraId="50ED97D7" w14:textId="77777777" w:rsidTr="00B51EEB">
        <w:trPr>
          <w:trHeight w:val="144"/>
          <w:tblCellSpacing w:w="0" w:type="dxa"/>
        </w:trPr>
        <w:tc>
          <w:tcPr>
            <w:tcW w:w="366" w:type="dxa"/>
            <w:tcMar>
              <w:top w:w="50" w:type="dxa"/>
              <w:left w:w="100" w:type="dxa"/>
            </w:tcMar>
            <w:vAlign w:val="center"/>
          </w:tcPr>
          <w:p w14:paraId="24AFBAF5"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57</w:t>
            </w:r>
          </w:p>
        </w:tc>
        <w:tc>
          <w:tcPr>
            <w:tcW w:w="3344" w:type="dxa"/>
            <w:tcMar>
              <w:top w:w="50" w:type="dxa"/>
              <w:left w:w="100" w:type="dxa"/>
            </w:tcMar>
            <w:vAlign w:val="center"/>
          </w:tcPr>
          <w:p w14:paraId="04A4222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жанры публицистического стиля: интервью, очерк</w:t>
            </w:r>
          </w:p>
        </w:tc>
        <w:tc>
          <w:tcPr>
            <w:tcW w:w="812" w:type="dxa"/>
            <w:tcMar>
              <w:top w:w="50" w:type="dxa"/>
              <w:left w:w="100" w:type="dxa"/>
            </w:tcMar>
            <w:vAlign w:val="center"/>
          </w:tcPr>
          <w:p w14:paraId="27BFAB4E"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7F1BA77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62F3D7F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3FB216CC"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2E215CB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69">
              <w:r w:rsidRPr="00632DD5">
                <w:rPr>
                  <w:rFonts w:ascii="Times New Roman" w:eastAsia="Calibri" w:hAnsi="Times New Roman" w:cs="Times New Roman"/>
                  <w:color w:val="0000FF"/>
                  <w:u w:val="single"/>
                  <w:lang w:val="en-US"/>
                </w:rPr>
                <w:t>https://m.edsoo.ru/fbab3026</w:t>
              </w:r>
            </w:hyperlink>
          </w:p>
        </w:tc>
      </w:tr>
      <w:tr w:rsidR="00632DD5" w:rsidRPr="00632DD5" w14:paraId="5F0FF854" w14:textId="77777777" w:rsidTr="00B51EEB">
        <w:trPr>
          <w:trHeight w:val="144"/>
          <w:tblCellSpacing w:w="0" w:type="dxa"/>
        </w:trPr>
        <w:tc>
          <w:tcPr>
            <w:tcW w:w="366" w:type="dxa"/>
            <w:tcMar>
              <w:top w:w="50" w:type="dxa"/>
              <w:left w:w="100" w:type="dxa"/>
            </w:tcMar>
            <w:vAlign w:val="center"/>
          </w:tcPr>
          <w:p w14:paraId="45E6ED05"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58</w:t>
            </w:r>
          </w:p>
        </w:tc>
        <w:tc>
          <w:tcPr>
            <w:tcW w:w="3344" w:type="dxa"/>
            <w:tcMar>
              <w:top w:w="50" w:type="dxa"/>
              <w:left w:w="100" w:type="dxa"/>
            </w:tcMar>
            <w:vAlign w:val="center"/>
          </w:tcPr>
          <w:p w14:paraId="471FB175"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Публицистический стиль. Практикум</w:t>
            </w:r>
          </w:p>
        </w:tc>
        <w:tc>
          <w:tcPr>
            <w:tcW w:w="812" w:type="dxa"/>
            <w:tcMar>
              <w:top w:w="50" w:type="dxa"/>
              <w:left w:w="100" w:type="dxa"/>
            </w:tcMar>
            <w:vAlign w:val="center"/>
          </w:tcPr>
          <w:p w14:paraId="25E7AAC6"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438F3C88"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6911F5A3"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71094BF3"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0CB38C09"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6D3148C6" w14:textId="77777777" w:rsidTr="00B51EEB">
        <w:trPr>
          <w:trHeight w:val="144"/>
          <w:tblCellSpacing w:w="0" w:type="dxa"/>
        </w:trPr>
        <w:tc>
          <w:tcPr>
            <w:tcW w:w="366" w:type="dxa"/>
            <w:tcMar>
              <w:top w:w="50" w:type="dxa"/>
              <w:left w:w="100" w:type="dxa"/>
            </w:tcMar>
            <w:vAlign w:val="center"/>
          </w:tcPr>
          <w:p w14:paraId="02B69E2A"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59</w:t>
            </w:r>
          </w:p>
        </w:tc>
        <w:tc>
          <w:tcPr>
            <w:tcW w:w="3344" w:type="dxa"/>
            <w:tcMar>
              <w:top w:w="50" w:type="dxa"/>
              <w:left w:w="100" w:type="dxa"/>
            </w:tcMar>
            <w:vAlign w:val="center"/>
          </w:tcPr>
          <w:p w14:paraId="32DE571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Итоговый контроль "Функциональная стилистика. Культура речи". Сочинение</w:t>
            </w:r>
          </w:p>
        </w:tc>
        <w:tc>
          <w:tcPr>
            <w:tcW w:w="812" w:type="dxa"/>
            <w:tcMar>
              <w:top w:w="50" w:type="dxa"/>
              <w:left w:w="100" w:type="dxa"/>
            </w:tcMar>
            <w:vAlign w:val="center"/>
          </w:tcPr>
          <w:p w14:paraId="16C02983"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65053F62"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607" w:type="dxa"/>
            <w:tcMar>
              <w:top w:w="50" w:type="dxa"/>
              <w:left w:w="100" w:type="dxa"/>
            </w:tcMar>
            <w:vAlign w:val="center"/>
          </w:tcPr>
          <w:p w14:paraId="155D86A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40040F75"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76D1E453"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22F6799A" w14:textId="77777777" w:rsidTr="00B51EEB">
        <w:trPr>
          <w:trHeight w:val="144"/>
          <w:tblCellSpacing w:w="0" w:type="dxa"/>
        </w:trPr>
        <w:tc>
          <w:tcPr>
            <w:tcW w:w="366" w:type="dxa"/>
            <w:tcMar>
              <w:top w:w="50" w:type="dxa"/>
              <w:left w:w="100" w:type="dxa"/>
            </w:tcMar>
            <w:vAlign w:val="center"/>
          </w:tcPr>
          <w:p w14:paraId="16C1C141"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60</w:t>
            </w:r>
          </w:p>
        </w:tc>
        <w:tc>
          <w:tcPr>
            <w:tcW w:w="3344" w:type="dxa"/>
            <w:tcMar>
              <w:top w:w="50" w:type="dxa"/>
              <w:left w:w="100" w:type="dxa"/>
            </w:tcMar>
            <w:vAlign w:val="center"/>
          </w:tcPr>
          <w:p w14:paraId="221F8EB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14:paraId="2FB1D8FE"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54DE670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73247BAB"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59A94B6D"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4EBF7BA0"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70">
              <w:r w:rsidRPr="00632DD5">
                <w:rPr>
                  <w:rFonts w:ascii="Times New Roman" w:eastAsia="Calibri" w:hAnsi="Times New Roman" w:cs="Times New Roman"/>
                  <w:color w:val="0000FF"/>
                  <w:u w:val="single"/>
                  <w:lang w:val="en-US"/>
                </w:rPr>
                <w:t>https://m.edsoo.ru/fbab318e</w:t>
              </w:r>
            </w:hyperlink>
          </w:p>
        </w:tc>
      </w:tr>
      <w:tr w:rsidR="00632DD5" w:rsidRPr="00632DD5" w14:paraId="7BB72C67" w14:textId="77777777" w:rsidTr="00B51EEB">
        <w:trPr>
          <w:trHeight w:val="144"/>
          <w:tblCellSpacing w:w="0" w:type="dxa"/>
        </w:trPr>
        <w:tc>
          <w:tcPr>
            <w:tcW w:w="366" w:type="dxa"/>
            <w:tcMar>
              <w:top w:w="50" w:type="dxa"/>
              <w:left w:w="100" w:type="dxa"/>
            </w:tcMar>
            <w:vAlign w:val="center"/>
          </w:tcPr>
          <w:p w14:paraId="64A3BF91"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61</w:t>
            </w:r>
          </w:p>
        </w:tc>
        <w:tc>
          <w:tcPr>
            <w:tcW w:w="3344" w:type="dxa"/>
            <w:tcMar>
              <w:top w:w="50" w:type="dxa"/>
              <w:left w:w="100" w:type="dxa"/>
            </w:tcMar>
            <w:vAlign w:val="center"/>
          </w:tcPr>
          <w:p w14:paraId="78F9077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Язык художественной литературы. Практикум</w:t>
            </w:r>
          </w:p>
        </w:tc>
        <w:tc>
          <w:tcPr>
            <w:tcW w:w="812" w:type="dxa"/>
            <w:tcMar>
              <w:top w:w="50" w:type="dxa"/>
              <w:left w:w="100" w:type="dxa"/>
            </w:tcMar>
            <w:vAlign w:val="center"/>
          </w:tcPr>
          <w:p w14:paraId="04A09915"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201D724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24B6CC3D"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13C618F4"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31B8057C"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44EC970F" w14:textId="77777777" w:rsidTr="00B51EEB">
        <w:trPr>
          <w:trHeight w:val="144"/>
          <w:tblCellSpacing w:w="0" w:type="dxa"/>
        </w:trPr>
        <w:tc>
          <w:tcPr>
            <w:tcW w:w="366" w:type="dxa"/>
            <w:tcMar>
              <w:top w:w="50" w:type="dxa"/>
              <w:left w:w="100" w:type="dxa"/>
            </w:tcMar>
            <w:vAlign w:val="center"/>
          </w:tcPr>
          <w:p w14:paraId="3D2F5AC3"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62</w:t>
            </w:r>
          </w:p>
        </w:tc>
        <w:tc>
          <w:tcPr>
            <w:tcW w:w="3344" w:type="dxa"/>
            <w:tcMar>
              <w:top w:w="50" w:type="dxa"/>
              <w:left w:w="100" w:type="dxa"/>
            </w:tcMar>
            <w:vAlign w:val="center"/>
          </w:tcPr>
          <w:p w14:paraId="5CB9C1AE"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признаки художественной речи</w:t>
            </w:r>
          </w:p>
        </w:tc>
        <w:tc>
          <w:tcPr>
            <w:tcW w:w="812" w:type="dxa"/>
            <w:tcMar>
              <w:top w:w="50" w:type="dxa"/>
              <w:left w:w="100" w:type="dxa"/>
            </w:tcMar>
            <w:vAlign w:val="center"/>
          </w:tcPr>
          <w:p w14:paraId="5D481E0E"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32B5E3D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06F37AE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45BE3BFE"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2E105DD6"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531961C9" w14:textId="77777777" w:rsidTr="00B51EEB">
        <w:trPr>
          <w:trHeight w:val="144"/>
          <w:tblCellSpacing w:w="0" w:type="dxa"/>
        </w:trPr>
        <w:tc>
          <w:tcPr>
            <w:tcW w:w="366" w:type="dxa"/>
            <w:tcMar>
              <w:top w:w="50" w:type="dxa"/>
              <w:left w:w="100" w:type="dxa"/>
            </w:tcMar>
            <w:vAlign w:val="center"/>
          </w:tcPr>
          <w:p w14:paraId="436BFCC1"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63</w:t>
            </w:r>
          </w:p>
        </w:tc>
        <w:tc>
          <w:tcPr>
            <w:tcW w:w="3344" w:type="dxa"/>
            <w:tcMar>
              <w:top w:w="50" w:type="dxa"/>
              <w:left w:w="100" w:type="dxa"/>
            </w:tcMar>
            <w:vAlign w:val="center"/>
          </w:tcPr>
          <w:p w14:paraId="20CC5DF1"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Основные признаки художественной речи. Практикум</w:t>
            </w:r>
          </w:p>
        </w:tc>
        <w:tc>
          <w:tcPr>
            <w:tcW w:w="812" w:type="dxa"/>
            <w:tcMar>
              <w:top w:w="50" w:type="dxa"/>
              <w:left w:w="100" w:type="dxa"/>
            </w:tcMar>
            <w:vAlign w:val="center"/>
          </w:tcPr>
          <w:p w14:paraId="5B3CBA9E"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43D037F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25FF95C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5922FDF0"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2E74D4ED"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71">
              <w:r w:rsidRPr="00632DD5">
                <w:rPr>
                  <w:rFonts w:ascii="Times New Roman" w:eastAsia="Calibri" w:hAnsi="Times New Roman" w:cs="Times New Roman"/>
                  <w:color w:val="0000FF"/>
                  <w:u w:val="single"/>
                  <w:lang w:val="en-US"/>
                </w:rPr>
                <w:t>https://m.edsoo.ru/fbab1578</w:t>
              </w:r>
            </w:hyperlink>
          </w:p>
        </w:tc>
      </w:tr>
      <w:tr w:rsidR="00632DD5" w:rsidRPr="00632DD5" w14:paraId="075A10C5" w14:textId="77777777" w:rsidTr="00B51EEB">
        <w:trPr>
          <w:trHeight w:val="144"/>
          <w:tblCellSpacing w:w="0" w:type="dxa"/>
        </w:trPr>
        <w:tc>
          <w:tcPr>
            <w:tcW w:w="366" w:type="dxa"/>
            <w:tcMar>
              <w:top w:w="50" w:type="dxa"/>
              <w:left w:w="100" w:type="dxa"/>
            </w:tcMar>
            <w:vAlign w:val="center"/>
          </w:tcPr>
          <w:p w14:paraId="0FC9461F"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64</w:t>
            </w:r>
          </w:p>
        </w:tc>
        <w:tc>
          <w:tcPr>
            <w:tcW w:w="3344" w:type="dxa"/>
            <w:tcMar>
              <w:top w:w="50" w:type="dxa"/>
              <w:left w:w="100" w:type="dxa"/>
            </w:tcMar>
            <w:vAlign w:val="center"/>
          </w:tcPr>
          <w:p w14:paraId="3793CE88"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Контрольная итоговая работа</w:t>
            </w:r>
          </w:p>
        </w:tc>
        <w:tc>
          <w:tcPr>
            <w:tcW w:w="812" w:type="dxa"/>
            <w:tcMar>
              <w:top w:w="50" w:type="dxa"/>
              <w:left w:w="100" w:type="dxa"/>
            </w:tcMar>
            <w:vAlign w:val="center"/>
          </w:tcPr>
          <w:p w14:paraId="3C6704E2"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573324E5"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607" w:type="dxa"/>
            <w:tcMar>
              <w:top w:w="50" w:type="dxa"/>
              <w:left w:w="100" w:type="dxa"/>
            </w:tcMar>
            <w:vAlign w:val="center"/>
          </w:tcPr>
          <w:p w14:paraId="601B5A61"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14671861"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521EEC3F"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0A719AB4" w14:textId="77777777" w:rsidTr="00B51EEB">
        <w:trPr>
          <w:trHeight w:val="144"/>
          <w:tblCellSpacing w:w="0" w:type="dxa"/>
        </w:trPr>
        <w:tc>
          <w:tcPr>
            <w:tcW w:w="366" w:type="dxa"/>
            <w:tcMar>
              <w:top w:w="50" w:type="dxa"/>
              <w:left w:w="100" w:type="dxa"/>
            </w:tcMar>
            <w:vAlign w:val="center"/>
          </w:tcPr>
          <w:p w14:paraId="25420DEA"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65</w:t>
            </w:r>
          </w:p>
        </w:tc>
        <w:tc>
          <w:tcPr>
            <w:tcW w:w="3344" w:type="dxa"/>
            <w:tcMar>
              <w:top w:w="50" w:type="dxa"/>
              <w:left w:w="100" w:type="dxa"/>
            </w:tcMar>
            <w:vAlign w:val="center"/>
          </w:tcPr>
          <w:p w14:paraId="721C9442"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Повторение изученного. Культура речи</w:t>
            </w:r>
          </w:p>
        </w:tc>
        <w:tc>
          <w:tcPr>
            <w:tcW w:w="812" w:type="dxa"/>
            <w:tcMar>
              <w:top w:w="50" w:type="dxa"/>
              <w:left w:w="100" w:type="dxa"/>
            </w:tcMar>
            <w:vAlign w:val="center"/>
          </w:tcPr>
          <w:p w14:paraId="4D70A867"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75F95E24"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7A9D8C6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0920390B"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34390495" w14:textId="77777777" w:rsidR="00632DD5" w:rsidRPr="00632DD5" w:rsidRDefault="00632DD5" w:rsidP="00632DD5">
            <w:pPr>
              <w:spacing w:after="0" w:line="276" w:lineRule="auto"/>
              <w:ind w:left="135"/>
              <w:rPr>
                <w:rFonts w:ascii="Calibri" w:eastAsia="Calibri" w:hAnsi="Calibri" w:cs="Times New Roman"/>
                <w:lang w:val="en-US"/>
              </w:rPr>
            </w:pPr>
          </w:p>
        </w:tc>
      </w:tr>
      <w:tr w:rsidR="00632DD5" w:rsidRPr="00632DD5" w14:paraId="7C2FCF00" w14:textId="77777777" w:rsidTr="00B51EEB">
        <w:trPr>
          <w:trHeight w:val="144"/>
          <w:tblCellSpacing w:w="0" w:type="dxa"/>
        </w:trPr>
        <w:tc>
          <w:tcPr>
            <w:tcW w:w="366" w:type="dxa"/>
            <w:tcMar>
              <w:top w:w="50" w:type="dxa"/>
              <w:left w:w="100" w:type="dxa"/>
            </w:tcMar>
            <w:vAlign w:val="center"/>
          </w:tcPr>
          <w:p w14:paraId="4348A54F"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lastRenderedPageBreak/>
              <w:t>66</w:t>
            </w:r>
          </w:p>
        </w:tc>
        <w:tc>
          <w:tcPr>
            <w:tcW w:w="3344" w:type="dxa"/>
            <w:tcMar>
              <w:top w:w="50" w:type="dxa"/>
              <w:left w:w="100" w:type="dxa"/>
            </w:tcMar>
            <w:vAlign w:val="center"/>
          </w:tcPr>
          <w:p w14:paraId="54FAB133"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Повторение изученного. Орфография. Пунктуация</w:t>
            </w:r>
          </w:p>
        </w:tc>
        <w:tc>
          <w:tcPr>
            <w:tcW w:w="812" w:type="dxa"/>
            <w:tcMar>
              <w:top w:w="50" w:type="dxa"/>
              <w:left w:w="100" w:type="dxa"/>
            </w:tcMar>
            <w:vAlign w:val="center"/>
          </w:tcPr>
          <w:p w14:paraId="306CC1C7"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5752B75F"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1B51ADAD"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27808A7C"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094D7936"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72">
              <w:r w:rsidRPr="00632DD5">
                <w:rPr>
                  <w:rFonts w:ascii="Times New Roman" w:eastAsia="Calibri" w:hAnsi="Times New Roman" w:cs="Times New Roman"/>
                  <w:color w:val="0000FF"/>
                  <w:u w:val="single"/>
                  <w:lang w:val="en-US"/>
                </w:rPr>
                <w:t>https://m.edsoo.ru/fbab0718</w:t>
              </w:r>
            </w:hyperlink>
          </w:p>
        </w:tc>
      </w:tr>
      <w:tr w:rsidR="00632DD5" w:rsidRPr="00632DD5" w14:paraId="6DCA3570" w14:textId="77777777" w:rsidTr="00B51EEB">
        <w:trPr>
          <w:trHeight w:val="144"/>
          <w:tblCellSpacing w:w="0" w:type="dxa"/>
        </w:trPr>
        <w:tc>
          <w:tcPr>
            <w:tcW w:w="366" w:type="dxa"/>
            <w:tcMar>
              <w:top w:w="50" w:type="dxa"/>
              <w:left w:w="100" w:type="dxa"/>
            </w:tcMar>
            <w:vAlign w:val="center"/>
          </w:tcPr>
          <w:p w14:paraId="512530A7"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67</w:t>
            </w:r>
          </w:p>
        </w:tc>
        <w:tc>
          <w:tcPr>
            <w:tcW w:w="3344" w:type="dxa"/>
            <w:tcMar>
              <w:top w:w="50" w:type="dxa"/>
              <w:left w:w="100" w:type="dxa"/>
            </w:tcMar>
            <w:vAlign w:val="center"/>
          </w:tcPr>
          <w:p w14:paraId="1AC8680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Повторение изученного. Текст</w:t>
            </w:r>
          </w:p>
        </w:tc>
        <w:tc>
          <w:tcPr>
            <w:tcW w:w="812" w:type="dxa"/>
            <w:tcMar>
              <w:top w:w="50" w:type="dxa"/>
              <w:left w:w="100" w:type="dxa"/>
            </w:tcMar>
            <w:vAlign w:val="center"/>
          </w:tcPr>
          <w:p w14:paraId="154BF44B"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1DE79E9D"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59BCBDCE"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38CA80B2"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4BB805FA"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73">
              <w:r w:rsidRPr="00632DD5">
                <w:rPr>
                  <w:rFonts w:ascii="Times New Roman" w:eastAsia="Calibri" w:hAnsi="Times New Roman" w:cs="Times New Roman"/>
                  <w:color w:val="0000FF"/>
                  <w:u w:val="single"/>
                  <w:lang w:val="en-US"/>
                </w:rPr>
                <w:t>https://m.edsoo.ru/fbab360c</w:t>
              </w:r>
            </w:hyperlink>
          </w:p>
        </w:tc>
      </w:tr>
      <w:tr w:rsidR="00632DD5" w:rsidRPr="00632DD5" w14:paraId="44071A40" w14:textId="77777777" w:rsidTr="00B51EEB">
        <w:trPr>
          <w:trHeight w:val="144"/>
          <w:tblCellSpacing w:w="0" w:type="dxa"/>
        </w:trPr>
        <w:tc>
          <w:tcPr>
            <w:tcW w:w="366" w:type="dxa"/>
            <w:tcMar>
              <w:top w:w="50" w:type="dxa"/>
              <w:left w:w="100" w:type="dxa"/>
            </w:tcMar>
            <w:vAlign w:val="center"/>
          </w:tcPr>
          <w:p w14:paraId="0170FFEE" w14:textId="77777777" w:rsidR="00632DD5" w:rsidRPr="00632DD5" w:rsidRDefault="00632DD5" w:rsidP="00632DD5">
            <w:pPr>
              <w:spacing w:after="0" w:line="276" w:lineRule="auto"/>
              <w:rPr>
                <w:rFonts w:ascii="Calibri" w:eastAsia="Calibri" w:hAnsi="Calibri" w:cs="Times New Roman"/>
                <w:lang w:val="en-US"/>
              </w:rPr>
            </w:pPr>
            <w:r w:rsidRPr="00632DD5">
              <w:rPr>
                <w:rFonts w:ascii="Times New Roman" w:eastAsia="Calibri" w:hAnsi="Times New Roman" w:cs="Times New Roman"/>
                <w:color w:val="000000"/>
                <w:sz w:val="24"/>
                <w:lang w:val="en-US"/>
              </w:rPr>
              <w:t>68</w:t>
            </w:r>
          </w:p>
        </w:tc>
        <w:tc>
          <w:tcPr>
            <w:tcW w:w="3344" w:type="dxa"/>
            <w:tcMar>
              <w:top w:w="50" w:type="dxa"/>
              <w:left w:w="100" w:type="dxa"/>
            </w:tcMar>
            <w:vAlign w:val="center"/>
          </w:tcPr>
          <w:p w14:paraId="6716F2D9"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Повторение изученного. Функциональная стилистика</w:t>
            </w:r>
          </w:p>
        </w:tc>
        <w:tc>
          <w:tcPr>
            <w:tcW w:w="812" w:type="dxa"/>
            <w:tcMar>
              <w:top w:w="50" w:type="dxa"/>
              <w:left w:w="100" w:type="dxa"/>
            </w:tcMar>
            <w:vAlign w:val="center"/>
          </w:tcPr>
          <w:p w14:paraId="766F612C"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14:paraId="29EFC155"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14:paraId="6DD8A687" w14:textId="77777777" w:rsidR="00632DD5" w:rsidRPr="00632DD5" w:rsidRDefault="00632DD5" w:rsidP="00632DD5">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14:paraId="2B798247" w14:textId="77777777" w:rsidR="00632DD5" w:rsidRPr="00632DD5" w:rsidRDefault="00632DD5" w:rsidP="00632DD5">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14:paraId="6F87B3BC"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Библиотека ЦОК </w:t>
            </w:r>
            <w:hyperlink r:id="rId174">
              <w:r w:rsidRPr="00632DD5">
                <w:rPr>
                  <w:rFonts w:ascii="Times New Roman" w:eastAsia="Calibri" w:hAnsi="Times New Roman" w:cs="Times New Roman"/>
                  <w:color w:val="0000FF"/>
                  <w:u w:val="single"/>
                  <w:lang w:val="en-US"/>
                </w:rPr>
                <w:t>https://m.edsoo.ru/fbab333c</w:t>
              </w:r>
            </w:hyperlink>
          </w:p>
        </w:tc>
      </w:tr>
      <w:tr w:rsidR="00632DD5" w:rsidRPr="00632DD5" w14:paraId="765AA181" w14:textId="77777777" w:rsidTr="00B51EEB">
        <w:trPr>
          <w:trHeight w:val="144"/>
          <w:tblCellSpacing w:w="0" w:type="dxa"/>
        </w:trPr>
        <w:tc>
          <w:tcPr>
            <w:tcW w:w="0" w:type="auto"/>
            <w:gridSpan w:val="2"/>
            <w:tcMar>
              <w:top w:w="50" w:type="dxa"/>
              <w:left w:w="100" w:type="dxa"/>
            </w:tcMar>
            <w:vAlign w:val="center"/>
          </w:tcPr>
          <w:p w14:paraId="5F86D2E7" w14:textId="77777777" w:rsidR="00632DD5" w:rsidRPr="00632DD5" w:rsidRDefault="00632DD5" w:rsidP="00632DD5">
            <w:pPr>
              <w:spacing w:after="0" w:line="276" w:lineRule="auto"/>
              <w:ind w:left="135"/>
              <w:rPr>
                <w:rFonts w:ascii="Calibri" w:eastAsia="Calibri" w:hAnsi="Calibri" w:cs="Times New Roman"/>
                <w:lang w:val="en-US"/>
              </w:rPr>
            </w:pPr>
            <w:r w:rsidRPr="00632DD5">
              <w:rPr>
                <w:rFonts w:ascii="Times New Roman" w:eastAsia="Calibri" w:hAnsi="Times New Roman" w:cs="Times New Roman"/>
                <w:color w:val="000000"/>
                <w:sz w:val="24"/>
                <w:lang w:val="en-US"/>
              </w:rPr>
              <w:t>ОБЩЕЕ КОЛИЧЕСТВО ЧАСОВ ПО ПРОГРАММЕ</w:t>
            </w:r>
          </w:p>
        </w:tc>
        <w:tc>
          <w:tcPr>
            <w:tcW w:w="1277" w:type="dxa"/>
            <w:tcMar>
              <w:top w:w="50" w:type="dxa"/>
              <w:left w:w="100" w:type="dxa"/>
            </w:tcMar>
            <w:vAlign w:val="center"/>
          </w:tcPr>
          <w:p w14:paraId="5255D6F6"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68 </w:t>
            </w:r>
          </w:p>
        </w:tc>
        <w:tc>
          <w:tcPr>
            <w:tcW w:w="1507" w:type="dxa"/>
            <w:tcMar>
              <w:top w:w="50" w:type="dxa"/>
              <w:left w:w="100" w:type="dxa"/>
            </w:tcMar>
            <w:vAlign w:val="center"/>
          </w:tcPr>
          <w:p w14:paraId="42247C8D"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5 </w:t>
            </w:r>
          </w:p>
        </w:tc>
        <w:tc>
          <w:tcPr>
            <w:tcW w:w="1607" w:type="dxa"/>
            <w:tcMar>
              <w:top w:w="50" w:type="dxa"/>
              <w:left w:w="100" w:type="dxa"/>
            </w:tcMar>
            <w:vAlign w:val="center"/>
          </w:tcPr>
          <w:p w14:paraId="0CCAF741" w14:textId="77777777" w:rsidR="00632DD5" w:rsidRPr="00632DD5" w:rsidRDefault="00632DD5" w:rsidP="00632DD5">
            <w:pPr>
              <w:spacing w:after="0" w:line="276" w:lineRule="auto"/>
              <w:ind w:left="135"/>
              <w:jc w:val="center"/>
              <w:rPr>
                <w:rFonts w:ascii="Calibri" w:eastAsia="Calibri" w:hAnsi="Calibri" w:cs="Times New Roman"/>
                <w:lang w:val="en-US"/>
              </w:rPr>
            </w:pPr>
            <w:r w:rsidRPr="00632DD5">
              <w:rPr>
                <w:rFonts w:ascii="Times New Roman" w:eastAsia="Calibri" w:hAnsi="Times New Roman" w:cs="Times New Roman"/>
                <w:color w:val="000000"/>
                <w:sz w:val="24"/>
                <w:lang w:val="en-US"/>
              </w:rPr>
              <w:t xml:space="preserve"> 0 </w:t>
            </w:r>
          </w:p>
        </w:tc>
        <w:tc>
          <w:tcPr>
            <w:tcW w:w="0" w:type="auto"/>
            <w:gridSpan w:val="2"/>
            <w:tcMar>
              <w:top w:w="50" w:type="dxa"/>
              <w:left w:w="100" w:type="dxa"/>
            </w:tcMar>
            <w:vAlign w:val="center"/>
          </w:tcPr>
          <w:p w14:paraId="617C3DC5" w14:textId="77777777" w:rsidR="00632DD5" w:rsidRPr="00632DD5" w:rsidRDefault="00632DD5" w:rsidP="00632DD5">
            <w:pPr>
              <w:spacing w:after="200" w:line="276" w:lineRule="auto"/>
              <w:rPr>
                <w:rFonts w:ascii="Calibri" w:eastAsia="Calibri" w:hAnsi="Calibri" w:cs="Times New Roman"/>
                <w:lang w:val="en-US"/>
              </w:rPr>
            </w:pPr>
          </w:p>
        </w:tc>
      </w:tr>
    </w:tbl>
    <w:p w14:paraId="0DF2C422" w14:textId="77777777" w:rsidR="00632DD5" w:rsidRPr="00632DD5" w:rsidRDefault="00632DD5" w:rsidP="00632DD5">
      <w:pPr>
        <w:spacing w:after="200" w:line="276" w:lineRule="auto"/>
        <w:rPr>
          <w:rFonts w:ascii="Calibri" w:eastAsia="Calibri" w:hAnsi="Calibri" w:cs="Times New Roman"/>
          <w:lang w:val="en-US"/>
        </w:rPr>
        <w:sectPr w:rsidR="00632DD5" w:rsidRPr="00632DD5">
          <w:pgSz w:w="16383" w:h="11906" w:orient="landscape"/>
          <w:pgMar w:top="1134" w:right="850" w:bottom="1134" w:left="1701" w:header="720" w:footer="720" w:gutter="0"/>
          <w:cols w:space="720"/>
        </w:sectPr>
      </w:pPr>
    </w:p>
    <w:p w14:paraId="355AFFFA" w14:textId="77777777" w:rsidR="00632DD5" w:rsidRPr="00632DD5" w:rsidRDefault="00632DD5" w:rsidP="00632DD5">
      <w:pPr>
        <w:spacing w:after="200" w:line="276" w:lineRule="auto"/>
        <w:rPr>
          <w:rFonts w:ascii="Calibri" w:eastAsia="Calibri" w:hAnsi="Calibri" w:cs="Times New Roman"/>
          <w:lang w:val="en-US"/>
        </w:rPr>
        <w:sectPr w:rsidR="00632DD5" w:rsidRPr="00632DD5">
          <w:pgSz w:w="16383" w:h="11906" w:orient="landscape"/>
          <w:pgMar w:top="1134" w:right="850" w:bottom="1134" w:left="1701" w:header="720" w:footer="720" w:gutter="0"/>
          <w:cols w:space="720"/>
        </w:sectPr>
      </w:pPr>
      <w:bookmarkStart w:id="9" w:name="block-29227475"/>
    </w:p>
    <w:bookmarkEnd w:id="9"/>
    <w:p w14:paraId="7F1AF96D" w14:textId="77777777" w:rsidR="00632DD5" w:rsidRPr="00632DD5" w:rsidRDefault="00632DD5" w:rsidP="00632DD5">
      <w:pPr>
        <w:spacing w:after="0" w:line="276" w:lineRule="auto"/>
        <w:ind w:left="120"/>
        <w:rPr>
          <w:rFonts w:ascii="Calibri" w:eastAsia="Calibri" w:hAnsi="Calibri" w:cs="Times New Roman"/>
          <w:lang w:val="en-US"/>
        </w:rPr>
      </w:pPr>
      <w:r w:rsidRPr="00632DD5">
        <w:rPr>
          <w:rFonts w:ascii="Times New Roman" w:eastAsia="Calibri" w:hAnsi="Times New Roman" w:cs="Times New Roman"/>
          <w:b/>
          <w:color w:val="000000"/>
          <w:sz w:val="28"/>
          <w:lang w:val="en-US"/>
        </w:rPr>
        <w:lastRenderedPageBreak/>
        <w:t>УЧЕБНО-МЕТОДИЧЕСКОЕ ОБЕСПЕЧЕНИЕ ОБРАЗОВАТЕЛЬНОГО ПРОЦЕССА</w:t>
      </w:r>
    </w:p>
    <w:p w14:paraId="48DFC21C" w14:textId="77777777" w:rsidR="00632DD5" w:rsidRPr="00632DD5" w:rsidRDefault="00632DD5" w:rsidP="00632DD5">
      <w:pPr>
        <w:spacing w:after="0" w:line="480" w:lineRule="auto"/>
        <w:ind w:left="120"/>
        <w:rPr>
          <w:rFonts w:ascii="Calibri" w:eastAsia="Calibri" w:hAnsi="Calibri" w:cs="Times New Roman"/>
          <w:lang w:val="en-US"/>
        </w:rPr>
      </w:pPr>
      <w:r w:rsidRPr="00632DD5">
        <w:rPr>
          <w:rFonts w:ascii="Times New Roman" w:eastAsia="Calibri" w:hAnsi="Times New Roman" w:cs="Times New Roman"/>
          <w:b/>
          <w:color w:val="000000"/>
          <w:sz w:val="28"/>
          <w:lang w:val="en-US"/>
        </w:rPr>
        <w:t>ОБЯЗАТЕЛЬНЫЕ УЧЕБНЫЕ МАТЕРИАЛЫ ДЛЯ УЧЕНИКА</w:t>
      </w:r>
    </w:p>
    <w:p w14:paraId="4B267B39" w14:textId="77777777" w:rsidR="00632DD5" w:rsidRPr="00632DD5" w:rsidRDefault="00632DD5" w:rsidP="00632DD5">
      <w:pPr>
        <w:spacing w:after="0" w:line="480" w:lineRule="auto"/>
        <w:ind w:left="120"/>
        <w:rPr>
          <w:rFonts w:ascii="Calibri" w:eastAsia="Calibri" w:hAnsi="Calibri" w:cs="Times New Roman"/>
          <w:lang w:val="en-US"/>
        </w:rPr>
      </w:pPr>
    </w:p>
    <w:p w14:paraId="1E520563" w14:textId="77777777" w:rsidR="00632DD5" w:rsidRPr="00632DD5" w:rsidRDefault="00632DD5" w:rsidP="00632DD5">
      <w:pPr>
        <w:spacing w:after="0" w:line="480" w:lineRule="auto"/>
        <w:ind w:left="120"/>
        <w:rPr>
          <w:rFonts w:ascii="Calibri" w:eastAsia="Calibri" w:hAnsi="Calibri" w:cs="Times New Roman"/>
          <w:lang w:val="en-US"/>
        </w:rPr>
      </w:pPr>
    </w:p>
    <w:p w14:paraId="4BA56BF9" w14:textId="77777777" w:rsidR="00632DD5" w:rsidRPr="00632DD5" w:rsidRDefault="00632DD5" w:rsidP="00632DD5">
      <w:pPr>
        <w:spacing w:after="0" w:line="276" w:lineRule="auto"/>
        <w:ind w:left="120"/>
        <w:rPr>
          <w:rFonts w:ascii="Calibri" w:eastAsia="Calibri" w:hAnsi="Calibri" w:cs="Times New Roman"/>
          <w:lang w:val="en-US"/>
        </w:rPr>
      </w:pPr>
    </w:p>
    <w:p w14:paraId="242C1476" w14:textId="77777777" w:rsidR="00632DD5" w:rsidRPr="00632DD5" w:rsidRDefault="00632DD5" w:rsidP="00632DD5">
      <w:pPr>
        <w:spacing w:after="0" w:line="480" w:lineRule="auto"/>
        <w:ind w:left="120"/>
        <w:rPr>
          <w:rFonts w:ascii="Calibri" w:eastAsia="Calibri" w:hAnsi="Calibri" w:cs="Times New Roman"/>
          <w:lang w:val="en-US"/>
        </w:rPr>
      </w:pPr>
      <w:r w:rsidRPr="00632DD5">
        <w:rPr>
          <w:rFonts w:ascii="Times New Roman" w:eastAsia="Calibri" w:hAnsi="Times New Roman" w:cs="Times New Roman"/>
          <w:b/>
          <w:color w:val="000000"/>
          <w:sz w:val="28"/>
          <w:lang w:val="en-US"/>
        </w:rPr>
        <w:t>МЕТОДИЧЕСКИЕ МАТЕРИАЛЫ ДЛЯ УЧИТЕЛЯ</w:t>
      </w:r>
    </w:p>
    <w:p w14:paraId="4A19C703" w14:textId="77777777" w:rsidR="00632DD5" w:rsidRPr="00632DD5" w:rsidRDefault="00632DD5" w:rsidP="00632DD5">
      <w:pPr>
        <w:spacing w:after="0" w:line="480" w:lineRule="auto"/>
        <w:ind w:left="120"/>
        <w:rPr>
          <w:rFonts w:ascii="Calibri" w:eastAsia="Calibri" w:hAnsi="Calibri" w:cs="Times New Roman"/>
          <w:lang w:val="en-US"/>
        </w:rPr>
      </w:pPr>
    </w:p>
    <w:p w14:paraId="59F49741" w14:textId="77777777" w:rsidR="00632DD5" w:rsidRPr="00632DD5" w:rsidRDefault="00632DD5" w:rsidP="00632DD5">
      <w:pPr>
        <w:spacing w:after="0" w:line="276" w:lineRule="auto"/>
        <w:ind w:left="120"/>
        <w:rPr>
          <w:rFonts w:ascii="Calibri" w:eastAsia="Calibri" w:hAnsi="Calibri" w:cs="Times New Roman"/>
          <w:lang w:val="en-US"/>
        </w:rPr>
      </w:pPr>
    </w:p>
    <w:p w14:paraId="175B784D" w14:textId="77777777" w:rsidR="00632DD5" w:rsidRPr="00632DD5" w:rsidRDefault="00632DD5" w:rsidP="00632DD5">
      <w:pPr>
        <w:spacing w:after="0" w:line="480" w:lineRule="auto"/>
        <w:ind w:left="120"/>
        <w:rPr>
          <w:rFonts w:ascii="Calibri" w:eastAsia="Calibri" w:hAnsi="Calibri" w:cs="Times New Roman"/>
        </w:rPr>
      </w:pPr>
      <w:r w:rsidRPr="00632DD5">
        <w:rPr>
          <w:rFonts w:ascii="Times New Roman" w:eastAsia="Calibri" w:hAnsi="Times New Roman" w:cs="Times New Roman"/>
          <w:b/>
          <w:color w:val="000000"/>
          <w:sz w:val="28"/>
        </w:rPr>
        <w:t>ЦИФРОВЫЕ ОБРАЗОВАТЕЛЬНЫЕ РЕСУРСЫ И РЕСУРСЫ СЕТИ ИНТЕРНЕТ</w:t>
      </w:r>
    </w:p>
    <w:p w14:paraId="2B22D3BA" w14:textId="77777777" w:rsidR="00632DD5" w:rsidRPr="00632DD5" w:rsidRDefault="00632DD5" w:rsidP="00632DD5">
      <w:pPr>
        <w:spacing w:after="0" w:line="480" w:lineRule="auto"/>
        <w:ind w:left="120"/>
        <w:rPr>
          <w:rFonts w:ascii="Calibri" w:eastAsia="Calibri" w:hAnsi="Calibri" w:cs="Times New Roman"/>
        </w:rPr>
      </w:pPr>
    </w:p>
    <w:p w14:paraId="7221516C" w14:textId="77777777" w:rsidR="00632DD5" w:rsidRPr="00632DD5" w:rsidRDefault="00632DD5" w:rsidP="00632DD5">
      <w:pPr>
        <w:spacing w:after="200" w:line="276" w:lineRule="auto"/>
        <w:rPr>
          <w:rFonts w:ascii="Calibri" w:eastAsia="Calibri" w:hAnsi="Calibri" w:cs="Times New Roman"/>
        </w:rPr>
        <w:sectPr w:rsidR="00632DD5" w:rsidRPr="00632DD5">
          <w:pgSz w:w="11906" w:h="16383"/>
          <w:pgMar w:top="1134" w:right="850" w:bottom="1134" w:left="1701" w:header="720" w:footer="720" w:gutter="0"/>
          <w:cols w:space="720"/>
        </w:sectPr>
      </w:pPr>
      <w:bookmarkStart w:id="10" w:name="block-29227476"/>
    </w:p>
    <w:bookmarkEnd w:id="10"/>
    <w:p w14:paraId="033D87B0" w14:textId="77777777" w:rsidR="00632DD5" w:rsidRPr="00632DD5" w:rsidRDefault="00632DD5" w:rsidP="00632DD5">
      <w:pPr>
        <w:spacing w:after="200" w:line="276" w:lineRule="auto"/>
        <w:rPr>
          <w:rFonts w:ascii="Calibri" w:eastAsia="Calibri" w:hAnsi="Calibri" w:cs="Times New Roman"/>
        </w:rPr>
      </w:pPr>
    </w:p>
    <w:p w14:paraId="2D09CC5D" w14:textId="77777777" w:rsidR="00711BD4" w:rsidRDefault="00711BD4"/>
    <w:sectPr w:rsidR="00711BD4">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39341B"/>
    <w:multiLevelType w:val="singleLevel"/>
    <w:tmpl w:val="9239341B"/>
    <w:lvl w:ilvl="0">
      <w:start w:val="1"/>
      <w:numFmt w:val="bullet"/>
      <w:lvlText w:val=""/>
      <w:lvlJc w:val="left"/>
      <w:pPr>
        <w:ind w:left="927" w:hanging="360"/>
      </w:pPr>
      <w:rPr>
        <w:rFonts w:ascii="Symbol" w:hAnsi="Symbol" w:hint="default"/>
      </w:rPr>
    </w:lvl>
  </w:abstractNum>
  <w:abstractNum w:abstractNumId="1" w15:restartNumberingAfterBreak="0">
    <w:nsid w:val="B5E306ED"/>
    <w:multiLevelType w:val="singleLevel"/>
    <w:tmpl w:val="B5E306ED"/>
    <w:lvl w:ilvl="0">
      <w:start w:val="1"/>
      <w:numFmt w:val="bullet"/>
      <w:lvlText w:val=""/>
      <w:lvlJc w:val="left"/>
      <w:pPr>
        <w:ind w:left="927" w:hanging="360"/>
      </w:pPr>
      <w:rPr>
        <w:rFonts w:ascii="Symbol" w:hAnsi="Symbol" w:hint="default"/>
      </w:rPr>
    </w:lvl>
  </w:abstractNum>
  <w:abstractNum w:abstractNumId="2" w15:restartNumberingAfterBreak="0">
    <w:nsid w:val="BF205925"/>
    <w:multiLevelType w:val="singleLevel"/>
    <w:tmpl w:val="BF205925"/>
    <w:lvl w:ilvl="0">
      <w:start w:val="1"/>
      <w:numFmt w:val="bullet"/>
      <w:lvlText w:val=""/>
      <w:lvlJc w:val="left"/>
      <w:pPr>
        <w:ind w:left="927" w:hanging="360"/>
      </w:pPr>
      <w:rPr>
        <w:rFonts w:ascii="Symbol" w:hAnsi="Symbol" w:hint="default"/>
      </w:rPr>
    </w:lvl>
  </w:abstractNum>
  <w:abstractNum w:abstractNumId="3" w15:restartNumberingAfterBreak="0">
    <w:nsid w:val="C8879AEF"/>
    <w:multiLevelType w:val="singleLevel"/>
    <w:tmpl w:val="C8879AEF"/>
    <w:lvl w:ilvl="0">
      <w:start w:val="1"/>
      <w:numFmt w:val="bullet"/>
      <w:lvlText w:val=""/>
      <w:lvlJc w:val="left"/>
      <w:pPr>
        <w:ind w:left="927" w:hanging="360"/>
      </w:pPr>
      <w:rPr>
        <w:rFonts w:ascii="Symbol" w:hAnsi="Symbol" w:hint="default"/>
      </w:rPr>
    </w:lvl>
  </w:abstractNum>
  <w:abstractNum w:abstractNumId="4" w15:restartNumberingAfterBreak="0">
    <w:nsid w:val="CF092B84"/>
    <w:multiLevelType w:val="singleLevel"/>
    <w:tmpl w:val="CF092B84"/>
    <w:lvl w:ilvl="0">
      <w:start w:val="1"/>
      <w:numFmt w:val="bullet"/>
      <w:lvlText w:val=""/>
      <w:lvlJc w:val="left"/>
      <w:pPr>
        <w:ind w:left="927" w:hanging="360"/>
      </w:pPr>
      <w:rPr>
        <w:rFonts w:ascii="Symbol" w:hAnsi="Symbol" w:hint="default"/>
      </w:rPr>
    </w:lvl>
  </w:abstractNum>
  <w:abstractNum w:abstractNumId="5" w15:restartNumberingAfterBreak="0">
    <w:nsid w:val="DCBA6B53"/>
    <w:multiLevelType w:val="singleLevel"/>
    <w:tmpl w:val="DCBA6B53"/>
    <w:lvl w:ilvl="0">
      <w:start w:val="1"/>
      <w:numFmt w:val="bullet"/>
      <w:lvlText w:val=""/>
      <w:lvlJc w:val="left"/>
      <w:pPr>
        <w:ind w:left="927" w:hanging="360"/>
      </w:pPr>
      <w:rPr>
        <w:rFonts w:ascii="Symbol" w:hAnsi="Symbol" w:hint="default"/>
      </w:rPr>
    </w:lvl>
  </w:abstractNum>
  <w:abstractNum w:abstractNumId="6" w15:restartNumberingAfterBreak="0">
    <w:nsid w:val="F4B5D9F5"/>
    <w:multiLevelType w:val="singleLevel"/>
    <w:tmpl w:val="F4B5D9F5"/>
    <w:lvl w:ilvl="0">
      <w:start w:val="1"/>
      <w:numFmt w:val="bullet"/>
      <w:lvlText w:val=""/>
      <w:lvlJc w:val="left"/>
      <w:pPr>
        <w:ind w:left="927" w:hanging="360"/>
      </w:pPr>
      <w:rPr>
        <w:rFonts w:ascii="Symbol" w:hAnsi="Symbol" w:hint="default"/>
      </w:rPr>
    </w:lvl>
  </w:abstractNum>
  <w:abstractNum w:abstractNumId="7" w15:restartNumberingAfterBreak="0">
    <w:nsid w:val="0053208E"/>
    <w:multiLevelType w:val="singleLevel"/>
    <w:tmpl w:val="0053208E"/>
    <w:lvl w:ilvl="0">
      <w:start w:val="1"/>
      <w:numFmt w:val="bullet"/>
      <w:lvlText w:val=""/>
      <w:lvlJc w:val="left"/>
      <w:pPr>
        <w:ind w:left="1069" w:hanging="360"/>
      </w:pPr>
      <w:rPr>
        <w:rFonts w:ascii="Symbol" w:hAnsi="Symbol" w:hint="default"/>
      </w:rPr>
    </w:lvl>
  </w:abstractNum>
  <w:abstractNum w:abstractNumId="8" w15:restartNumberingAfterBreak="0">
    <w:nsid w:val="0248C179"/>
    <w:multiLevelType w:val="singleLevel"/>
    <w:tmpl w:val="0248C179"/>
    <w:lvl w:ilvl="0">
      <w:start w:val="1"/>
      <w:numFmt w:val="bullet"/>
      <w:lvlText w:val=""/>
      <w:lvlJc w:val="left"/>
      <w:pPr>
        <w:ind w:left="927" w:hanging="360"/>
      </w:pPr>
      <w:rPr>
        <w:rFonts w:ascii="Symbol" w:hAnsi="Symbol" w:hint="default"/>
      </w:rPr>
    </w:lvl>
  </w:abstractNum>
  <w:abstractNum w:abstractNumId="9" w15:restartNumberingAfterBreak="0">
    <w:nsid w:val="03D62ECE"/>
    <w:multiLevelType w:val="singleLevel"/>
    <w:tmpl w:val="03D62ECE"/>
    <w:lvl w:ilvl="0">
      <w:start w:val="1"/>
      <w:numFmt w:val="bullet"/>
      <w:lvlText w:val=""/>
      <w:lvlJc w:val="left"/>
      <w:pPr>
        <w:ind w:left="927" w:hanging="360"/>
      </w:pPr>
      <w:rPr>
        <w:rFonts w:ascii="Symbol" w:hAnsi="Symbol" w:hint="default"/>
      </w:rPr>
    </w:lvl>
  </w:abstractNum>
  <w:abstractNum w:abstractNumId="10" w15:restartNumberingAfterBreak="0">
    <w:nsid w:val="2470EC97"/>
    <w:multiLevelType w:val="singleLevel"/>
    <w:tmpl w:val="2470EC97"/>
    <w:lvl w:ilvl="0">
      <w:start w:val="1"/>
      <w:numFmt w:val="bullet"/>
      <w:lvlText w:val=""/>
      <w:lvlJc w:val="left"/>
      <w:pPr>
        <w:ind w:left="927" w:hanging="360"/>
      </w:pPr>
      <w:rPr>
        <w:rFonts w:ascii="Symbol" w:hAnsi="Symbol" w:hint="default"/>
      </w:rPr>
    </w:lvl>
  </w:abstractNum>
  <w:abstractNum w:abstractNumId="11" w15:restartNumberingAfterBreak="0">
    <w:nsid w:val="25B654F3"/>
    <w:multiLevelType w:val="singleLevel"/>
    <w:tmpl w:val="25B654F3"/>
    <w:lvl w:ilvl="0">
      <w:start w:val="1"/>
      <w:numFmt w:val="bullet"/>
      <w:lvlText w:val=""/>
      <w:lvlJc w:val="left"/>
      <w:pPr>
        <w:ind w:left="927" w:hanging="360"/>
      </w:pPr>
      <w:rPr>
        <w:rFonts w:ascii="Symbol" w:hAnsi="Symbol" w:hint="default"/>
      </w:rPr>
    </w:lvl>
  </w:abstractNum>
  <w:abstractNum w:abstractNumId="12" w15:restartNumberingAfterBreak="0">
    <w:nsid w:val="2A8F537B"/>
    <w:multiLevelType w:val="singleLevel"/>
    <w:tmpl w:val="2A8F537B"/>
    <w:lvl w:ilvl="0">
      <w:start w:val="1"/>
      <w:numFmt w:val="bullet"/>
      <w:lvlText w:val=""/>
      <w:lvlJc w:val="left"/>
      <w:pPr>
        <w:ind w:left="927" w:hanging="360"/>
      </w:pPr>
      <w:rPr>
        <w:rFonts w:ascii="Symbol" w:hAnsi="Symbol" w:hint="default"/>
      </w:rPr>
    </w:lvl>
  </w:abstractNum>
  <w:abstractNum w:abstractNumId="13" w15:restartNumberingAfterBreak="0">
    <w:nsid w:val="4D4DC07F"/>
    <w:multiLevelType w:val="singleLevel"/>
    <w:tmpl w:val="4D4DC07F"/>
    <w:lvl w:ilvl="0">
      <w:start w:val="1"/>
      <w:numFmt w:val="bullet"/>
      <w:lvlText w:val=""/>
      <w:lvlJc w:val="left"/>
      <w:pPr>
        <w:ind w:left="927" w:hanging="360"/>
      </w:pPr>
      <w:rPr>
        <w:rFonts w:ascii="Symbol" w:hAnsi="Symbol" w:hint="default"/>
      </w:rPr>
    </w:lvl>
  </w:abstractNum>
  <w:abstractNum w:abstractNumId="14" w15:restartNumberingAfterBreak="0">
    <w:nsid w:val="59ADCABA"/>
    <w:multiLevelType w:val="singleLevel"/>
    <w:tmpl w:val="59ADCABA"/>
    <w:lvl w:ilvl="0">
      <w:start w:val="1"/>
      <w:numFmt w:val="bullet"/>
      <w:lvlText w:val=""/>
      <w:lvlJc w:val="left"/>
      <w:pPr>
        <w:ind w:left="927" w:hanging="360"/>
      </w:pPr>
      <w:rPr>
        <w:rFonts w:ascii="Symbol" w:hAnsi="Symbol" w:hint="default"/>
      </w:rPr>
    </w:lvl>
  </w:abstractNum>
  <w:abstractNum w:abstractNumId="15" w15:restartNumberingAfterBreak="0">
    <w:nsid w:val="5A241D34"/>
    <w:multiLevelType w:val="singleLevel"/>
    <w:tmpl w:val="5A241D34"/>
    <w:lvl w:ilvl="0">
      <w:start w:val="1"/>
      <w:numFmt w:val="bullet"/>
      <w:lvlText w:val=""/>
      <w:lvlJc w:val="left"/>
      <w:pPr>
        <w:ind w:left="927" w:hanging="360"/>
      </w:pPr>
      <w:rPr>
        <w:rFonts w:ascii="Symbol" w:hAnsi="Symbol" w:hint="default"/>
      </w:rPr>
    </w:lvl>
  </w:abstractNum>
  <w:abstractNum w:abstractNumId="16" w15:restartNumberingAfterBreak="0">
    <w:nsid w:val="72183CF9"/>
    <w:multiLevelType w:val="singleLevel"/>
    <w:tmpl w:val="72183CF9"/>
    <w:lvl w:ilvl="0">
      <w:start w:val="1"/>
      <w:numFmt w:val="bullet"/>
      <w:lvlText w:val=""/>
      <w:lvlJc w:val="left"/>
      <w:pPr>
        <w:ind w:left="927" w:hanging="360"/>
      </w:pPr>
      <w:rPr>
        <w:rFonts w:ascii="Symbol" w:hAnsi="Symbol" w:hint="default"/>
      </w:rPr>
    </w:lvl>
  </w:abstractNum>
  <w:num w:numId="1">
    <w:abstractNumId w:val="7"/>
  </w:num>
  <w:num w:numId="2">
    <w:abstractNumId w:val="4"/>
  </w:num>
  <w:num w:numId="3">
    <w:abstractNumId w:val="14"/>
  </w:num>
  <w:num w:numId="4">
    <w:abstractNumId w:val="2"/>
  </w:num>
  <w:num w:numId="5">
    <w:abstractNumId w:val="1"/>
  </w:num>
  <w:num w:numId="6">
    <w:abstractNumId w:val="9"/>
  </w:num>
  <w:num w:numId="7">
    <w:abstractNumId w:val="11"/>
  </w:num>
  <w:num w:numId="8">
    <w:abstractNumId w:val="16"/>
  </w:num>
  <w:num w:numId="9">
    <w:abstractNumId w:val="8"/>
  </w:num>
  <w:num w:numId="10">
    <w:abstractNumId w:val="0"/>
  </w:num>
  <w:num w:numId="11">
    <w:abstractNumId w:val="12"/>
  </w:num>
  <w:num w:numId="12">
    <w:abstractNumId w:val="15"/>
  </w:num>
  <w:num w:numId="13">
    <w:abstractNumId w:val="3"/>
  </w:num>
  <w:num w:numId="14">
    <w:abstractNumId w:val="13"/>
  </w:num>
  <w:num w:numId="15">
    <w:abstractNumId w:val="6"/>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614"/>
    <w:rsid w:val="00632DD5"/>
    <w:rsid w:val="00711BD4"/>
    <w:rsid w:val="00F036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EBB4B6-E0B1-4B42-BD3C-5357473C1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32DD5"/>
    <w:pPr>
      <w:keepNext/>
      <w:keepLines/>
      <w:spacing w:before="240" w:after="0"/>
      <w:outlineLvl w:val="0"/>
    </w:pPr>
    <w:rPr>
      <w:rFonts w:ascii="Cambria" w:eastAsia="SimSun" w:hAnsi="Cambria" w:cs="Times New Roman"/>
      <w:b/>
      <w:bCs/>
      <w:color w:val="365F91"/>
      <w:sz w:val="28"/>
      <w:szCs w:val="28"/>
    </w:rPr>
  </w:style>
  <w:style w:type="paragraph" w:styleId="2">
    <w:name w:val="heading 2"/>
    <w:basedOn w:val="a"/>
    <w:next w:val="a"/>
    <w:link w:val="20"/>
    <w:uiPriority w:val="9"/>
    <w:semiHidden/>
    <w:unhideWhenUsed/>
    <w:qFormat/>
    <w:rsid w:val="00632DD5"/>
    <w:pPr>
      <w:keepNext/>
      <w:keepLines/>
      <w:spacing w:before="40" w:after="0"/>
      <w:outlineLvl w:val="1"/>
    </w:pPr>
    <w:rPr>
      <w:rFonts w:ascii="Cambria" w:eastAsia="SimSun" w:hAnsi="Cambria" w:cs="Times New Roman"/>
      <w:b/>
      <w:bCs/>
      <w:color w:val="4F81BD"/>
      <w:sz w:val="26"/>
      <w:szCs w:val="26"/>
    </w:rPr>
  </w:style>
  <w:style w:type="paragraph" w:styleId="3">
    <w:name w:val="heading 3"/>
    <w:basedOn w:val="a"/>
    <w:next w:val="a"/>
    <w:link w:val="30"/>
    <w:uiPriority w:val="9"/>
    <w:semiHidden/>
    <w:unhideWhenUsed/>
    <w:qFormat/>
    <w:rsid w:val="00632DD5"/>
    <w:pPr>
      <w:keepNext/>
      <w:keepLines/>
      <w:spacing w:before="40" w:after="0"/>
      <w:outlineLvl w:val="2"/>
    </w:pPr>
    <w:rPr>
      <w:rFonts w:ascii="Cambria" w:eastAsia="SimSun" w:hAnsi="Cambria" w:cs="Times New Roman"/>
      <w:b/>
      <w:bCs/>
      <w:color w:val="4F81BD"/>
    </w:rPr>
  </w:style>
  <w:style w:type="paragraph" w:styleId="4">
    <w:name w:val="heading 4"/>
    <w:basedOn w:val="a"/>
    <w:next w:val="a"/>
    <w:link w:val="40"/>
    <w:uiPriority w:val="9"/>
    <w:semiHidden/>
    <w:unhideWhenUsed/>
    <w:qFormat/>
    <w:rsid w:val="00632DD5"/>
    <w:pPr>
      <w:keepNext/>
      <w:keepLines/>
      <w:spacing w:before="40" w:after="0"/>
      <w:outlineLvl w:val="3"/>
    </w:pPr>
    <w:rPr>
      <w:rFonts w:ascii="Cambria" w:eastAsia="SimSu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632DD5"/>
    <w:pPr>
      <w:keepNext/>
      <w:keepLines/>
      <w:spacing w:before="480" w:after="200" w:line="276" w:lineRule="auto"/>
      <w:outlineLvl w:val="0"/>
    </w:pPr>
    <w:rPr>
      <w:rFonts w:ascii="Cambria" w:eastAsia="SimSun" w:hAnsi="Cambria" w:cs="Times New Roman"/>
      <w:b/>
      <w:bCs/>
      <w:color w:val="365F91"/>
      <w:sz w:val="28"/>
      <w:szCs w:val="28"/>
      <w:lang w:val="en-US"/>
    </w:rPr>
  </w:style>
  <w:style w:type="paragraph" w:customStyle="1" w:styleId="21">
    <w:name w:val="Заголовок 21"/>
    <w:basedOn w:val="a"/>
    <w:next w:val="a"/>
    <w:uiPriority w:val="9"/>
    <w:unhideWhenUsed/>
    <w:qFormat/>
    <w:rsid w:val="00632DD5"/>
    <w:pPr>
      <w:keepNext/>
      <w:keepLines/>
      <w:spacing w:before="200" w:after="200" w:line="276" w:lineRule="auto"/>
      <w:outlineLvl w:val="1"/>
    </w:pPr>
    <w:rPr>
      <w:rFonts w:ascii="Cambria" w:eastAsia="SimSun" w:hAnsi="Cambria" w:cs="Times New Roman"/>
      <w:b/>
      <w:bCs/>
      <w:color w:val="4F81BD"/>
      <w:sz w:val="26"/>
      <w:szCs w:val="26"/>
      <w:lang w:val="en-US"/>
    </w:rPr>
  </w:style>
  <w:style w:type="paragraph" w:customStyle="1" w:styleId="31">
    <w:name w:val="Заголовок 31"/>
    <w:basedOn w:val="a"/>
    <w:next w:val="a"/>
    <w:uiPriority w:val="9"/>
    <w:unhideWhenUsed/>
    <w:qFormat/>
    <w:rsid w:val="00632DD5"/>
    <w:pPr>
      <w:keepNext/>
      <w:keepLines/>
      <w:spacing w:before="200" w:after="200" w:line="276" w:lineRule="auto"/>
      <w:outlineLvl w:val="2"/>
    </w:pPr>
    <w:rPr>
      <w:rFonts w:ascii="Cambria" w:eastAsia="SimSun" w:hAnsi="Cambria" w:cs="Times New Roman"/>
      <w:b/>
      <w:bCs/>
      <w:color w:val="4F81BD"/>
      <w:lang w:val="en-US"/>
    </w:rPr>
  </w:style>
  <w:style w:type="paragraph" w:customStyle="1" w:styleId="41">
    <w:name w:val="Заголовок 41"/>
    <w:basedOn w:val="a"/>
    <w:next w:val="a"/>
    <w:uiPriority w:val="9"/>
    <w:unhideWhenUsed/>
    <w:qFormat/>
    <w:rsid w:val="00632DD5"/>
    <w:pPr>
      <w:keepNext/>
      <w:keepLines/>
      <w:spacing w:before="200" w:after="200" w:line="276" w:lineRule="auto"/>
      <w:outlineLvl w:val="3"/>
    </w:pPr>
    <w:rPr>
      <w:rFonts w:ascii="Cambria" w:eastAsia="SimSun" w:hAnsi="Cambria" w:cs="Times New Roman"/>
      <w:b/>
      <w:bCs/>
      <w:i/>
      <w:iCs/>
      <w:color w:val="4F81BD"/>
      <w:lang w:val="en-US"/>
    </w:rPr>
  </w:style>
  <w:style w:type="numbering" w:customStyle="1" w:styleId="12">
    <w:name w:val="Нет списка1"/>
    <w:next w:val="a2"/>
    <w:uiPriority w:val="99"/>
    <w:semiHidden/>
    <w:unhideWhenUsed/>
    <w:rsid w:val="00632DD5"/>
  </w:style>
  <w:style w:type="character" w:styleId="a3">
    <w:name w:val="Emphasis"/>
    <w:basedOn w:val="a0"/>
    <w:uiPriority w:val="20"/>
    <w:qFormat/>
    <w:rsid w:val="00632DD5"/>
    <w:rPr>
      <w:i/>
      <w:iCs/>
    </w:rPr>
  </w:style>
  <w:style w:type="character" w:customStyle="1" w:styleId="13">
    <w:name w:val="Гиперссылка1"/>
    <w:basedOn w:val="a0"/>
    <w:uiPriority w:val="99"/>
    <w:unhideWhenUsed/>
    <w:qFormat/>
    <w:rsid w:val="00632DD5"/>
    <w:rPr>
      <w:color w:val="0000FF"/>
      <w:u w:val="single"/>
    </w:rPr>
  </w:style>
  <w:style w:type="paragraph" w:styleId="a4">
    <w:name w:val="Normal Indent"/>
    <w:basedOn w:val="a"/>
    <w:uiPriority w:val="99"/>
    <w:unhideWhenUsed/>
    <w:qFormat/>
    <w:rsid w:val="00632DD5"/>
    <w:pPr>
      <w:spacing w:after="200" w:line="276" w:lineRule="auto"/>
      <w:ind w:left="720"/>
    </w:pPr>
    <w:rPr>
      <w:lang w:val="en-US"/>
    </w:rPr>
  </w:style>
  <w:style w:type="paragraph" w:customStyle="1" w:styleId="14">
    <w:name w:val="Название объекта1"/>
    <w:basedOn w:val="a"/>
    <w:next w:val="a"/>
    <w:uiPriority w:val="35"/>
    <w:semiHidden/>
    <w:unhideWhenUsed/>
    <w:qFormat/>
    <w:rsid w:val="00632DD5"/>
    <w:pPr>
      <w:spacing w:after="200" w:line="240" w:lineRule="auto"/>
    </w:pPr>
    <w:rPr>
      <w:b/>
      <w:bCs/>
      <w:color w:val="4F81BD"/>
      <w:sz w:val="18"/>
      <w:szCs w:val="18"/>
      <w:lang w:val="en-US"/>
    </w:rPr>
  </w:style>
  <w:style w:type="paragraph" w:styleId="a5">
    <w:name w:val="header"/>
    <w:basedOn w:val="a"/>
    <w:link w:val="a6"/>
    <w:uiPriority w:val="99"/>
    <w:unhideWhenUsed/>
    <w:qFormat/>
    <w:rsid w:val="00632DD5"/>
    <w:pPr>
      <w:tabs>
        <w:tab w:val="center" w:pos="4680"/>
        <w:tab w:val="right" w:pos="9360"/>
      </w:tabs>
      <w:spacing w:after="200" w:line="276" w:lineRule="auto"/>
    </w:pPr>
    <w:rPr>
      <w:lang w:val="en-US"/>
    </w:rPr>
  </w:style>
  <w:style w:type="character" w:customStyle="1" w:styleId="a6">
    <w:name w:val="Верхний колонтитул Знак"/>
    <w:basedOn w:val="a0"/>
    <w:link w:val="a5"/>
    <w:uiPriority w:val="99"/>
    <w:qFormat/>
    <w:rsid w:val="00632DD5"/>
    <w:rPr>
      <w:lang w:val="en-US"/>
    </w:rPr>
  </w:style>
  <w:style w:type="paragraph" w:customStyle="1" w:styleId="15">
    <w:name w:val="Заголовок1"/>
    <w:basedOn w:val="a"/>
    <w:next w:val="a"/>
    <w:uiPriority w:val="10"/>
    <w:qFormat/>
    <w:rsid w:val="00632DD5"/>
    <w:pPr>
      <w:pBdr>
        <w:bottom w:val="single" w:sz="8" w:space="4" w:color="4F81BD"/>
      </w:pBdr>
      <w:spacing w:after="300" w:line="276" w:lineRule="auto"/>
      <w:contextualSpacing/>
    </w:pPr>
    <w:rPr>
      <w:rFonts w:ascii="Cambria" w:eastAsia="SimSun" w:hAnsi="Cambria" w:cs="Times New Roman"/>
      <w:color w:val="17365D"/>
      <w:spacing w:val="5"/>
      <w:kern w:val="28"/>
      <w:sz w:val="52"/>
      <w:szCs w:val="52"/>
      <w:lang w:val="en-US"/>
    </w:rPr>
  </w:style>
  <w:style w:type="paragraph" w:customStyle="1" w:styleId="16">
    <w:name w:val="Подзаголовок1"/>
    <w:basedOn w:val="a"/>
    <w:next w:val="a"/>
    <w:uiPriority w:val="11"/>
    <w:qFormat/>
    <w:rsid w:val="00632DD5"/>
    <w:pPr>
      <w:spacing w:after="200" w:line="276" w:lineRule="auto"/>
      <w:ind w:left="86"/>
    </w:pPr>
    <w:rPr>
      <w:rFonts w:ascii="Cambria" w:eastAsia="SimSun" w:hAnsi="Cambria" w:cs="Times New Roman"/>
      <w:i/>
      <w:iCs/>
      <w:color w:val="4F81BD"/>
      <w:spacing w:val="15"/>
      <w:sz w:val="24"/>
      <w:szCs w:val="24"/>
      <w:lang w:val="en-US"/>
    </w:rPr>
  </w:style>
  <w:style w:type="table" w:customStyle="1" w:styleId="17">
    <w:name w:val="Сетка таблицы1"/>
    <w:basedOn w:val="a1"/>
    <w:next w:val="a7"/>
    <w:uiPriority w:val="59"/>
    <w:qFormat/>
    <w:rsid w:val="00632DD5"/>
    <w:pPr>
      <w:spacing w:after="0" w:line="240" w:lineRule="auto"/>
    </w:pPr>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0"/>
    <w:link w:val="1"/>
    <w:uiPriority w:val="9"/>
    <w:qFormat/>
    <w:rsid w:val="00632DD5"/>
    <w:rPr>
      <w:rFonts w:ascii="Cambria" w:eastAsia="SimSun" w:hAnsi="Cambria" w:cs="Times New Roman"/>
      <w:b/>
      <w:bCs/>
      <w:color w:val="365F91"/>
      <w:sz w:val="28"/>
      <w:szCs w:val="28"/>
    </w:rPr>
  </w:style>
  <w:style w:type="character" w:customStyle="1" w:styleId="20">
    <w:name w:val="Заголовок 2 Знак"/>
    <w:basedOn w:val="a0"/>
    <w:link w:val="2"/>
    <w:uiPriority w:val="9"/>
    <w:qFormat/>
    <w:rsid w:val="00632DD5"/>
    <w:rPr>
      <w:rFonts w:ascii="Cambria" w:eastAsia="SimSun" w:hAnsi="Cambria" w:cs="Times New Roman"/>
      <w:b/>
      <w:bCs/>
      <w:color w:val="4F81BD"/>
      <w:sz w:val="26"/>
      <w:szCs w:val="26"/>
    </w:rPr>
  </w:style>
  <w:style w:type="character" w:customStyle="1" w:styleId="30">
    <w:name w:val="Заголовок 3 Знак"/>
    <w:basedOn w:val="a0"/>
    <w:link w:val="3"/>
    <w:uiPriority w:val="9"/>
    <w:qFormat/>
    <w:rsid w:val="00632DD5"/>
    <w:rPr>
      <w:rFonts w:ascii="Cambria" w:eastAsia="SimSun" w:hAnsi="Cambria" w:cs="Times New Roman"/>
      <w:b/>
      <w:bCs/>
      <w:color w:val="4F81BD"/>
    </w:rPr>
  </w:style>
  <w:style w:type="character" w:customStyle="1" w:styleId="40">
    <w:name w:val="Заголовок 4 Знак"/>
    <w:basedOn w:val="a0"/>
    <w:link w:val="4"/>
    <w:uiPriority w:val="9"/>
    <w:qFormat/>
    <w:rsid w:val="00632DD5"/>
    <w:rPr>
      <w:rFonts w:ascii="Cambria" w:eastAsia="SimSun" w:hAnsi="Cambria" w:cs="Times New Roman"/>
      <w:b/>
      <w:bCs/>
      <w:i/>
      <w:iCs/>
      <w:color w:val="4F81BD"/>
    </w:rPr>
  </w:style>
  <w:style w:type="character" w:customStyle="1" w:styleId="a8">
    <w:name w:val="Подзаголовок Знак"/>
    <w:basedOn w:val="a0"/>
    <w:link w:val="a9"/>
    <w:uiPriority w:val="11"/>
    <w:qFormat/>
    <w:rsid w:val="00632DD5"/>
    <w:rPr>
      <w:rFonts w:ascii="Cambria" w:eastAsia="SimSun" w:hAnsi="Cambria" w:cs="Times New Roman"/>
      <w:i/>
      <w:iCs/>
      <w:color w:val="4F81BD"/>
      <w:spacing w:val="15"/>
      <w:sz w:val="24"/>
      <w:szCs w:val="24"/>
    </w:rPr>
  </w:style>
  <w:style w:type="character" w:customStyle="1" w:styleId="aa">
    <w:name w:val="Заголовок Знак"/>
    <w:basedOn w:val="a0"/>
    <w:link w:val="ab"/>
    <w:uiPriority w:val="10"/>
    <w:qFormat/>
    <w:rsid w:val="00632DD5"/>
    <w:rPr>
      <w:rFonts w:ascii="Cambria" w:eastAsia="SimSun" w:hAnsi="Cambria" w:cs="Times New Roman"/>
      <w:color w:val="17365D"/>
      <w:spacing w:val="5"/>
      <w:kern w:val="28"/>
      <w:sz w:val="52"/>
      <w:szCs w:val="52"/>
    </w:rPr>
  </w:style>
  <w:style w:type="character" w:styleId="ac">
    <w:name w:val="Hyperlink"/>
    <w:basedOn w:val="a0"/>
    <w:uiPriority w:val="99"/>
    <w:semiHidden/>
    <w:unhideWhenUsed/>
    <w:rsid w:val="00632DD5"/>
    <w:rPr>
      <w:color w:val="0563C1" w:themeColor="hyperlink"/>
      <w:u w:val="single"/>
    </w:rPr>
  </w:style>
  <w:style w:type="table" w:styleId="a7">
    <w:name w:val="Table Grid"/>
    <w:basedOn w:val="a1"/>
    <w:uiPriority w:val="39"/>
    <w:rsid w:val="00632D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
    <w:name w:val="Заголовок 1 Знак1"/>
    <w:basedOn w:val="a0"/>
    <w:link w:val="1"/>
    <w:uiPriority w:val="9"/>
    <w:rsid w:val="00632DD5"/>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0"/>
    <w:link w:val="2"/>
    <w:uiPriority w:val="9"/>
    <w:semiHidden/>
    <w:rsid w:val="00632DD5"/>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0"/>
    <w:link w:val="3"/>
    <w:uiPriority w:val="9"/>
    <w:semiHidden/>
    <w:rsid w:val="00632DD5"/>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0"/>
    <w:link w:val="4"/>
    <w:uiPriority w:val="9"/>
    <w:semiHidden/>
    <w:rsid w:val="00632DD5"/>
    <w:rPr>
      <w:rFonts w:asciiTheme="majorHAnsi" w:eastAsiaTheme="majorEastAsia" w:hAnsiTheme="majorHAnsi" w:cstheme="majorBidi"/>
      <w:i/>
      <w:iCs/>
      <w:color w:val="2F5496" w:themeColor="accent1" w:themeShade="BF"/>
    </w:rPr>
  </w:style>
  <w:style w:type="paragraph" w:styleId="a9">
    <w:name w:val="Subtitle"/>
    <w:basedOn w:val="a"/>
    <w:next w:val="a"/>
    <w:link w:val="a8"/>
    <w:uiPriority w:val="11"/>
    <w:qFormat/>
    <w:rsid w:val="00632DD5"/>
    <w:pPr>
      <w:numPr>
        <w:ilvl w:val="1"/>
      </w:numPr>
    </w:pPr>
    <w:rPr>
      <w:rFonts w:ascii="Cambria" w:eastAsia="SimSun" w:hAnsi="Cambria" w:cs="Times New Roman"/>
      <w:i/>
      <w:iCs/>
      <w:color w:val="4F81BD"/>
      <w:spacing w:val="15"/>
      <w:sz w:val="24"/>
      <w:szCs w:val="24"/>
    </w:rPr>
  </w:style>
  <w:style w:type="character" w:customStyle="1" w:styleId="18">
    <w:name w:val="Подзаголовок Знак1"/>
    <w:basedOn w:val="a0"/>
    <w:link w:val="a9"/>
    <w:uiPriority w:val="11"/>
    <w:rsid w:val="00632DD5"/>
    <w:rPr>
      <w:rFonts w:eastAsiaTheme="minorEastAsia"/>
      <w:color w:val="5A5A5A" w:themeColor="text1" w:themeTint="A5"/>
      <w:spacing w:val="15"/>
    </w:rPr>
  </w:style>
  <w:style w:type="paragraph" w:styleId="ab">
    <w:name w:val="Title"/>
    <w:basedOn w:val="a"/>
    <w:next w:val="a"/>
    <w:link w:val="aa"/>
    <w:uiPriority w:val="10"/>
    <w:qFormat/>
    <w:rsid w:val="00632DD5"/>
    <w:pPr>
      <w:spacing w:after="0" w:line="240" w:lineRule="auto"/>
      <w:contextualSpacing/>
    </w:pPr>
    <w:rPr>
      <w:rFonts w:ascii="Cambria" w:eastAsia="SimSun" w:hAnsi="Cambria" w:cs="Times New Roman"/>
      <w:color w:val="17365D"/>
      <w:spacing w:val="5"/>
      <w:kern w:val="28"/>
      <w:sz w:val="52"/>
      <w:szCs w:val="52"/>
    </w:rPr>
  </w:style>
  <w:style w:type="character" w:customStyle="1" w:styleId="19">
    <w:name w:val="Заголовок Знак1"/>
    <w:basedOn w:val="a0"/>
    <w:link w:val="ab"/>
    <w:uiPriority w:val="10"/>
    <w:rsid w:val="00632DD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ac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63" Type="http://schemas.openxmlformats.org/officeDocument/2006/relationships/hyperlink" Target="https://m.edsoo.ru/7f41c7e2" TargetMode="External"/><Relationship Id="rId84" Type="http://schemas.openxmlformats.org/officeDocument/2006/relationships/hyperlink" Target="https://m.edsoo.ru/fbaae0ee" TargetMode="External"/><Relationship Id="rId138" Type="http://schemas.openxmlformats.org/officeDocument/2006/relationships/hyperlink" Target="https://m.edsoo.ru/7f41bacc" TargetMode="External"/><Relationship Id="rId159" Type="http://schemas.openxmlformats.org/officeDocument/2006/relationships/hyperlink" Target="https://m.edsoo.ru/fbab04e8" TargetMode="External"/><Relationship Id="rId170" Type="http://schemas.openxmlformats.org/officeDocument/2006/relationships/hyperlink" Target="https://m.edsoo.ru/fbab318e" TargetMode="External"/><Relationship Id="rId107" Type="http://schemas.openxmlformats.org/officeDocument/2006/relationships/hyperlink" Target="https://m.edsoo.ru/7f41bacc"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53" Type="http://schemas.openxmlformats.org/officeDocument/2006/relationships/hyperlink" Target="https://m.edsoo.ru/7f41c7e2" TargetMode="External"/><Relationship Id="rId74" Type="http://schemas.openxmlformats.org/officeDocument/2006/relationships/hyperlink" Target="https://m.edsoo.ru/7f41bacc" TargetMode="External"/><Relationship Id="rId128" Type="http://schemas.openxmlformats.org/officeDocument/2006/relationships/hyperlink" Target="https://m.edsoo.ru/fbaae88c" TargetMode="External"/><Relationship Id="rId149" Type="http://schemas.openxmlformats.org/officeDocument/2006/relationships/hyperlink" Target="https://m.edsoo.ru/7f41bacc" TargetMode="External"/><Relationship Id="rId5" Type="http://schemas.openxmlformats.org/officeDocument/2006/relationships/hyperlink" Target="https://m.edsoo.ru/7f41bacc" TargetMode="External"/><Relationship Id="rId95" Type="http://schemas.openxmlformats.org/officeDocument/2006/relationships/hyperlink" Target="https://m.edsoo.ru/7f41bacc" TargetMode="External"/><Relationship Id="rId160" Type="http://schemas.openxmlformats.org/officeDocument/2006/relationships/hyperlink" Target="https://m.edsoo.ru/fbaaf3ea" TargetMode="External"/><Relationship Id="rId22" Type="http://schemas.openxmlformats.org/officeDocument/2006/relationships/hyperlink" Target="https://m.edsoo.ru/7f41bacc" TargetMode="External"/><Relationship Id="rId43" Type="http://schemas.openxmlformats.org/officeDocument/2006/relationships/hyperlink" Target="https://m.edsoo.ru/7f41c7e2" TargetMode="External"/><Relationship Id="rId64" Type="http://schemas.openxmlformats.org/officeDocument/2006/relationships/hyperlink" Target="https://m.edsoo.ru/7f41c7e2" TargetMode="External"/><Relationship Id="rId118" Type="http://schemas.openxmlformats.org/officeDocument/2006/relationships/hyperlink" Target="https://m.edsoo.ru/fbaae53a" TargetMode="External"/><Relationship Id="rId139" Type="http://schemas.openxmlformats.org/officeDocument/2006/relationships/hyperlink" Target="https://m.edsoo.ru/fbaaca5a" TargetMode="External"/><Relationship Id="rId85" Type="http://schemas.openxmlformats.org/officeDocument/2006/relationships/hyperlink" Target="https://m.edsoo.ru/fbaad112" TargetMode="External"/><Relationship Id="rId150" Type="http://schemas.openxmlformats.org/officeDocument/2006/relationships/hyperlink" Target="https://m.edsoo.ru/7f41bacc" TargetMode="External"/><Relationship Id="rId171" Type="http://schemas.openxmlformats.org/officeDocument/2006/relationships/hyperlink" Target="https://m.edsoo.ru/fbab1578" TargetMode="External"/><Relationship Id="rId12" Type="http://schemas.openxmlformats.org/officeDocument/2006/relationships/hyperlink" Target="https://m.edsoo.ru/7f41bacc" TargetMode="External"/><Relationship Id="rId33" Type="http://schemas.openxmlformats.org/officeDocument/2006/relationships/hyperlink" Target="https://m.edsoo.ru/7f41bacc" TargetMode="External"/><Relationship Id="rId108" Type="http://schemas.openxmlformats.org/officeDocument/2006/relationships/hyperlink" Target="https://m.edsoo.ru/fbaad96e" TargetMode="External"/><Relationship Id="rId129" Type="http://schemas.openxmlformats.org/officeDocument/2006/relationships/hyperlink" Target="https://m.edsoo.ru/fbaae76a" TargetMode="External"/><Relationship Id="rId54" Type="http://schemas.openxmlformats.org/officeDocument/2006/relationships/hyperlink" Target="https://m.edsoo.ru/7f41c7e2" TargetMode="External"/><Relationship Id="rId75" Type="http://schemas.openxmlformats.org/officeDocument/2006/relationships/hyperlink" Target="https://m.edsoo.ru/7f41bacc" TargetMode="External"/><Relationship Id="rId96" Type="http://schemas.openxmlformats.org/officeDocument/2006/relationships/hyperlink" Target="https://m.edsoo.ru/7f41bacc" TargetMode="External"/><Relationship Id="rId140" Type="http://schemas.openxmlformats.org/officeDocument/2006/relationships/hyperlink" Target="https://m.edsoo.ru/7f41bacc" TargetMode="External"/><Relationship Id="rId161" Type="http://schemas.openxmlformats.org/officeDocument/2006/relationships/hyperlink" Target="https://m.edsoo.ru/fbab1d48"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49" Type="http://schemas.openxmlformats.org/officeDocument/2006/relationships/hyperlink" Target="https://m.edsoo.ru/7f41c7e2" TargetMode="External"/><Relationship Id="rId114" Type="http://schemas.openxmlformats.org/officeDocument/2006/relationships/hyperlink" Target="https://m.edsoo.ru/7f41bacc" TargetMode="External"/><Relationship Id="rId119" Type="http://schemas.openxmlformats.org/officeDocument/2006/relationships/hyperlink" Target="https://m.edsoo.ru/7f41bacc" TargetMode="External"/><Relationship Id="rId44"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81" Type="http://schemas.openxmlformats.org/officeDocument/2006/relationships/hyperlink" Target="https://m.edsoo.ru/fbaacef6" TargetMode="External"/><Relationship Id="rId86" Type="http://schemas.openxmlformats.org/officeDocument/2006/relationships/hyperlink" Target="https://m.edsoo.ru/fbaad220" TargetMode="External"/><Relationship Id="rId130" Type="http://schemas.openxmlformats.org/officeDocument/2006/relationships/hyperlink" Target="https://m.edsoo.ru/7f41bacc" TargetMode="External"/><Relationship Id="rId135" Type="http://schemas.openxmlformats.org/officeDocument/2006/relationships/hyperlink" Target="https://m.edsoo.ru/fbaac834" TargetMode="External"/><Relationship Id="rId151" Type="http://schemas.openxmlformats.org/officeDocument/2006/relationships/hyperlink" Target="https://m.edsoo.ru/7f41bacc" TargetMode="External"/><Relationship Id="rId156" Type="http://schemas.openxmlformats.org/officeDocument/2006/relationships/hyperlink" Target="https://m.edsoo.ru/fbaadc98" TargetMode="External"/><Relationship Id="rId172" Type="http://schemas.openxmlformats.org/officeDocument/2006/relationships/hyperlink" Target="https://m.edsoo.ru/fbab0718"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7f41bacc"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7f41bacc" TargetMode="External"/><Relationship Id="rId97" Type="http://schemas.openxmlformats.org/officeDocument/2006/relationships/hyperlink" Target="https://m.edsoo.ru/7f41bacc" TargetMode="External"/><Relationship Id="rId104" Type="http://schemas.openxmlformats.org/officeDocument/2006/relationships/hyperlink" Target="https://m.edsoo.ru/7f41bacc" TargetMode="External"/><Relationship Id="rId120" Type="http://schemas.openxmlformats.org/officeDocument/2006/relationships/hyperlink" Target="https://m.edsoo.ru/7f41bacc" TargetMode="External"/><Relationship Id="rId125" Type="http://schemas.openxmlformats.org/officeDocument/2006/relationships/hyperlink" Target="https://m.edsoo.ru/fbaae65c" TargetMode="External"/><Relationship Id="rId141" Type="http://schemas.openxmlformats.org/officeDocument/2006/relationships/hyperlink" Target="https://m.edsoo.ru/7f41bacc" TargetMode="External"/><Relationship Id="rId146" Type="http://schemas.openxmlformats.org/officeDocument/2006/relationships/hyperlink" Target="https://m.edsoo.ru/7f41bacc" TargetMode="External"/><Relationship Id="rId167" Type="http://schemas.openxmlformats.org/officeDocument/2006/relationships/hyperlink" Target="https://m.edsoo.ru/fbab2c48"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d220" TargetMode="External"/><Relationship Id="rId162" Type="http://schemas.openxmlformats.org/officeDocument/2006/relationships/hyperlink" Target="https://m.edsoo.ru/fbab202c"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66" Type="http://schemas.openxmlformats.org/officeDocument/2006/relationships/hyperlink" Target="https://m.edsoo.ru/7f41c7e2" TargetMode="External"/><Relationship Id="rId87" Type="http://schemas.openxmlformats.org/officeDocument/2006/relationships/hyperlink" Target="https://m.edsoo.ru/7f41bacc" TargetMode="External"/><Relationship Id="rId110" Type="http://schemas.openxmlformats.org/officeDocument/2006/relationships/hyperlink" Target="https://m.edsoo.ru/7f41bacc" TargetMode="External"/><Relationship Id="rId115" Type="http://schemas.openxmlformats.org/officeDocument/2006/relationships/hyperlink" Target="https://m.edsoo.ru/7f41bacc" TargetMode="External"/><Relationship Id="rId131" Type="http://schemas.openxmlformats.org/officeDocument/2006/relationships/hyperlink" Target="https://m.edsoo.ru/fbaaeaee" TargetMode="External"/><Relationship Id="rId136" Type="http://schemas.openxmlformats.org/officeDocument/2006/relationships/hyperlink" Target="https://m.edsoo.ru/7f41bacc" TargetMode="External"/><Relationship Id="rId157" Type="http://schemas.openxmlformats.org/officeDocument/2006/relationships/hyperlink" Target="https://m.edsoo.ru/fbaaddb0" TargetMode="External"/><Relationship Id="rId61" Type="http://schemas.openxmlformats.org/officeDocument/2006/relationships/hyperlink" Target="https://m.edsoo.ru/7f41c7e2" TargetMode="External"/><Relationship Id="rId82" Type="http://schemas.openxmlformats.org/officeDocument/2006/relationships/hyperlink" Target="https://m.edsoo.ru/7f41bacc" TargetMode="External"/><Relationship Id="rId152" Type="http://schemas.openxmlformats.org/officeDocument/2006/relationships/hyperlink" Target="https://m.edsoo.ru/fbaaee5e" TargetMode="External"/><Relationship Id="rId173" Type="http://schemas.openxmlformats.org/officeDocument/2006/relationships/hyperlink" Target="https://m.edsoo.ru/fbab360c"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edsoo.ru/7f41bacc" TargetMode="External"/><Relationship Id="rId100" Type="http://schemas.openxmlformats.org/officeDocument/2006/relationships/hyperlink" Target="https://m.edsoo.ru/7f41bacc" TargetMode="External"/><Relationship Id="rId105" Type="http://schemas.openxmlformats.org/officeDocument/2006/relationships/hyperlink" Target="https://m.edsoo.ru/fbaad856" TargetMode="External"/><Relationship Id="rId126" Type="http://schemas.openxmlformats.org/officeDocument/2006/relationships/hyperlink" Target="https://m.edsoo.ru/fbaae53a" TargetMode="External"/><Relationship Id="rId147" Type="http://schemas.openxmlformats.org/officeDocument/2006/relationships/hyperlink" Target="https://m.edsoo.ru/7f41bacc" TargetMode="External"/><Relationship Id="rId168" Type="http://schemas.openxmlformats.org/officeDocument/2006/relationships/hyperlink" Target="https://m.edsoo.ru/fbab2ea0"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bacc" TargetMode="External"/><Relationship Id="rId93" Type="http://schemas.openxmlformats.org/officeDocument/2006/relationships/hyperlink" Target="https://m.edsoo.ru/7f41bacc" TargetMode="External"/><Relationship Id="rId98" Type="http://schemas.openxmlformats.org/officeDocument/2006/relationships/hyperlink" Target="https://m.edsoo.ru/7f41bacc" TargetMode="External"/><Relationship Id="rId121" Type="http://schemas.openxmlformats.org/officeDocument/2006/relationships/hyperlink" Target="https://m.edsoo.ru/7f41bacc" TargetMode="External"/><Relationship Id="rId142" Type="http://schemas.openxmlformats.org/officeDocument/2006/relationships/hyperlink" Target="https://m.edsoo.ru/7f41bacc" TargetMode="External"/><Relationship Id="rId163" Type="http://schemas.openxmlformats.org/officeDocument/2006/relationships/hyperlink" Target="https://m.edsoo.ru/fbab21da" TargetMode="External"/><Relationship Id="rId3" Type="http://schemas.openxmlformats.org/officeDocument/2006/relationships/settings" Target="settings.xml"/><Relationship Id="rId25" Type="http://schemas.openxmlformats.org/officeDocument/2006/relationships/hyperlink" Target="https://m.edsoo.ru/7f41bacc" TargetMode="External"/><Relationship Id="rId46" Type="http://schemas.openxmlformats.org/officeDocument/2006/relationships/hyperlink" Target="https://m.edsoo.ru/7f41c7e2" TargetMode="External"/><Relationship Id="rId67" Type="http://schemas.openxmlformats.org/officeDocument/2006/relationships/hyperlink" Target="https://m.edsoo.ru/7f41c7e2" TargetMode="External"/><Relationship Id="rId116" Type="http://schemas.openxmlformats.org/officeDocument/2006/relationships/hyperlink" Target="https://m.edsoo.ru/fbaae35a" TargetMode="External"/><Relationship Id="rId137" Type="http://schemas.openxmlformats.org/officeDocument/2006/relationships/hyperlink" Target="https://m.edsoo.ru/7f41bacc" TargetMode="External"/><Relationship Id="rId158" Type="http://schemas.openxmlformats.org/officeDocument/2006/relationships/hyperlink" Target="https://m.edsoo.ru/fbaafd18"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62" Type="http://schemas.openxmlformats.org/officeDocument/2006/relationships/hyperlink" Target="https://m.edsoo.ru/7f41c7e2" TargetMode="External"/><Relationship Id="rId83" Type="http://schemas.openxmlformats.org/officeDocument/2006/relationships/hyperlink" Target="https://m.edsoo.ru/fbaae0ee" TargetMode="External"/><Relationship Id="rId88" Type="http://schemas.openxmlformats.org/officeDocument/2006/relationships/hyperlink" Target="https://m.edsoo.ru/fbaad220" TargetMode="External"/><Relationship Id="rId111" Type="http://schemas.openxmlformats.org/officeDocument/2006/relationships/hyperlink" Target="https://m.edsoo.ru/7f41bacc" TargetMode="External"/><Relationship Id="rId132" Type="http://schemas.openxmlformats.org/officeDocument/2006/relationships/hyperlink" Target="https://m.edsoo.ru/7f41bacc" TargetMode="External"/><Relationship Id="rId153" Type="http://schemas.openxmlformats.org/officeDocument/2006/relationships/hyperlink" Target="https://m.edsoo.ru/fbaaf034" TargetMode="External"/><Relationship Id="rId174" Type="http://schemas.openxmlformats.org/officeDocument/2006/relationships/hyperlink" Target="https://m.edsoo.ru/fbab333c" TargetMode="External"/><Relationship Id="rId15" Type="http://schemas.openxmlformats.org/officeDocument/2006/relationships/hyperlink" Target="https://m.edsoo.ru/7f41bacc" TargetMode="External"/><Relationship Id="rId36" Type="http://schemas.openxmlformats.org/officeDocument/2006/relationships/hyperlink" Target="https://m.edsoo.ru/7f41bacc" TargetMode="External"/><Relationship Id="rId57" Type="http://schemas.openxmlformats.org/officeDocument/2006/relationships/hyperlink" Target="https://m.edsoo.ru/7f41c7e2" TargetMode="External"/><Relationship Id="rId106" Type="http://schemas.openxmlformats.org/officeDocument/2006/relationships/hyperlink" Target="https://m.edsoo.ru/7f41bacc" TargetMode="External"/><Relationship Id="rId127" Type="http://schemas.openxmlformats.org/officeDocument/2006/relationships/hyperlink" Target="https://m.edsoo.ru/7f41bac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52" Type="http://schemas.openxmlformats.org/officeDocument/2006/relationships/hyperlink" Target="https://m.edsoo.ru/7f41c7e2" TargetMode="External"/><Relationship Id="rId73" Type="http://schemas.openxmlformats.org/officeDocument/2006/relationships/hyperlink" Target="https://m.edsoo.ru/7f41bacc" TargetMode="External"/><Relationship Id="rId78" Type="http://schemas.openxmlformats.org/officeDocument/2006/relationships/hyperlink" Target="https://m.edsoo.ru/7f41bacc" TargetMode="External"/><Relationship Id="rId94" Type="http://schemas.openxmlformats.org/officeDocument/2006/relationships/hyperlink" Target="https://m.edsoo.ru/7f41bacc" TargetMode="External"/><Relationship Id="rId99" Type="http://schemas.openxmlformats.org/officeDocument/2006/relationships/hyperlink" Target="https://m.edsoo.ru/7f41bacc" TargetMode="External"/><Relationship Id="rId101" Type="http://schemas.openxmlformats.org/officeDocument/2006/relationships/hyperlink" Target="https://m.edsoo.ru/fbaad34c" TargetMode="External"/><Relationship Id="rId122" Type="http://schemas.openxmlformats.org/officeDocument/2006/relationships/hyperlink" Target="https://m.edsoo.ru/fbaae53a" TargetMode="External"/><Relationship Id="rId143" Type="http://schemas.openxmlformats.org/officeDocument/2006/relationships/hyperlink" Target="https://m.edsoo.ru/7f41bacc" TargetMode="External"/><Relationship Id="rId148" Type="http://schemas.openxmlformats.org/officeDocument/2006/relationships/hyperlink" Target="https://m.edsoo.ru/7f41bacc" TargetMode="External"/><Relationship Id="rId164" Type="http://schemas.openxmlformats.org/officeDocument/2006/relationships/hyperlink" Target="https://m.edsoo.ru/fbab25c2" TargetMode="External"/><Relationship Id="rId169" Type="http://schemas.openxmlformats.org/officeDocument/2006/relationships/hyperlink" Target="https://m.edsoo.ru/fbab3026"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26" Type="http://schemas.openxmlformats.org/officeDocument/2006/relationships/hyperlink" Target="https://m.edsoo.ru/7f41bacc" TargetMode="External"/><Relationship Id="rId47" Type="http://schemas.openxmlformats.org/officeDocument/2006/relationships/hyperlink" Target="https://m.edsoo.ru/7f41c7e2" TargetMode="External"/><Relationship Id="rId68" Type="http://schemas.openxmlformats.org/officeDocument/2006/relationships/hyperlink" Target="https://m.edsoo.ru/7f41c7e2" TargetMode="External"/><Relationship Id="rId89" Type="http://schemas.openxmlformats.org/officeDocument/2006/relationships/hyperlink" Target="https://m.edsoo.ru/fbaad464" TargetMode="External"/><Relationship Id="rId112" Type="http://schemas.openxmlformats.org/officeDocument/2006/relationships/hyperlink" Target="https://m.edsoo.ru/7f41bacc" TargetMode="External"/><Relationship Id="rId133" Type="http://schemas.openxmlformats.org/officeDocument/2006/relationships/hyperlink" Target="https://m.edsoo.ru/7f41bacc" TargetMode="External"/><Relationship Id="rId154" Type="http://schemas.openxmlformats.org/officeDocument/2006/relationships/hyperlink" Target="https://m.edsoo.ru/7f41bacc" TargetMode="External"/><Relationship Id="rId175" Type="http://schemas.openxmlformats.org/officeDocument/2006/relationships/fontTable" Target="fontTable.xml"/><Relationship Id="rId16" Type="http://schemas.openxmlformats.org/officeDocument/2006/relationships/hyperlink" Target="https://m.edsoo.ru/7f41bacc" TargetMode="External"/><Relationship Id="rId37" Type="http://schemas.openxmlformats.org/officeDocument/2006/relationships/hyperlink" Target="https://m.edsoo.ru/7f41bacc" TargetMode="External"/><Relationship Id="rId58" Type="http://schemas.openxmlformats.org/officeDocument/2006/relationships/hyperlink" Target="https://m.edsoo.ru/7f41c7e2" TargetMode="External"/><Relationship Id="rId79" Type="http://schemas.openxmlformats.org/officeDocument/2006/relationships/hyperlink" Target="https://m.edsoo.ru/fbaad004" TargetMode="External"/><Relationship Id="rId102" Type="http://schemas.openxmlformats.org/officeDocument/2006/relationships/hyperlink" Target="https://m.edsoo.ru/7f41bacc" TargetMode="External"/><Relationship Id="rId123" Type="http://schemas.openxmlformats.org/officeDocument/2006/relationships/hyperlink" Target="https://m.edsoo.ru/fbaae53a" TargetMode="External"/><Relationship Id="rId144" Type="http://schemas.openxmlformats.org/officeDocument/2006/relationships/hyperlink" Target="https://m.edsoo.ru/fbaacb72" TargetMode="External"/><Relationship Id="rId90" Type="http://schemas.openxmlformats.org/officeDocument/2006/relationships/hyperlink" Target="https://m.edsoo.ru/fbaad6a8" TargetMode="External"/><Relationship Id="rId165" Type="http://schemas.openxmlformats.org/officeDocument/2006/relationships/hyperlink" Target="https://m.edsoo.ru/fbab2982" TargetMode="External"/><Relationship Id="rId27" Type="http://schemas.openxmlformats.org/officeDocument/2006/relationships/hyperlink" Target="https://m.edsoo.ru/7f41bacc" TargetMode="External"/><Relationship Id="rId48" Type="http://schemas.openxmlformats.org/officeDocument/2006/relationships/hyperlink" Target="https://m.edsoo.ru/7f41c7e2" TargetMode="External"/><Relationship Id="rId69" Type="http://schemas.openxmlformats.org/officeDocument/2006/relationships/hyperlink" Target="https://m.edsoo.ru/7f41c7e2" TargetMode="External"/><Relationship Id="rId113" Type="http://schemas.openxmlformats.org/officeDocument/2006/relationships/hyperlink" Target="https://m.edsoo.ru/7f41bacc" TargetMode="External"/><Relationship Id="rId134" Type="http://schemas.openxmlformats.org/officeDocument/2006/relationships/hyperlink" Target="https://m.edsoo.ru/fbaac730" TargetMode="External"/><Relationship Id="rId80" Type="http://schemas.openxmlformats.org/officeDocument/2006/relationships/hyperlink" Target="https://m.edsoo.ru/fbaacd7a" TargetMode="External"/><Relationship Id="rId155" Type="http://schemas.openxmlformats.org/officeDocument/2006/relationships/hyperlink" Target="https://m.edsoo.ru/fbaaf8a4" TargetMode="External"/><Relationship Id="rId176" Type="http://schemas.openxmlformats.org/officeDocument/2006/relationships/theme" Target="theme/theme1.xml"/><Relationship Id="rId17" Type="http://schemas.openxmlformats.org/officeDocument/2006/relationships/hyperlink" Target="https://m.edsoo.ru/7f41bacc" TargetMode="External"/><Relationship Id="rId38" Type="http://schemas.openxmlformats.org/officeDocument/2006/relationships/hyperlink" Target="https://m.edsoo.ru/7f41bacc" TargetMode="External"/><Relationship Id="rId59" Type="http://schemas.openxmlformats.org/officeDocument/2006/relationships/hyperlink" Target="https://m.edsoo.ru/7f41c7e2" TargetMode="External"/><Relationship Id="rId103" Type="http://schemas.openxmlformats.org/officeDocument/2006/relationships/hyperlink" Target="https://m.edsoo.ru/7f41bacc" TargetMode="External"/><Relationship Id="rId124" Type="http://schemas.openxmlformats.org/officeDocument/2006/relationships/hyperlink" Target="https://m.edsoo.ru/7f41bacc" TargetMode="External"/><Relationship Id="rId70" Type="http://schemas.openxmlformats.org/officeDocument/2006/relationships/hyperlink" Target="https://m.edsoo.ru/7f41c7e2" TargetMode="External"/><Relationship Id="rId91" Type="http://schemas.openxmlformats.org/officeDocument/2006/relationships/hyperlink" Target="https://m.edsoo.ru/fbaad57c" TargetMode="External"/><Relationship Id="rId145" Type="http://schemas.openxmlformats.org/officeDocument/2006/relationships/hyperlink" Target="https://m.edsoo.ru/7f41bacc" TargetMode="External"/><Relationship Id="rId166" Type="http://schemas.openxmlformats.org/officeDocument/2006/relationships/hyperlink" Target="https://m.edsoo.ru/fbab2af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53</Pages>
  <Words>11295</Words>
  <Characters>64382</Characters>
  <Application>Microsoft Office Word</Application>
  <DocSecurity>0</DocSecurity>
  <Lines>536</Lines>
  <Paragraphs>151</Paragraphs>
  <ScaleCrop>false</ScaleCrop>
  <Company/>
  <LinksUpToDate>false</LinksUpToDate>
  <CharactersWithSpaces>75526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2024-01-20T08:59:00Z</dcterms:created>
  <dcterms:modified xsi:type="dcterms:W3CDTF">2024-01-20T08:59:00Z</dcterms:modified>
</cp:coreProperties>
</file>